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bottomFromText="567" w:vertAnchor="page" w:horzAnchor="margin" w:tblpY="1465"/>
        <w:tblW w:w="90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4"/>
      </w:tblGrid>
      <w:tr w:rsidR="00D07380" w:rsidRPr="00C07DB9" w14:paraId="5D87D32E" w14:textId="77777777" w:rsidTr="00E02E94">
        <w:trPr>
          <w:trHeight w:hRule="exact" w:val="5670"/>
        </w:trPr>
        <w:tc>
          <w:tcPr>
            <w:tcW w:w="9044" w:type="dxa"/>
            <w:shd w:val="clear" w:color="auto" w:fill="auto"/>
          </w:tcPr>
          <w:p w14:paraId="245B4B8E" w14:textId="77777777" w:rsidR="00D07380" w:rsidRDefault="00D07380" w:rsidP="00A458F0">
            <w:pPr>
              <w:pStyle w:val="TitelvoorbladOpenbaarMinisterie"/>
              <w:spacing w:line="276" w:lineRule="auto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EG041 Base-units</w:t>
            </w:r>
          </w:p>
          <w:p w14:paraId="2FE1C0AD" w14:textId="016596CE" w:rsidR="00566D05" w:rsidRDefault="00443F0F" w:rsidP="00A458F0">
            <w:pPr>
              <w:spacing w:line="276" w:lineRule="auto"/>
              <w:rPr>
                <w:szCs w:val="36"/>
              </w:rPr>
            </w:pPr>
            <w:r>
              <w:rPr>
                <w:color w:val="FFFFFF"/>
                <w:sz w:val="36"/>
                <w:szCs w:val="36"/>
              </w:rPr>
              <w:t>Base-units inclusief V</w:t>
            </w:r>
            <w:r w:rsidR="00566D05">
              <w:rPr>
                <w:color w:val="FFFFFF"/>
                <w:sz w:val="36"/>
                <w:szCs w:val="36"/>
              </w:rPr>
              <w:t>erpl</w:t>
            </w:r>
            <w:r>
              <w:rPr>
                <w:color w:val="FFFFFF"/>
                <w:sz w:val="36"/>
                <w:szCs w:val="36"/>
              </w:rPr>
              <w:t>aatsingsdienst ten behoeve van V</w:t>
            </w:r>
            <w:r w:rsidR="00566D05">
              <w:rPr>
                <w:color w:val="FFFFFF"/>
                <w:sz w:val="36"/>
                <w:szCs w:val="36"/>
              </w:rPr>
              <w:t>erkeershandhaving met Flexflitsers</w:t>
            </w:r>
          </w:p>
          <w:p w14:paraId="68A50A42" w14:textId="77777777" w:rsidR="00D07380" w:rsidRPr="005A7355" w:rsidRDefault="00D07380" w:rsidP="00A458F0">
            <w:pPr>
              <w:pStyle w:val="SubtitelOpenbaarMinisterie"/>
              <w:spacing w:line="276" w:lineRule="auto"/>
              <w:rPr>
                <w:sz w:val="32"/>
              </w:rPr>
            </w:pPr>
          </w:p>
          <w:p w14:paraId="1E877818" w14:textId="611C0C2E" w:rsidR="00D07380" w:rsidRPr="00566D05" w:rsidRDefault="00A03A67" w:rsidP="00A458F0">
            <w:pPr>
              <w:pStyle w:val="SubtitelOpenbaarMinisterie"/>
              <w:spacing w:line="276" w:lineRule="auto"/>
              <w:rPr>
                <w:sz w:val="32"/>
              </w:rPr>
            </w:pPr>
            <w:r>
              <w:rPr>
                <w:sz w:val="32"/>
              </w:rPr>
              <w:t>DAP</w:t>
            </w:r>
            <w:r w:rsidR="00D07380" w:rsidRPr="00566D05">
              <w:rPr>
                <w:sz w:val="32"/>
              </w:rPr>
              <w:t xml:space="preserve"> Bijlage </w:t>
            </w:r>
            <w:r>
              <w:rPr>
                <w:sz w:val="32"/>
              </w:rPr>
              <w:t>1</w:t>
            </w:r>
            <w:r w:rsidR="00443F0F">
              <w:rPr>
                <w:sz w:val="32"/>
              </w:rPr>
              <w:t>6</w:t>
            </w:r>
          </w:p>
          <w:p w14:paraId="4E16FCB2" w14:textId="32561F30" w:rsidR="00D07380" w:rsidRPr="005A7355" w:rsidRDefault="00D07380" w:rsidP="00A458F0">
            <w:pPr>
              <w:pStyle w:val="SubtitelOpenbaarMinisterie"/>
              <w:spacing w:line="276" w:lineRule="auto"/>
              <w:rPr>
                <w:b/>
              </w:rPr>
            </w:pPr>
            <w:r>
              <w:rPr>
                <w:b/>
              </w:rPr>
              <w:t xml:space="preserve">(Model) Verklaring inzake </w:t>
            </w:r>
            <w:proofErr w:type="spellStart"/>
            <w:r>
              <w:rPr>
                <w:b/>
              </w:rPr>
              <w:t>onderaannem</w:t>
            </w:r>
            <w:r w:rsidRPr="005A7355">
              <w:rPr>
                <w:b/>
              </w:rPr>
              <w:t>ing</w:t>
            </w:r>
            <w:proofErr w:type="spellEnd"/>
          </w:p>
          <w:p w14:paraId="62E9198B" w14:textId="77777777" w:rsidR="00D07380" w:rsidRPr="005A7355" w:rsidRDefault="00D07380" w:rsidP="00A458F0">
            <w:pPr>
              <w:pStyle w:val="SubtitelOpenbaarMinisterie"/>
              <w:spacing w:line="276" w:lineRule="auto"/>
              <w:rPr>
                <w:sz w:val="32"/>
              </w:rPr>
            </w:pPr>
          </w:p>
          <w:p w14:paraId="2385E461" w14:textId="3613FD24" w:rsidR="00D07380" w:rsidRPr="005A7355" w:rsidRDefault="00D07380" w:rsidP="00A458F0">
            <w:pPr>
              <w:pStyle w:val="SubtitelOpenbaarMinisterie"/>
              <w:spacing w:line="276" w:lineRule="auto"/>
              <w:rPr>
                <w:sz w:val="32"/>
              </w:rPr>
            </w:pPr>
            <w:r w:rsidRPr="005A7355">
              <w:rPr>
                <w:sz w:val="32"/>
              </w:rPr>
              <w:t xml:space="preserve">Versie </w:t>
            </w:r>
            <w:r w:rsidR="009E7677">
              <w:rPr>
                <w:sz w:val="32"/>
              </w:rPr>
              <w:t>1.0</w:t>
            </w:r>
            <w:r w:rsidRPr="005A7355">
              <w:rPr>
                <w:sz w:val="32"/>
              </w:rPr>
              <w:t xml:space="preserve">, </w:t>
            </w:r>
            <w:r w:rsidR="00600BED">
              <w:rPr>
                <w:sz w:val="32"/>
              </w:rPr>
              <w:t>3</w:t>
            </w:r>
            <w:r w:rsidR="009E7677">
              <w:rPr>
                <w:sz w:val="32"/>
              </w:rPr>
              <w:t xml:space="preserve"> maart</w:t>
            </w:r>
            <w:r w:rsidRPr="005A7355">
              <w:rPr>
                <w:sz w:val="32"/>
              </w:rPr>
              <w:t xml:space="preserve"> 202</w:t>
            </w:r>
            <w:r w:rsidR="00443F0F">
              <w:rPr>
                <w:sz w:val="32"/>
              </w:rPr>
              <w:t>6</w:t>
            </w:r>
          </w:p>
          <w:p w14:paraId="629732E1" w14:textId="77777777" w:rsidR="00D07380" w:rsidRPr="00AE3796" w:rsidRDefault="00D07380" w:rsidP="00A458F0">
            <w:pPr>
              <w:pStyle w:val="SubtitelOpenbaarMinisterie"/>
              <w:spacing w:line="276" w:lineRule="auto"/>
            </w:pPr>
          </w:p>
        </w:tc>
      </w:tr>
    </w:tbl>
    <w:p w14:paraId="57C301E9" w14:textId="3B5128C7" w:rsidR="00FE3B2B" w:rsidRDefault="00FE3B2B" w:rsidP="00A458F0">
      <w:pPr>
        <w:pStyle w:val="BasistekstOpenbaarMinisterie"/>
        <w:tabs>
          <w:tab w:val="left" w:pos="5970"/>
        </w:tabs>
        <w:spacing w:before="0" w:after="0" w:line="276" w:lineRule="auto"/>
      </w:pPr>
      <w:r>
        <w:br w:type="page"/>
      </w:r>
    </w:p>
    <w:p w14:paraId="4BEDAE81" w14:textId="77777777" w:rsidR="00C07DB9" w:rsidRPr="00B16DF9" w:rsidRDefault="00C07DB9" w:rsidP="00A458F0">
      <w:pPr>
        <w:pStyle w:val="TabeltitelOpenbaarMinisterie"/>
        <w:spacing w:before="0" w:after="0" w:line="276" w:lineRule="auto"/>
        <w:rPr>
          <w:rFonts w:cs="Arial"/>
          <w:b w:val="0"/>
          <w:i/>
          <w:sz w:val="18"/>
          <w:u w:val="single"/>
        </w:rPr>
      </w:pPr>
      <w:r w:rsidRPr="00B16DF9">
        <w:lastRenderedPageBreak/>
        <w:t>Revisiehistorie</w:t>
      </w:r>
      <w:r w:rsidR="00216D87" w:rsidRPr="00B16DF9">
        <w:rPr>
          <w:rFonts w:cs="Arial"/>
          <w:b w:val="0"/>
          <w:i/>
          <w:sz w:val="18"/>
          <w:u w:val="single"/>
        </w:rPr>
        <w:t xml:space="preserve"> </w:t>
      </w:r>
    </w:p>
    <w:p w14:paraId="5322F50F" w14:textId="04770E22" w:rsidR="000D34C3" w:rsidRPr="000D6774" w:rsidRDefault="000D34C3" w:rsidP="00A458F0">
      <w:pPr>
        <w:spacing w:line="276" w:lineRule="auto"/>
      </w:pPr>
      <w:r w:rsidRPr="001459A6">
        <w:t xml:space="preserve">Dit document </w:t>
      </w:r>
      <w:r w:rsidR="00443F0F">
        <w:t>is een bijlage van Raamo</w:t>
      </w:r>
      <w:r>
        <w:t xml:space="preserve">vereenkomst EG041. </w:t>
      </w:r>
    </w:p>
    <w:p w14:paraId="7F20174A" w14:textId="77777777" w:rsidR="000D34C3" w:rsidRPr="00D741F2" w:rsidRDefault="000D34C3" w:rsidP="00A458F0">
      <w:pPr>
        <w:pStyle w:val="TabeltekstOpenbaarMinisterie"/>
        <w:spacing w:line="276" w:lineRule="auto"/>
      </w:pPr>
    </w:p>
    <w:tbl>
      <w:tblPr>
        <w:tblW w:w="8931" w:type="dxa"/>
        <w:tblInd w:w="108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677"/>
        <w:gridCol w:w="1560"/>
        <w:gridCol w:w="1701"/>
      </w:tblGrid>
      <w:tr w:rsidR="000D34C3" w:rsidRPr="000D6774" w14:paraId="004CCFAA" w14:textId="77777777" w:rsidTr="00882957">
        <w:tc>
          <w:tcPr>
            <w:tcW w:w="993" w:type="dxa"/>
            <w:tcBorders>
              <w:bottom w:val="single" w:sz="18" w:space="0" w:color="auto"/>
            </w:tcBorders>
            <w:shd w:val="clear" w:color="auto" w:fill="auto"/>
          </w:tcPr>
          <w:p w14:paraId="0D2A5FBB" w14:textId="77777777" w:rsidR="000D34C3" w:rsidRPr="00BE6B6C" w:rsidRDefault="000D34C3" w:rsidP="00A458F0">
            <w:pPr>
              <w:pStyle w:val="TabeltekstOpenbaarMinisterie"/>
              <w:spacing w:line="276" w:lineRule="auto"/>
              <w:rPr>
                <w:b/>
              </w:rPr>
            </w:pPr>
            <w:r w:rsidRPr="00BE6B6C">
              <w:rPr>
                <w:b/>
              </w:rPr>
              <w:t>Versie</w:t>
            </w:r>
          </w:p>
        </w:tc>
        <w:tc>
          <w:tcPr>
            <w:tcW w:w="4677" w:type="dxa"/>
            <w:tcBorders>
              <w:bottom w:val="single" w:sz="18" w:space="0" w:color="auto"/>
            </w:tcBorders>
            <w:shd w:val="clear" w:color="auto" w:fill="auto"/>
          </w:tcPr>
          <w:p w14:paraId="2DA74780" w14:textId="77777777" w:rsidR="000D34C3" w:rsidRPr="00957D54" w:rsidRDefault="000D34C3" w:rsidP="00A458F0">
            <w:pPr>
              <w:pStyle w:val="TabeltekstOpenbaarMinisterie"/>
              <w:spacing w:line="276" w:lineRule="auto"/>
              <w:rPr>
                <w:b/>
              </w:rPr>
            </w:pPr>
            <w:r w:rsidRPr="00957D54">
              <w:rPr>
                <w:b/>
              </w:rPr>
              <w:t>OMSCHRIJVING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auto"/>
          </w:tcPr>
          <w:p w14:paraId="056EC6AE" w14:textId="77777777" w:rsidR="000D34C3" w:rsidRPr="00957D54" w:rsidRDefault="000D34C3" w:rsidP="00A458F0">
            <w:pPr>
              <w:pStyle w:val="TabeltekstOpenbaarMinisterie"/>
              <w:spacing w:line="276" w:lineRule="auto"/>
              <w:rPr>
                <w:b/>
              </w:rPr>
            </w:pPr>
            <w:r w:rsidRPr="00957D54">
              <w:rPr>
                <w:b/>
              </w:rPr>
              <w:t>DATUM</w:t>
            </w:r>
          </w:p>
        </w:tc>
        <w:tc>
          <w:tcPr>
            <w:tcW w:w="1701" w:type="dxa"/>
            <w:tcBorders>
              <w:bottom w:val="single" w:sz="18" w:space="0" w:color="auto"/>
            </w:tcBorders>
          </w:tcPr>
          <w:p w14:paraId="05C8B823" w14:textId="77777777" w:rsidR="000D34C3" w:rsidRPr="000D6774" w:rsidRDefault="000D34C3" w:rsidP="00A458F0">
            <w:pPr>
              <w:pStyle w:val="TabeltekstOpenbaarMinisterie"/>
              <w:spacing w:line="276" w:lineRule="auto"/>
              <w:rPr>
                <w:b/>
              </w:rPr>
            </w:pPr>
            <w:r w:rsidRPr="000D6774">
              <w:rPr>
                <w:b/>
              </w:rPr>
              <w:t>Type*</w:t>
            </w:r>
          </w:p>
        </w:tc>
      </w:tr>
      <w:tr w:rsidR="000D34C3" w:rsidRPr="000D6774" w14:paraId="41359F8C" w14:textId="77777777" w:rsidTr="00882957">
        <w:tc>
          <w:tcPr>
            <w:tcW w:w="99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1DC76209" w14:textId="5E779E90" w:rsidR="000D34C3" w:rsidRPr="000D6774" w:rsidRDefault="009E7677" w:rsidP="00A458F0">
            <w:pPr>
              <w:pStyle w:val="TabeltekstOpenbaarMinisterie"/>
              <w:spacing w:line="276" w:lineRule="auto"/>
            </w:pPr>
            <w:r>
              <w:t>1.0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508AC5F" w14:textId="1C283363" w:rsidR="000D34C3" w:rsidRPr="000D6774" w:rsidRDefault="009E7677" w:rsidP="00A458F0">
            <w:pPr>
              <w:pStyle w:val="TabeltekstOpenbaarMinisterie"/>
              <w:spacing w:line="276" w:lineRule="auto"/>
            </w:pPr>
            <w:r>
              <w:t>Definitieve versie voor publicatie</w:t>
            </w:r>
          </w:p>
        </w:tc>
        <w:tc>
          <w:tcPr>
            <w:tcW w:w="156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8C963BF" w14:textId="5DFB68EB" w:rsidR="000D34C3" w:rsidRPr="005C0AED" w:rsidRDefault="00600BED" w:rsidP="00A458F0">
            <w:pPr>
              <w:pStyle w:val="TabeltekstOpenbaarMinisterie"/>
              <w:spacing w:line="276" w:lineRule="auto"/>
            </w:pPr>
            <w:r>
              <w:t>03</w:t>
            </w:r>
            <w:r w:rsidR="009E7677">
              <w:t>-03-2026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</w:tcPr>
          <w:p w14:paraId="210468CF" w14:textId="77777777" w:rsidR="000D34C3" w:rsidRPr="005C0AED" w:rsidRDefault="000D34C3" w:rsidP="00A458F0">
            <w:pPr>
              <w:pStyle w:val="TabeltekstOpenbaarMinisterie"/>
              <w:spacing w:line="276" w:lineRule="auto"/>
            </w:pPr>
          </w:p>
        </w:tc>
      </w:tr>
      <w:tr w:rsidR="000D34C3" w:rsidRPr="000D6774" w14:paraId="6D8CCE9E" w14:textId="77777777" w:rsidTr="00882957"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136893D" w14:textId="39D17818" w:rsidR="000D34C3" w:rsidRPr="000D6774" w:rsidRDefault="000D34C3" w:rsidP="00A458F0">
            <w:pPr>
              <w:pStyle w:val="TabeltekstOpenbaarMinisterie"/>
              <w:spacing w:line="276" w:lineRule="auto"/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14:paraId="643BB8A8" w14:textId="29303798" w:rsidR="000D34C3" w:rsidRPr="000D6774" w:rsidRDefault="000D34C3" w:rsidP="00A458F0">
            <w:pPr>
              <w:pStyle w:val="TabeltekstOpenbaarMinisterie"/>
              <w:spacing w:line="276" w:lineRule="auto"/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227FA84" w14:textId="70773B70" w:rsidR="000D34C3" w:rsidRPr="000D6774" w:rsidRDefault="000D34C3" w:rsidP="00A458F0">
            <w:pPr>
              <w:pStyle w:val="TabeltekstOpenbaarMinisterie"/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2C292F7" w14:textId="77777777" w:rsidR="000D34C3" w:rsidRPr="000D6774" w:rsidRDefault="000D34C3" w:rsidP="00A458F0">
            <w:pPr>
              <w:pStyle w:val="TabeltekstOpenbaarMinisterie"/>
              <w:spacing w:line="276" w:lineRule="auto"/>
            </w:pPr>
          </w:p>
        </w:tc>
      </w:tr>
      <w:tr w:rsidR="000D34C3" w:rsidRPr="000D6774" w14:paraId="1060D79B" w14:textId="77777777" w:rsidTr="00882957">
        <w:tc>
          <w:tcPr>
            <w:tcW w:w="993" w:type="dxa"/>
            <w:shd w:val="clear" w:color="auto" w:fill="auto"/>
          </w:tcPr>
          <w:p w14:paraId="4DDF68C7" w14:textId="77777777" w:rsidR="000D34C3" w:rsidRPr="000D6774" w:rsidRDefault="000D34C3" w:rsidP="00A458F0">
            <w:pPr>
              <w:pStyle w:val="TabeltekstOpenbaarMinisterie"/>
              <w:spacing w:line="276" w:lineRule="auto"/>
            </w:pPr>
          </w:p>
        </w:tc>
        <w:tc>
          <w:tcPr>
            <w:tcW w:w="4677" w:type="dxa"/>
            <w:shd w:val="clear" w:color="auto" w:fill="auto"/>
          </w:tcPr>
          <w:p w14:paraId="0EC36AFE" w14:textId="77777777" w:rsidR="000D34C3" w:rsidRPr="000D6774" w:rsidRDefault="000D34C3" w:rsidP="00A458F0">
            <w:pPr>
              <w:pStyle w:val="TabeltekstOpenbaarMinisterie"/>
              <w:spacing w:line="276" w:lineRule="auto"/>
            </w:pPr>
          </w:p>
        </w:tc>
        <w:tc>
          <w:tcPr>
            <w:tcW w:w="1560" w:type="dxa"/>
            <w:shd w:val="clear" w:color="auto" w:fill="auto"/>
          </w:tcPr>
          <w:p w14:paraId="79EC5DCC" w14:textId="77777777" w:rsidR="000D34C3" w:rsidRPr="000D6774" w:rsidRDefault="000D34C3" w:rsidP="00A458F0">
            <w:pPr>
              <w:pStyle w:val="TabeltekstOpenbaarMinisterie"/>
              <w:spacing w:line="276" w:lineRule="auto"/>
            </w:pPr>
          </w:p>
        </w:tc>
        <w:tc>
          <w:tcPr>
            <w:tcW w:w="1701" w:type="dxa"/>
          </w:tcPr>
          <w:p w14:paraId="7BD75EE8" w14:textId="77777777" w:rsidR="000D34C3" w:rsidRPr="000D6774" w:rsidRDefault="000D34C3" w:rsidP="00A458F0">
            <w:pPr>
              <w:pStyle w:val="TabeltekstOpenbaarMinisterie"/>
              <w:spacing w:line="276" w:lineRule="auto"/>
            </w:pPr>
          </w:p>
        </w:tc>
      </w:tr>
      <w:tr w:rsidR="000D34C3" w:rsidRPr="000D6774" w14:paraId="2E13E888" w14:textId="77777777" w:rsidTr="00882957">
        <w:tc>
          <w:tcPr>
            <w:tcW w:w="993" w:type="dxa"/>
            <w:shd w:val="clear" w:color="auto" w:fill="auto"/>
          </w:tcPr>
          <w:p w14:paraId="6E3C0962" w14:textId="77777777" w:rsidR="000D34C3" w:rsidRDefault="000D34C3" w:rsidP="00A458F0">
            <w:pPr>
              <w:pStyle w:val="TabeltekstOpenbaarMinisterie"/>
              <w:spacing w:line="276" w:lineRule="auto"/>
            </w:pPr>
          </w:p>
        </w:tc>
        <w:tc>
          <w:tcPr>
            <w:tcW w:w="4677" w:type="dxa"/>
            <w:shd w:val="clear" w:color="auto" w:fill="auto"/>
          </w:tcPr>
          <w:p w14:paraId="1040D7A9" w14:textId="77777777" w:rsidR="000D34C3" w:rsidRDefault="000D34C3" w:rsidP="00A458F0">
            <w:pPr>
              <w:pStyle w:val="TabeltekstOpenbaarMinisterie"/>
              <w:spacing w:line="276" w:lineRule="auto"/>
            </w:pPr>
          </w:p>
        </w:tc>
        <w:tc>
          <w:tcPr>
            <w:tcW w:w="1560" w:type="dxa"/>
            <w:shd w:val="clear" w:color="auto" w:fill="auto"/>
          </w:tcPr>
          <w:p w14:paraId="229E26F8" w14:textId="77777777" w:rsidR="000D34C3" w:rsidRDefault="000D34C3" w:rsidP="00A458F0">
            <w:pPr>
              <w:pStyle w:val="TabeltekstOpenbaarMinisterie"/>
              <w:spacing w:line="276" w:lineRule="auto"/>
            </w:pPr>
          </w:p>
        </w:tc>
        <w:tc>
          <w:tcPr>
            <w:tcW w:w="1701" w:type="dxa"/>
          </w:tcPr>
          <w:p w14:paraId="2849B0E4" w14:textId="77777777" w:rsidR="000D34C3" w:rsidRDefault="000D34C3" w:rsidP="00A458F0">
            <w:pPr>
              <w:pStyle w:val="TabeltekstOpenbaarMinisterie"/>
              <w:spacing w:line="276" w:lineRule="auto"/>
            </w:pPr>
          </w:p>
        </w:tc>
      </w:tr>
    </w:tbl>
    <w:p w14:paraId="4CCC6ABE" w14:textId="77777777" w:rsidR="000D34C3" w:rsidRDefault="000D34C3" w:rsidP="00A458F0">
      <w:pPr>
        <w:spacing w:line="276" w:lineRule="auto"/>
        <w:ind w:left="284" w:hanging="284"/>
        <w:rPr>
          <w:rFonts w:eastAsia="Calibri"/>
          <w:lang w:eastAsia="en-US"/>
        </w:rPr>
      </w:pPr>
      <w:r w:rsidRPr="000D6774">
        <w:rPr>
          <w:rFonts w:eastAsia="Calibri"/>
          <w:lang w:eastAsia="en-US"/>
        </w:rPr>
        <w:t>*</w:t>
      </w:r>
      <w:r w:rsidRPr="000D6774">
        <w:rPr>
          <w:rFonts w:eastAsia="Calibri"/>
          <w:lang w:eastAsia="en-US"/>
        </w:rPr>
        <w:tab/>
      </w:r>
      <w:r w:rsidRPr="000D6774">
        <w:rPr>
          <w:rFonts w:eastAsia="Calibri"/>
          <w:i/>
          <w:iCs/>
          <w:lang w:eastAsia="en-US"/>
        </w:rPr>
        <w:t>Wijziging</w:t>
      </w:r>
      <w:r w:rsidRPr="000D6774">
        <w:rPr>
          <w:rFonts w:eastAsia="Calibri"/>
          <w:lang w:eastAsia="en-US"/>
        </w:rPr>
        <w:t>: Aanpassing heeft geleid tot een wijziging van de afspraken.</w:t>
      </w:r>
      <w:r w:rsidRPr="000D6774">
        <w:rPr>
          <w:rFonts w:eastAsia="Calibri"/>
          <w:lang w:eastAsia="en-US"/>
        </w:rPr>
        <w:br/>
      </w:r>
      <w:r w:rsidRPr="000D6774">
        <w:rPr>
          <w:rFonts w:eastAsia="Calibri"/>
          <w:i/>
          <w:iCs/>
          <w:lang w:eastAsia="en-US"/>
        </w:rPr>
        <w:t>Tekstueel</w:t>
      </w:r>
      <w:r w:rsidRPr="000D6774">
        <w:rPr>
          <w:rFonts w:eastAsia="Calibri"/>
          <w:lang w:eastAsia="en-US"/>
        </w:rPr>
        <w:t>: Aanpassing heeft geleid tot een tekstuele verduidelijking van de afspraken.</w:t>
      </w:r>
    </w:p>
    <w:p w14:paraId="5927E3D9" w14:textId="77777777" w:rsidR="000D34C3" w:rsidRDefault="000D34C3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6A5CDA17" w14:textId="77777777" w:rsidR="000D34C3" w:rsidRDefault="000D34C3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6F8A1DB0" w14:textId="143F361E" w:rsidR="000D34C3" w:rsidRDefault="000D34C3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580BCF79" w14:textId="58234619" w:rsidR="00B427BB" w:rsidRDefault="00B427BB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5C45118F" w14:textId="60BF8B0A" w:rsidR="00B427BB" w:rsidRDefault="00B427BB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2F45F4A5" w14:textId="29C73B01" w:rsidR="00B427BB" w:rsidRDefault="00B427BB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5B2F5FC4" w14:textId="4379CA34" w:rsidR="00B427BB" w:rsidRDefault="00B427BB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324F0B3A" w14:textId="1D6E7DD9" w:rsidR="00B427BB" w:rsidRDefault="00B427BB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32DEB624" w14:textId="24FE416C" w:rsidR="00B427BB" w:rsidRDefault="00B427BB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49208481" w14:textId="7F883282" w:rsidR="00B427BB" w:rsidRDefault="00B427BB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2706A9C7" w14:textId="4A8C6FDD" w:rsidR="00B427BB" w:rsidRDefault="00B427BB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08AC5D8F" w14:textId="578DFC7B" w:rsidR="009E7677" w:rsidRDefault="009E7677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7D1BEA19" w14:textId="32F0C51B" w:rsidR="009E7677" w:rsidRDefault="009E7677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59C678BF" w14:textId="2E130C5B" w:rsidR="009E7677" w:rsidRDefault="009E7677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2BCDD826" w14:textId="5688037C" w:rsidR="009E7677" w:rsidRDefault="009E7677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3AFA83F0" w14:textId="4BA477E5" w:rsidR="009E7677" w:rsidRDefault="009E7677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7F9877B6" w14:textId="77777777" w:rsidR="009E7677" w:rsidRDefault="009E7677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713783C4" w14:textId="79C6FC66" w:rsidR="00B427BB" w:rsidRDefault="00B427BB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61CDBB2E" w14:textId="2C92C3BB" w:rsidR="00B427BB" w:rsidRDefault="00B427BB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156BA59E" w14:textId="5DBD5937" w:rsidR="00B427BB" w:rsidRDefault="00B427BB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4414835F" w14:textId="6200BF08" w:rsidR="00B427BB" w:rsidRDefault="00B427BB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51AD88D8" w14:textId="0967B8BD" w:rsidR="00B427BB" w:rsidRDefault="00B427BB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6B26DE35" w14:textId="4D279642" w:rsidR="00B427BB" w:rsidRDefault="00B427BB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02BC3753" w14:textId="09A31A5C" w:rsidR="00B427BB" w:rsidRDefault="00B427BB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5136FF89" w14:textId="77777777" w:rsidR="00B427BB" w:rsidRDefault="00B427BB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20A1E552" w14:textId="77777777" w:rsidR="000D34C3" w:rsidRPr="000D6774" w:rsidRDefault="000D34C3" w:rsidP="00A458F0">
      <w:pPr>
        <w:spacing w:line="276" w:lineRule="auto"/>
        <w:ind w:left="284" w:hanging="284"/>
        <w:rPr>
          <w:rFonts w:eastAsia="Calibri"/>
          <w:lang w:eastAsia="en-US"/>
        </w:rPr>
      </w:pPr>
    </w:p>
    <w:p w14:paraId="59C2385F" w14:textId="77777777" w:rsidR="00566D05" w:rsidRDefault="00566D05" w:rsidP="00A458F0">
      <w:pPr>
        <w:pStyle w:val="TabeltitelOpenbaarMinisterie"/>
        <w:spacing w:before="0" w:after="0" w:line="276" w:lineRule="auto"/>
      </w:pPr>
      <w:r>
        <w:t>Copyright</w:t>
      </w:r>
    </w:p>
    <w:p w14:paraId="0AF9759F" w14:textId="77777777" w:rsidR="00566D05" w:rsidRDefault="00566D05" w:rsidP="00A458F0">
      <w:pPr>
        <w:pStyle w:val="BasistekstOpenbaarMinisterie"/>
        <w:spacing w:before="0" w:after="0" w:line="276" w:lineRule="auto"/>
      </w:pPr>
      <w:r>
        <w:t>Niets uit deze uitgave mag worden verveelvoudigd, opgeslagen in een geautomatiseerd gegevensbestand, of openbaar gemaakt, in enige vorm of op enige wijze, hetzij elektronisch, mechanisch, door fotokopie</w:t>
      </w:r>
      <w:r>
        <w:rPr>
          <w:rFonts w:hint="eastAsia"/>
        </w:rPr>
        <w:t>ë</w:t>
      </w:r>
      <w:r>
        <w:t>n, opnamen of enig andere manier, zonder voorafgaande schriftelijke toestemming van het Openbaar Ministerie.</w:t>
      </w:r>
    </w:p>
    <w:p w14:paraId="1F2217D3" w14:textId="0AC98A2C" w:rsidR="00566D05" w:rsidRDefault="00566D05" w:rsidP="00A458F0">
      <w:pPr>
        <w:pStyle w:val="BasistekstOpenbaarMinisterie"/>
        <w:spacing w:after="0" w:line="276" w:lineRule="auto"/>
      </w:pPr>
      <w:r>
        <w:t xml:space="preserve">Onderhavige uitgave mag uitsluitend gebruikt worden door ontvanger in het kader van de aanbestedingsprocedure inzake </w:t>
      </w:r>
      <w:r w:rsidR="00B427BB">
        <w:rPr>
          <w:i/>
        </w:rPr>
        <w:t>Base-units inclusief V</w:t>
      </w:r>
      <w:r w:rsidRPr="00E8110D">
        <w:rPr>
          <w:i/>
        </w:rPr>
        <w:t>erpl</w:t>
      </w:r>
      <w:r w:rsidR="00B427BB">
        <w:rPr>
          <w:i/>
        </w:rPr>
        <w:t>aatsingsdienst ten behoeve van V</w:t>
      </w:r>
      <w:r w:rsidRPr="00E8110D">
        <w:rPr>
          <w:i/>
        </w:rPr>
        <w:t>erkeershandhaving met Flexflitsers (EG041</w:t>
      </w:r>
      <w:r w:rsidRPr="00E8110D">
        <w:t>).</w:t>
      </w:r>
      <w:r>
        <w:t xml:space="preserve"> Enigerlei overige toepassing is nadrukkelijk niet toegestaan.</w:t>
      </w:r>
    </w:p>
    <w:p w14:paraId="5A7FBF2A" w14:textId="4DF433BB" w:rsidR="00C07DB9" w:rsidRDefault="00C07DB9" w:rsidP="00A458F0">
      <w:pPr>
        <w:pStyle w:val="BasistekstOpenbaarMinisterie"/>
        <w:spacing w:before="0" w:after="0" w:line="276" w:lineRule="auto"/>
      </w:pPr>
    </w:p>
    <w:p w14:paraId="1C315BC1" w14:textId="77777777" w:rsidR="00B16DF9" w:rsidRDefault="00B16DF9" w:rsidP="00A458F0">
      <w:pPr>
        <w:pStyle w:val="BasistekstOpenbaarMinisterie"/>
        <w:spacing w:before="0" w:after="0" w:line="276" w:lineRule="auto"/>
        <w:sectPr w:rsidR="00B16DF9" w:rsidSect="00D10D0C">
          <w:headerReference w:type="default" r:id="rId7"/>
          <w:headerReference w:type="first" r:id="rId8"/>
          <w:pgSz w:w="11906" w:h="16838" w:code="9"/>
          <w:pgMar w:top="1758" w:right="1162" w:bottom="1701" w:left="1701" w:header="170" w:footer="170" w:gutter="0"/>
          <w:cols w:space="708"/>
          <w:titlePg/>
          <w:docGrid w:linePitch="360"/>
        </w:sectPr>
      </w:pPr>
    </w:p>
    <w:p w14:paraId="49A2A9D7" w14:textId="6D4944CE" w:rsidR="00D10D0C" w:rsidRPr="00F879E4" w:rsidRDefault="00F879E4" w:rsidP="00A458F0">
      <w:pPr>
        <w:pStyle w:val="Inhopg1"/>
        <w:spacing w:before="0" w:after="0" w:line="276" w:lineRule="auto"/>
        <w:ind w:firstLine="0"/>
        <w:rPr>
          <w:b/>
        </w:rPr>
      </w:pPr>
      <w:bookmarkStart w:id="0" w:name="_Toc506551716"/>
      <w:bookmarkStart w:id="1" w:name="_Toc506909344"/>
      <w:bookmarkStart w:id="2" w:name="_Toc507169935"/>
      <w:bookmarkStart w:id="3" w:name="_Toc489269308"/>
      <w:r w:rsidRPr="00F879E4">
        <w:rPr>
          <w:b/>
        </w:rPr>
        <w:lastRenderedPageBreak/>
        <w:t xml:space="preserve">Verklaring inzake </w:t>
      </w:r>
      <w:proofErr w:type="spellStart"/>
      <w:r w:rsidRPr="00F879E4">
        <w:rPr>
          <w:b/>
        </w:rPr>
        <w:t>onderaanneming</w:t>
      </w:r>
      <w:proofErr w:type="spellEnd"/>
    </w:p>
    <w:p w14:paraId="005A6950" w14:textId="77777777" w:rsidR="00D10D0C" w:rsidRPr="00D10D0C" w:rsidRDefault="00D10D0C" w:rsidP="00A458F0">
      <w:pPr>
        <w:spacing w:line="276" w:lineRule="auto"/>
      </w:pPr>
    </w:p>
    <w:p w14:paraId="2786CB20" w14:textId="77777777" w:rsidR="00D10D0C" w:rsidRPr="00D10D0C" w:rsidRDefault="00D10D0C" w:rsidP="00A458F0">
      <w:pPr>
        <w:tabs>
          <w:tab w:val="left" w:pos="1253"/>
        </w:tabs>
        <w:spacing w:line="276" w:lineRule="auto"/>
      </w:pPr>
    </w:p>
    <w:bookmarkEnd w:id="0"/>
    <w:bookmarkEnd w:id="1"/>
    <w:bookmarkEnd w:id="2"/>
    <w:bookmarkEnd w:id="3"/>
    <w:p w14:paraId="3249997B" w14:textId="7D045C4C" w:rsidR="001F532C" w:rsidRPr="00F737C4" w:rsidRDefault="001F532C" w:rsidP="00A458F0">
      <w:pPr>
        <w:spacing w:line="276" w:lineRule="auto"/>
        <w:rPr>
          <w:rFonts w:cs="Arial"/>
        </w:rPr>
      </w:pPr>
      <w:r w:rsidRPr="00F737C4">
        <w:rPr>
          <w:rFonts w:cs="Arial"/>
        </w:rPr>
        <w:t>De ondergetekenden:</w:t>
      </w:r>
    </w:p>
    <w:p w14:paraId="0D2CBE6E" w14:textId="77777777" w:rsidR="005C503B" w:rsidRDefault="005C503B" w:rsidP="00A458F0">
      <w:pPr>
        <w:spacing w:line="276" w:lineRule="auto"/>
        <w:rPr>
          <w:b/>
          <w:bCs/>
        </w:rPr>
      </w:pPr>
    </w:p>
    <w:p w14:paraId="1D36C4BD" w14:textId="48F8D5BE" w:rsidR="005C503B" w:rsidRPr="00A46AF9" w:rsidRDefault="005C503B" w:rsidP="00A458F0">
      <w:pPr>
        <w:spacing w:line="276" w:lineRule="auto"/>
      </w:pPr>
      <w:r w:rsidRPr="00A46AF9">
        <w:rPr>
          <w:b/>
          <w:bCs/>
        </w:rPr>
        <w:t>De Staat der Nederlanden</w:t>
      </w:r>
      <w:r w:rsidRPr="00A46AF9">
        <w:t xml:space="preserve">, Ministerie van Justitie en Veiligheid, statutair gevestigd te 's-Gravenhage, in deze rechtsgeldig vertegenwoordigd door </w:t>
      </w:r>
      <w:r w:rsidRPr="00A46AF9">
        <w:rPr>
          <w:color w:val="0000FF"/>
        </w:rPr>
        <w:t>[naam]</w:t>
      </w:r>
      <w:r w:rsidRPr="00A46AF9">
        <w:t xml:space="preserve"> in de functie van </w:t>
      </w:r>
      <w:r w:rsidRPr="00A46AF9">
        <w:rPr>
          <w:color w:val="0000FF"/>
        </w:rPr>
        <w:t>[functie]</w:t>
      </w:r>
      <w:r w:rsidRPr="00A46AF9">
        <w:t>, onderdeel van het Openbaar Ministerie,</w:t>
      </w:r>
    </w:p>
    <w:p w14:paraId="592650B0" w14:textId="2E0E8407" w:rsidR="005C503B" w:rsidRPr="00B81E8D" w:rsidRDefault="005C503B" w:rsidP="00A458F0">
      <w:pPr>
        <w:spacing w:line="276" w:lineRule="auto"/>
      </w:pPr>
      <w:r w:rsidRPr="00A46AF9">
        <w:t xml:space="preserve">hierna te noemen: </w:t>
      </w:r>
      <w:r>
        <w:t>OM</w:t>
      </w:r>
      <w:r w:rsidRPr="00A46AF9">
        <w:t>,</w:t>
      </w:r>
    </w:p>
    <w:p w14:paraId="2DF25B76" w14:textId="2C82DF25" w:rsidR="005C503B" w:rsidRPr="00B81E8D" w:rsidRDefault="005C503B" w:rsidP="00A458F0">
      <w:pPr>
        <w:tabs>
          <w:tab w:val="left" w:pos="2730"/>
        </w:tabs>
        <w:spacing w:line="276" w:lineRule="auto"/>
      </w:pPr>
    </w:p>
    <w:p w14:paraId="45AB8A72" w14:textId="012DA3C3" w:rsidR="005C503B" w:rsidRPr="00B81E8D" w:rsidRDefault="005C503B" w:rsidP="00A458F0">
      <w:pPr>
        <w:pStyle w:val="Koptekst"/>
        <w:spacing w:line="276" w:lineRule="auto"/>
        <w:rPr>
          <w:rFonts w:cs="Arial"/>
        </w:rPr>
      </w:pPr>
      <w:r>
        <w:rPr>
          <w:rFonts w:cs="Arial"/>
        </w:rPr>
        <w:t>en</w:t>
      </w:r>
      <w:r w:rsidRPr="00B81E8D">
        <w:rPr>
          <w:rFonts w:cs="Arial"/>
        </w:rPr>
        <w:t xml:space="preserve"> </w:t>
      </w:r>
    </w:p>
    <w:p w14:paraId="60EB0351" w14:textId="77777777" w:rsidR="005C503B" w:rsidRPr="00B81E8D" w:rsidRDefault="005C503B" w:rsidP="00A458F0">
      <w:pPr>
        <w:spacing w:line="276" w:lineRule="auto"/>
      </w:pPr>
    </w:p>
    <w:p w14:paraId="32EB1457" w14:textId="26C07702" w:rsidR="005C503B" w:rsidRPr="00B81E8D" w:rsidRDefault="005C503B" w:rsidP="00A458F0">
      <w:pPr>
        <w:spacing w:line="276" w:lineRule="auto"/>
      </w:pPr>
      <w:r w:rsidRPr="00B81E8D">
        <w:rPr>
          <w:color w:val="0000FF"/>
        </w:rPr>
        <w:t>[</w:t>
      </w:r>
      <w:r w:rsidRPr="00B81E8D">
        <w:rPr>
          <w:b/>
          <w:color w:val="0000FF"/>
        </w:rPr>
        <w:t>naam Opdrachtnemer</w:t>
      </w:r>
      <w:r w:rsidRPr="00B81E8D">
        <w:rPr>
          <w:color w:val="0000FF"/>
        </w:rPr>
        <w:t>]</w:t>
      </w:r>
      <w:r w:rsidRPr="00B81E8D">
        <w:t xml:space="preserve">, gevestigd en kantoorhoudende aan </w:t>
      </w:r>
      <w:r w:rsidRPr="00B81E8D">
        <w:rPr>
          <w:color w:val="0000FF"/>
        </w:rPr>
        <w:t>[adres]</w:t>
      </w:r>
      <w:r w:rsidRPr="00B81E8D">
        <w:t xml:space="preserve"> te </w:t>
      </w:r>
      <w:r w:rsidRPr="00B81E8D">
        <w:rPr>
          <w:color w:val="0000FF"/>
        </w:rPr>
        <w:t>[plaats]</w:t>
      </w:r>
      <w:r w:rsidRPr="00B81E8D">
        <w:t xml:space="preserve">, in deze rechtsgeldig vertegenwoordigd door </w:t>
      </w:r>
      <w:r w:rsidRPr="00B81E8D">
        <w:rPr>
          <w:color w:val="0000FF"/>
        </w:rPr>
        <w:t>[naam]</w:t>
      </w:r>
      <w:r w:rsidRPr="00B81E8D">
        <w:t xml:space="preserve"> in de functie van </w:t>
      </w:r>
      <w:r w:rsidRPr="00B81E8D">
        <w:rPr>
          <w:color w:val="0000FF"/>
        </w:rPr>
        <w:t>[functie]</w:t>
      </w:r>
      <w:r w:rsidRPr="00B81E8D">
        <w:t>,</w:t>
      </w:r>
    </w:p>
    <w:p w14:paraId="7F78263E" w14:textId="77777777" w:rsidR="005C503B" w:rsidRPr="0055188D" w:rsidRDefault="005C503B" w:rsidP="00A458F0">
      <w:pPr>
        <w:spacing w:line="276" w:lineRule="auto"/>
        <w:rPr>
          <w:i/>
          <w:iCs/>
          <w:color w:val="0000FF"/>
        </w:rPr>
      </w:pPr>
      <w:r w:rsidRPr="0055188D">
        <w:rPr>
          <w:i/>
          <w:iCs/>
          <w:color w:val="0000FF"/>
        </w:rPr>
        <w:t>[</w:t>
      </w:r>
      <w:r>
        <w:rPr>
          <w:i/>
          <w:iCs/>
          <w:color w:val="0000FF"/>
        </w:rPr>
        <w:t>bij</w:t>
      </w:r>
      <w:r w:rsidRPr="0055188D">
        <w:rPr>
          <w:i/>
          <w:iCs/>
          <w:color w:val="0000FF"/>
        </w:rPr>
        <w:t xml:space="preserve"> een combinatie alle leden noemen die gezamenlijk en ieder afzonderlijk ‘Opdrachtnemer</w:t>
      </w:r>
      <w:r>
        <w:rPr>
          <w:i/>
          <w:iCs/>
          <w:color w:val="0000FF"/>
        </w:rPr>
        <w:t>’</w:t>
      </w:r>
      <w:r w:rsidRPr="0055188D">
        <w:rPr>
          <w:i/>
          <w:iCs/>
          <w:color w:val="0000FF"/>
        </w:rPr>
        <w:t xml:space="preserve"> zijn</w:t>
      </w:r>
      <w:r>
        <w:rPr>
          <w:i/>
          <w:iCs/>
          <w:color w:val="0000FF"/>
        </w:rPr>
        <w:t xml:space="preserve"> of de rechtspersoon van de combinatie noemen</w:t>
      </w:r>
      <w:r w:rsidRPr="0055188D">
        <w:rPr>
          <w:i/>
          <w:iCs/>
          <w:color w:val="0000FF"/>
        </w:rPr>
        <w:t xml:space="preserve">]  </w:t>
      </w:r>
    </w:p>
    <w:p w14:paraId="4C91C6D2" w14:textId="62FE9980" w:rsidR="001F532C" w:rsidRPr="00F737C4" w:rsidRDefault="005C503B" w:rsidP="00A458F0">
      <w:pPr>
        <w:spacing w:line="276" w:lineRule="auto"/>
        <w:rPr>
          <w:rFonts w:cs="Arial"/>
        </w:rPr>
      </w:pPr>
      <w:r w:rsidRPr="00B81E8D">
        <w:t xml:space="preserve">hierna te noemen: </w:t>
      </w:r>
      <w:r>
        <w:t>Hoofdaannemer</w:t>
      </w:r>
      <w:r w:rsidR="00A458F0">
        <w:t>,</w:t>
      </w:r>
    </w:p>
    <w:p w14:paraId="1ACD91ED" w14:textId="77777777" w:rsidR="005C503B" w:rsidRDefault="005C503B" w:rsidP="00A458F0">
      <w:pPr>
        <w:spacing w:line="276" w:lineRule="auto"/>
        <w:rPr>
          <w:rFonts w:cs="Arial"/>
        </w:rPr>
      </w:pPr>
    </w:p>
    <w:p w14:paraId="403651C8" w14:textId="2C2B78FF" w:rsidR="001F532C" w:rsidRPr="00F737C4" w:rsidRDefault="001F532C" w:rsidP="00A458F0">
      <w:pPr>
        <w:spacing w:line="276" w:lineRule="auto"/>
        <w:rPr>
          <w:rFonts w:cs="Arial"/>
        </w:rPr>
      </w:pPr>
      <w:r w:rsidRPr="00F737C4">
        <w:rPr>
          <w:rFonts w:cs="Arial"/>
        </w:rPr>
        <w:t>en</w:t>
      </w:r>
    </w:p>
    <w:p w14:paraId="7EEC2A49" w14:textId="77777777" w:rsidR="001F532C" w:rsidRPr="00F737C4" w:rsidRDefault="001F532C" w:rsidP="00A458F0">
      <w:pPr>
        <w:spacing w:line="276" w:lineRule="auto"/>
        <w:rPr>
          <w:rFonts w:cs="Arial"/>
        </w:rPr>
      </w:pPr>
    </w:p>
    <w:p w14:paraId="4EA092E9" w14:textId="77777777" w:rsidR="00B427BB" w:rsidRDefault="00B427BB" w:rsidP="00A458F0">
      <w:pPr>
        <w:spacing w:line="276" w:lineRule="auto"/>
      </w:pPr>
      <w:r w:rsidRPr="00B427BB">
        <w:rPr>
          <w:b/>
          <w:color w:val="0000FF"/>
        </w:rPr>
        <w:t>[naam Onderaannemer]</w:t>
      </w:r>
      <w:r>
        <w:rPr>
          <w:rFonts w:cs="Arial"/>
        </w:rPr>
        <w:t xml:space="preserve">, </w:t>
      </w:r>
      <w:r w:rsidR="001F532C" w:rsidRPr="00F737C4">
        <w:rPr>
          <w:rFonts w:cs="Arial"/>
        </w:rPr>
        <w:t xml:space="preserve">gevestigd </w:t>
      </w:r>
      <w:r>
        <w:rPr>
          <w:rFonts w:cs="Arial"/>
        </w:rPr>
        <w:t xml:space="preserve">en kantoorhoudende aan </w:t>
      </w:r>
      <w:r w:rsidRPr="00B81E8D">
        <w:rPr>
          <w:color w:val="0000FF"/>
        </w:rPr>
        <w:t>[adres]</w:t>
      </w:r>
      <w:r w:rsidRPr="00B81E8D">
        <w:t xml:space="preserve"> te </w:t>
      </w:r>
      <w:r w:rsidRPr="00B81E8D">
        <w:rPr>
          <w:color w:val="0000FF"/>
        </w:rPr>
        <w:t>[plaats]</w:t>
      </w:r>
      <w:r w:rsidRPr="00B81E8D">
        <w:t xml:space="preserve">, in deze </w:t>
      </w:r>
      <w:r w:rsidR="001F532C" w:rsidRPr="00F737C4">
        <w:rPr>
          <w:rFonts w:cs="Arial"/>
        </w:rPr>
        <w:t xml:space="preserve">rechtsgeldig vertegenwoordigd door </w:t>
      </w:r>
      <w:r w:rsidRPr="00B81E8D">
        <w:rPr>
          <w:color w:val="0000FF"/>
        </w:rPr>
        <w:t>[naam]</w:t>
      </w:r>
      <w:r w:rsidRPr="00B81E8D">
        <w:t xml:space="preserve"> in de functie van </w:t>
      </w:r>
      <w:r w:rsidRPr="00B81E8D">
        <w:rPr>
          <w:color w:val="0000FF"/>
        </w:rPr>
        <w:t>[functie]</w:t>
      </w:r>
      <w:r w:rsidRPr="00B81E8D">
        <w:t>,</w:t>
      </w:r>
    </w:p>
    <w:p w14:paraId="451F4168" w14:textId="34EB1145" w:rsidR="001F532C" w:rsidRPr="00F737C4" w:rsidRDefault="001F532C" w:rsidP="00A458F0">
      <w:pPr>
        <w:spacing w:line="276" w:lineRule="auto"/>
        <w:rPr>
          <w:rFonts w:cs="Arial"/>
        </w:rPr>
      </w:pPr>
      <w:r w:rsidRPr="00F737C4">
        <w:rPr>
          <w:rFonts w:cs="Arial"/>
        </w:rPr>
        <w:t>hierna te n</w:t>
      </w:r>
      <w:r w:rsidR="00B427BB">
        <w:rPr>
          <w:rFonts w:cs="Arial"/>
        </w:rPr>
        <w:t>oemen: Onderaannemer,</w:t>
      </w:r>
    </w:p>
    <w:p w14:paraId="5B1D1B9B" w14:textId="77777777" w:rsidR="001F532C" w:rsidRPr="00F737C4" w:rsidRDefault="001F532C" w:rsidP="00A458F0">
      <w:pPr>
        <w:spacing w:line="276" w:lineRule="auto"/>
        <w:rPr>
          <w:rFonts w:cs="Arial"/>
        </w:rPr>
      </w:pPr>
    </w:p>
    <w:p w14:paraId="06B8E792" w14:textId="77777777" w:rsidR="001F532C" w:rsidRPr="00F737C4" w:rsidRDefault="001F532C" w:rsidP="00A458F0">
      <w:pPr>
        <w:spacing w:line="276" w:lineRule="auto"/>
        <w:rPr>
          <w:rFonts w:cs="Arial"/>
        </w:rPr>
      </w:pPr>
    </w:p>
    <w:p w14:paraId="7E9892D8" w14:textId="77777777" w:rsidR="001F532C" w:rsidRPr="00F737C4" w:rsidRDefault="001F532C" w:rsidP="00A458F0">
      <w:pPr>
        <w:spacing w:line="276" w:lineRule="auto"/>
        <w:rPr>
          <w:rFonts w:cs="Arial"/>
        </w:rPr>
      </w:pPr>
      <w:r w:rsidRPr="00F737C4">
        <w:rPr>
          <w:rFonts w:cs="Arial"/>
        </w:rPr>
        <w:t>overwegende dat:</w:t>
      </w:r>
    </w:p>
    <w:p w14:paraId="3E465B42" w14:textId="77777777" w:rsidR="001F532C" w:rsidRPr="00F737C4" w:rsidRDefault="001F532C" w:rsidP="00A458F0">
      <w:pPr>
        <w:spacing w:line="276" w:lineRule="auto"/>
        <w:rPr>
          <w:rFonts w:cs="Arial"/>
        </w:rPr>
      </w:pPr>
    </w:p>
    <w:p w14:paraId="2C27D74F" w14:textId="6AB50DA3" w:rsidR="001F532C" w:rsidRPr="00F737C4" w:rsidRDefault="001F532C" w:rsidP="00A458F0">
      <w:pPr>
        <w:widowControl w:val="0"/>
        <w:numPr>
          <w:ilvl w:val="0"/>
          <w:numId w:val="36"/>
        </w:numPr>
        <w:autoSpaceDE w:val="0"/>
        <w:autoSpaceDN w:val="0"/>
        <w:spacing w:line="276" w:lineRule="auto"/>
        <w:rPr>
          <w:rFonts w:cs="Arial"/>
        </w:rPr>
      </w:pPr>
      <w:r>
        <w:rPr>
          <w:rFonts w:cs="Arial"/>
        </w:rPr>
        <w:t>Hoofdaan</w:t>
      </w:r>
      <w:r w:rsidRPr="00F737C4">
        <w:rPr>
          <w:rFonts w:cs="Arial"/>
        </w:rPr>
        <w:t xml:space="preserve">nemer in het kader van </w:t>
      </w:r>
      <w:r w:rsidR="002F78E1">
        <w:rPr>
          <w:rFonts w:cs="Arial"/>
        </w:rPr>
        <w:t>Raamo</w:t>
      </w:r>
      <w:r>
        <w:rPr>
          <w:rFonts w:cs="Arial"/>
        </w:rPr>
        <w:t>vereenkomst EG0</w:t>
      </w:r>
      <w:r w:rsidR="00B427BB">
        <w:rPr>
          <w:rFonts w:cs="Arial"/>
        </w:rPr>
        <w:t>41</w:t>
      </w:r>
      <w:r>
        <w:rPr>
          <w:rFonts w:cs="Arial"/>
        </w:rPr>
        <w:t xml:space="preserve"> </w:t>
      </w:r>
      <w:r w:rsidRPr="00F737C4">
        <w:rPr>
          <w:rFonts w:cs="Arial"/>
        </w:rPr>
        <w:t xml:space="preserve">voor </w:t>
      </w:r>
      <w:r w:rsidR="00B427BB" w:rsidRPr="00B427BB">
        <w:rPr>
          <w:rFonts w:cs="Arial"/>
          <w:i/>
        </w:rPr>
        <w:t>Base-units inclusief Verplaatsingsdienst ten behoeve van Verkeershandhaving met Flexflitsers</w:t>
      </w:r>
      <w:r w:rsidR="002F78E1">
        <w:rPr>
          <w:rFonts w:cs="Arial"/>
        </w:rPr>
        <w:t xml:space="preserve"> </w:t>
      </w:r>
      <w:r w:rsidR="00700581">
        <w:rPr>
          <w:rFonts w:cs="Arial"/>
        </w:rPr>
        <w:t xml:space="preserve">ten behoeve van het </w:t>
      </w:r>
      <w:r w:rsidR="00F879E4">
        <w:rPr>
          <w:rFonts w:cs="Arial"/>
        </w:rPr>
        <w:t>OM</w:t>
      </w:r>
      <w:r w:rsidRPr="00F737C4">
        <w:rPr>
          <w:rFonts w:cs="Arial"/>
        </w:rPr>
        <w:t xml:space="preserve">, Onderaannemer wenst in te schakelen; </w:t>
      </w:r>
    </w:p>
    <w:p w14:paraId="0F7BAD7F" w14:textId="77777777" w:rsidR="001F532C" w:rsidRPr="00F737C4" w:rsidRDefault="001F532C" w:rsidP="00A458F0">
      <w:pPr>
        <w:widowControl w:val="0"/>
        <w:numPr>
          <w:ilvl w:val="0"/>
          <w:numId w:val="36"/>
        </w:numPr>
        <w:autoSpaceDE w:val="0"/>
        <w:autoSpaceDN w:val="0"/>
        <w:spacing w:line="276" w:lineRule="auto"/>
        <w:rPr>
          <w:rFonts w:cs="Arial"/>
        </w:rPr>
      </w:pPr>
      <w:r w:rsidRPr="00F737C4">
        <w:rPr>
          <w:rFonts w:cs="Arial"/>
        </w:rPr>
        <w:t>Partijen aldus het volgende wensen vast te leggen.</w:t>
      </w:r>
    </w:p>
    <w:p w14:paraId="16BB92AB" w14:textId="77777777" w:rsidR="001F532C" w:rsidRPr="00F737C4" w:rsidRDefault="001F532C" w:rsidP="00A458F0">
      <w:pPr>
        <w:spacing w:line="276" w:lineRule="auto"/>
        <w:rPr>
          <w:rFonts w:cs="Arial"/>
        </w:rPr>
      </w:pPr>
    </w:p>
    <w:p w14:paraId="34F66012" w14:textId="77777777" w:rsidR="001F532C" w:rsidRPr="00F737C4" w:rsidRDefault="001F532C" w:rsidP="00A458F0">
      <w:pPr>
        <w:spacing w:line="276" w:lineRule="auto"/>
        <w:rPr>
          <w:rFonts w:cs="Arial"/>
        </w:rPr>
      </w:pPr>
    </w:p>
    <w:p w14:paraId="6AD063FC" w14:textId="77777777" w:rsidR="001F532C" w:rsidRPr="00F737C4" w:rsidRDefault="001F532C" w:rsidP="00A458F0">
      <w:pPr>
        <w:spacing w:line="276" w:lineRule="auto"/>
        <w:ind w:left="360"/>
        <w:rPr>
          <w:rFonts w:cs="Arial"/>
        </w:rPr>
      </w:pPr>
      <w:r w:rsidRPr="00F737C4">
        <w:rPr>
          <w:rFonts w:cs="Arial"/>
          <w:b/>
          <w:bCs/>
        </w:rPr>
        <w:t>Verklaren te zijn overeengekomen als volgt:</w:t>
      </w:r>
    </w:p>
    <w:p w14:paraId="5798A565" w14:textId="77777777" w:rsidR="001F532C" w:rsidRPr="00F737C4" w:rsidRDefault="001F532C" w:rsidP="00A458F0">
      <w:pPr>
        <w:spacing w:line="276" w:lineRule="auto"/>
        <w:rPr>
          <w:rFonts w:cs="Arial"/>
        </w:rPr>
      </w:pPr>
    </w:p>
    <w:p w14:paraId="160DEE48" w14:textId="61254D17" w:rsidR="001F532C" w:rsidRPr="00F737C4" w:rsidRDefault="001F532C" w:rsidP="00A458F0">
      <w:pPr>
        <w:widowControl w:val="0"/>
        <w:numPr>
          <w:ilvl w:val="0"/>
          <w:numId w:val="37"/>
        </w:numPr>
        <w:autoSpaceDE w:val="0"/>
        <w:autoSpaceDN w:val="0"/>
        <w:spacing w:line="276" w:lineRule="auto"/>
        <w:rPr>
          <w:rFonts w:cs="Arial"/>
        </w:rPr>
      </w:pPr>
      <w:r w:rsidRPr="00F737C4">
        <w:rPr>
          <w:rFonts w:cs="Arial"/>
        </w:rPr>
        <w:t xml:space="preserve">De contractuele relatie tussen </w:t>
      </w:r>
      <w:r>
        <w:rPr>
          <w:rFonts w:cs="Arial"/>
        </w:rPr>
        <w:t xml:space="preserve">het </w:t>
      </w:r>
      <w:r w:rsidR="00F879E4">
        <w:rPr>
          <w:rFonts w:cs="Arial"/>
        </w:rPr>
        <w:t>OM</w:t>
      </w:r>
      <w:r>
        <w:rPr>
          <w:rFonts w:cs="Arial"/>
        </w:rPr>
        <w:t xml:space="preserve"> </w:t>
      </w:r>
      <w:r w:rsidRPr="00F737C4">
        <w:rPr>
          <w:rFonts w:cs="Arial"/>
        </w:rPr>
        <w:t xml:space="preserve">en </w:t>
      </w:r>
      <w:r>
        <w:rPr>
          <w:rFonts w:cs="Arial"/>
        </w:rPr>
        <w:t>Hoofdaan</w:t>
      </w:r>
      <w:r w:rsidRPr="00F737C4">
        <w:rPr>
          <w:rFonts w:cs="Arial"/>
        </w:rPr>
        <w:t xml:space="preserve">nemer wordt beheerst door </w:t>
      </w:r>
      <w:r w:rsidR="00B427BB">
        <w:rPr>
          <w:rFonts w:cs="Arial"/>
        </w:rPr>
        <w:t>Raamovereenkomst EG041</w:t>
      </w:r>
      <w:r w:rsidR="002F78E1">
        <w:rPr>
          <w:rFonts w:cs="Arial"/>
        </w:rPr>
        <w:t xml:space="preserve"> </w:t>
      </w:r>
      <w:r w:rsidR="002F78E1" w:rsidRPr="00F737C4">
        <w:rPr>
          <w:rFonts w:cs="Arial"/>
        </w:rPr>
        <w:t xml:space="preserve">voor </w:t>
      </w:r>
      <w:r w:rsidR="00B427BB" w:rsidRPr="00B427BB">
        <w:rPr>
          <w:rFonts w:cs="Arial"/>
          <w:i/>
        </w:rPr>
        <w:t>Base-units inclusief Verplaatsingsdienst ten behoeve van Verkeershandhaving met Flexflitsers</w:t>
      </w:r>
      <w:r w:rsidRPr="00F737C4">
        <w:rPr>
          <w:rFonts w:cs="Arial"/>
        </w:rPr>
        <w:t>.</w:t>
      </w:r>
    </w:p>
    <w:p w14:paraId="2F7B0AC9" w14:textId="77777777" w:rsidR="001F532C" w:rsidRPr="00F737C4" w:rsidRDefault="001F532C" w:rsidP="00A458F0">
      <w:pPr>
        <w:spacing w:line="276" w:lineRule="auto"/>
        <w:ind w:left="360"/>
        <w:rPr>
          <w:rFonts w:cs="Arial"/>
        </w:rPr>
      </w:pPr>
    </w:p>
    <w:p w14:paraId="1E599790" w14:textId="0F763C9F" w:rsidR="001F532C" w:rsidRPr="00F737C4" w:rsidRDefault="001F532C" w:rsidP="00A458F0">
      <w:pPr>
        <w:widowControl w:val="0"/>
        <w:numPr>
          <w:ilvl w:val="0"/>
          <w:numId w:val="37"/>
        </w:numPr>
        <w:autoSpaceDE w:val="0"/>
        <w:autoSpaceDN w:val="0"/>
        <w:spacing w:line="276" w:lineRule="auto"/>
        <w:rPr>
          <w:rFonts w:cs="Arial"/>
        </w:rPr>
      </w:pPr>
      <w:r w:rsidRPr="00F737C4">
        <w:rPr>
          <w:rFonts w:cs="Arial"/>
        </w:rPr>
        <w:t xml:space="preserve">Met schriftelijke toestemming van </w:t>
      </w:r>
      <w:r>
        <w:rPr>
          <w:rFonts w:cs="Arial"/>
        </w:rPr>
        <w:t>het OM</w:t>
      </w:r>
      <w:r w:rsidRPr="00F737C4">
        <w:rPr>
          <w:rFonts w:cs="Arial"/>
        </w:rPr>
        <w:t xml:space="preserve">, </w:t>
      </w:r>
      <w:r>
        <w:rPr>
          <w:rFonts w:cs="Arial"/>
        </w:rPr>
        <w:t>Hoofdaan</w:t>
      </w:r>
      <w:r w:rsidRPr="00F737C4">
        <w:rPr>
          <w:rFonts w:cs="Arial"/>
        </w:rPr>
        <w:t xml:space="preserve">nemer voor de uitvoering van </w:t>
      </w:r>
      <w:r>
        <w:rPr>
          <w:rFonts w:cs="Arial"/>
        </w:rPr>
        <w:t>zijn</w:t>
      </w:r>
      <w:r w:rsidRPr="00F737C4">
        <w:rPr>
          <w:rFonts w:cs="Arial"/>
        </w:rPr>
        <w:t xml:space="preserve"> werkzaamheden in het kader van </w:t>
      </w:r>
      <w:r>
        <w:rPr>
          <w:rFonts w:cs="Arial"/>
        </w:rPr>
        <w:t>zijn</w:t>
      </w:r>
      <w:r w:rsidRPr="00F737C4">
        <w:rPr>
          <w:rFonts w:cs="Arial"/>
        </w:rPr>
        <w:t xml:space="preserve"> contractuele relatie met </w:t>
      </w:r>
      <w:r>
        <w:rPr>
          <w:rFonts w:cs="Arial"/>
        </w:rPr>
        <w:t xml:space="preserve">het OM inzake </w:t>
      </w:r>
      <w:r w:rsidR="000011AA">
        <w:rPr>
          <w:rFonts w:cs="Arial"/>
        </w:rPr>
        <w:t>Raamovereenkomst EG041</w:t>
      </w:r>
      <w:r w:rsidR="00731B4A">
        <w:rPr>
          <w:rFonts w:cs="Arial"/>
        </w:rPr>
        <w:t xml:space="preserve"> als genoemd in het eerste lid,</w:t>
      </w:r>
      <w:r w:rsidR="001B28C4">
        <w:rPr>
          <w:rFonts w:cs="Arial"/>
        </w:rPr>
        <w:t xml:space="preserve"> Onderaannemer inzet</w:t>
      </w:r>
      <w:r w:rsidR="00731B4A">
        <w:rPr>
          <w:rFonts w:cs="Arial"/>
        </w:rPr>
        <w:t>.</w:t>
      </w:r>
    </w:p>
    <w:p w14:paraId="6E184148" w14:textId="77777777" w:rsidR="001F532C" w:rsidRPr="00F737C4" w:rsidRDefault="001F532C" w:rsidP="00A458F0">
      <w:pPr>
        <w:spacing w:line="276" w:lineRule="auto"/>
        <w:ind w:left="360"/>
        <w:rPr>
          <w:rFonts w:cs="Arial"/>
        </w:rPr>
      </w:pPr>
      <w:r w:rsidRPr="00F737C4">
        <w:rPr>
          <w:rFonts w:cs="Arial"/>
        </w:rPr>
        <w:t xml:space="preserve"> </w:t>
      </w:r>
    </w:p>
    <w:p w14:paraId="338D5C6C" w14:textId="0469A601" w:rsidR="001F532C" w:rsidRPr="00F737C4" w:rsidRDefault="001F532C" w:rsidP="00A458F0">
      <w:pPr>
        <w:widowControl w:val="0"/>
        <w:numPr>
          <w:ilvl w:val="0"/>
          <w:numId w:val="37"/>
        </w:numPr>
        <w:autoSpaceDE w:val="0"/>
        <w:autoSpaceDN w:val="0"/>
        <w:spacing w:line="276" w:lineRule="auto"/>
        <w:rPr>
          <w:rFonts w:cs="Arial"/>
        </w:rPr>
      </w:pPr>
      <w:r>
        <w:rPr>
          <w:rFonts w:cs="Arial"/>
        </w:rPr>
        <w:t>Hoofdaan</w:t>
      </w:r>
      <w:r w:rsidRPr="00F737C4">
        <w:rPr>
          <w:rFonts w:cs="Arial"/>
        </w:rPr>
        <w:t xml:space="preserve">nemer draagt er zorg voor dat, voor zover van toepassing, alle voorwaarden als neergelegd in </w:t>
      </w:r>
      <w:r w:rsidR="002F78E1">
        <w:rPr>
          <w:rFonts w:cs="Arial"/>
        </w:rPr>
        <w:t>Raamo</w:t>
      </w:r>
      <w:r>
        <w:rPr>
          <w:rFonts w:cs="Arial"/>
        </w:rPr>
        <w:t xml:space="preserve">vereenkomst </w:t>
      </w:r>
      <w:r w:rsidR="00C952B3">
        <w:rPr>
          <w:rFonts w:cs="Arial"/>
        </w:rPr>
        <w:t>EG0</w:t>
      </w:r>
      <w:r w:rsidR="000011AA">
        <w:rPr>
          <w:rFonts w:cs="Arial"/>
        </w:rPr>
        <w:t>41</w:t>
      </w:r>
      <w:r w:rsidRPr="00F737C4">
        <w:rPr>
          <w:rFonts w:cs="Arial"/>
        </w:rPr>
        <w:t xml:space="preserve"> als genoemd in het </w:t>
      </w:r>
      <w:r w:rsidR="00731B4A">
        <w:rPr>
          <w:rFonts w:cs="Arial"/>
        </w:rPr>
        <w:t>eerste</w:t>
      </w:r>
      <w:r w:rsidRPr="00F737C4">
        <w:rPr>
          <w:rFonts w:cs="Arial"/>
        </w:rPr>
        <w:t xml:space="preserve"> lid</w:t>
      </w:r>
      <w:r w:rsidR="000011AA">
        <w:rPr>
          <w:rFonts w:cs="Arial"/>
        </w:rPr>
        <w:t>,</w:t>
      </w:r>
      <w:r w:rsidRPr="00F737C4">
        <w:rPr>
          <w:rFonts w:cs="Arial"/>
        </w:rPr>
        <w:t xml:space="preserve"> van toepassing zijn op zijn contractuele relatie met Onderaannemer.</w:t>
      </w:r>
    </w:p>
    <w:p w14:paraId="511F590D" w14:textId="77777777" w:rsidR="001F532C" w:rsidRPr="00F737C4" w:rsidRDefault="001F532C" w:rsidP="00A458F0">
      <w:pPr>
        <w:spacing w:line="276" w:lineRule="auto"/>
        <w:rPr>
          <w:rFonts w:cs="Arial"/>
        </w:rPr>
      </w:pPr>
    </w:p>
    <w:p w14:paraId="3AA81BF1" w14:textId="5C9A725F" w:rsidR="001F532C" w:rsidRPr="00F737C4" w:rsidRDefault="001F532C" w:rsidP="00A458F0">
      <w:pPr>
        <w:widowControl w:val="0"/>
        <w:numPr>
          <w:ilvl w:val="0"/>
          <w:numId w:val="37"/>
        </w:numPr>
        <w:autoSpaceDE w:val="0"/>
        <w:autoSpaceDN w:val="0"/>
        <w:spacing w:line="276" w:lineRule="auto"/>
        <w:rPr>
          <w:rFonts w:cs="Arial"/>
        </w:rPr>
      </w:pPr>
      <w:r>
        <w:rPr>
          <w:rFonts w:cs="Arial"/>
        </w:rPr>
        <w:t>Onderaannemer en Hoofdaannemer</w:t>
      </w:r>
      <w:r w:rsidRPr="00F737C4">
        <w:rPr>
          <w:rFonts w:cs="Arial"/>
        </w:rPr>
        <w:t xml:space="preserve"> garanderen beide voldoende kennis te hebben genomen van de voorwaarden </w:t>
      </w:r>
      <w:r w:rsidR="00731B4A">
        <w:rPr>
          <w:rFonts w:cs="Arial"/>
        </w:rPr>
        <w:t xml:space="preserve">van de Raamovereenkomst EG041 </w:t>
      </w:r>
      <w:r w:rsidRPr="00F737C4">
        <w:rPr>
          <w:rFonts w:cs="Arial"/>
        </w:rPr>
        <w:t xml:space="preserve">als genoemd in </w:t>
      </w:r>
      <w:r w:rsidR="00731B4A">
        <w:rPr>
          <w:rFonts w:cs="Arial"/>
        </w:rPr>
        <w:t xml:space="preserve">het eerste </w:t>
      </w:r>
      <w:r w:rsidRPr="00F737C4">
        <w:rPr>
          <w:rFonts w:cs="Arial"/>
        </w:rPr>
        <w:t>lid</w:t>
      </w:r>
      <w:r w:rsidR="00731B4A">
        <w:rPr>
          <w:rFonts w:cs="Arial"/>
        </w:rPr>
        <w:t>.</w:t>
      </w:r>
    </w:p>
    <w:p w14:paraId="5E44CCAF" w14:textId="77777777" w:rsidR="001F532C" w:rsidRPr="00F737C4" w:rsidRDefault="001F532C" w:rsidP="00A458F0">
      <w:pPr>
        <w:spacing w:line="276" w:lineRule="auto"/>
        <w:rPr>
          <w:rFonts w:cs="Arial"/>
        </w:rPr>
      </w:pPr>
    </w:p>
    <w:p w14:paraId="106D3124" w14:textId="18CB7AD8" w:rsidR="001F532C" w:rsidRPr="00F737C4" w:rsidRDefault="001F532C" w:rsidP="00A458F0">
      <w:pPr>
        <w:widowControl w:val="0"/>
        <w:numPr>
          <w:ilvl w:val="0"/>
          <w:numId w:val="37"/>
        </w:numPr>
        <w:autoSpaceDE w:val="0"/>
        <w:autoSpaceDN w:val="0"/>
        <w:spacing w:line="276" w:lineRule="auto"/>
        <w:rPr>
          <w:rFonts w:cs="Arial"/>
        </w:rPr>
      </w:pPr>
      <w:r w:rsidRPr="00F737C4">
        <w:rPr>
          <w:rFonts w:cs="Arial"/>
        </w:rPr>
        <w:t xml:space="preserve">Het gestelde in deze </w:t>
      </w:r>
      <w:r w:rsidR="00923F74">
        <w:rPr>
          <w:rFonts w:cs="Arial"/>
        </w:rPr>
        <w:t xml:space="preserve">Verklaring van </w:t>
      </w:r>
      <w:proofErr w:type="spellStart"/>
      <w:r w:rsidR="00923F74">
        <w:rPr>
          <w:rFonts w:cs="Arial"/>
        </w:rPr>
        <w:t>Onderaanneming</w:t>
      </w:r>
      <w:proofErr w:type="spellEnd"/>
      <w:r w:rsidRPr="00F737C4">
        <w:rPr>
          <w:rFonts w:cs="Arial"/>
        </w:rPr>
        <w:t xml:space="preserve"> laat de eindverantwoordelijkheid van </w:t>
      </w:r>
      <w:r>
        <w:rPr>
          <w:rFonts w:cs="Arial"/>
        </w:rPr>
        <w:t>Hoofdaan</w:t>
      </w:r>
      <w:r w:rsidRPr="00F737C4">
        <w:rPr>
          <w:rFonts w:cs="Arial"/>
        </w:rPr>
        <w:t xml:space="preserve">nemer in de contractuele relatie met </w:t>
      </w:r>
      <w:r>
        <w:rPr>
          <w:rFonts w:cs="Arial"/>
        </w:rPr>
        <w:t xml:space="preserve">het OM </w:t>
      </w:r>
      <w:r w:rsidRPr="00F737C4">
        <w:rPr>
          <w:rFonts w:cs="Arial"/>
        </w:rPr>
        <w:t>onder de voorwaarden als genoemd in lid 1 onverlet.</w:t>
      </w:r>
    </w:p>
    <w:p w14:paraId="4802E434" w14:textId="77777777" w:rsidR="001F532C" w:rsidRPr="00F737C4" w:rsidRDefault="001F532C" w:rsidP="00A458F0">
      <w:pPr>
        <w:spacing w:line="276" w:lineRule="auto"/>
        <w:ind w:left="360"/>
        <w:rPr>
          <w:rFonts w:cs="Arial"/>
        </w:rPr>
      </w:pPr>
    </w:p>
    <w:p w14:paraId="31F98C96" w14:textId="2B3D158A" w:rsidR="001F532C" w:rsidRPr="00F737C4" w:rsidRDefault="001F532C" w:rsidP="00A458F0">
      <w:pPr>
        <w:widowControl w:val="0"/>
        <w:numPr>
          <w:ilvl w:val="0"/>
          <w:numId w:val="37"/>
        </w:numPr>
        <w:autoSpaceDE w:val="0"/>
        <w:autoSpaceDN w:val="0"/>
        <w:spacing w:line="276" w:lineRule="auto"/>
        <w:rPr>
          <w:rFonts w:cs="Arial"/>
        </w:rPr>
      </w:pPr>
      <w:r w:rsidRPr="00F737C4">
        <w:rPr>
          <w:rFonts w:cs="Arial"/>
        </w:rPr>
        <w:t xml:space="preserve">Zonder schriftelijke toestemming daarvoor te hebben verkregen van </w:t>
      </w:r>
      <w:r>
        <w:rPr>
          <w:rFonts w:cs="Arial"/>
        </w:rPr>
        <w:t>het OM</w:t>
      </w:r>
      <w:r w:rsidRPr="00F737C4">
        <w:rPr>
          <w:rFonts w:cs="Arial"/>
        </w:rPr>
        <w:t xml:space="preserve"> zijn </w:t>
      </w:r>
      <w:r>
        <w:rPr>
          <w:rFonts w:cs="Arial"/>
        </w:rPr>
        <w:t>Hoofdaan</w:t>
      </w:r>
      <w:r w:rsidRPr="00F737C4">
        <w:rPr>
          <w:rFonts w:cs="Arial"/>
        </w:rPr>
        <w:t xml:space="preserve">nemer en Onderaannemer niet gerechtigd ontbinding van de onderhavige </w:t>
      </w:r>
      <w:r>
        <w:rPr>
          <w:rFonts w:cs="Arial"/>
        </w:rPr>
        <w:t>verklaring</w:t>
      </w:r>
      <w:r w:rsidRPr="00F737C4">
        <w:rPr>
          <w:rFonts w:cs="Arial"/>
        </w:rPr>
        <w:t xml:space="preserve"> te vorderen, </w:t>
      </w:r>
      <w:r w:rsidR="000011AA">
        <w:rPr>
          <w:rFonts w:cs="Arial"/>
        </w:rPr>
        <w:t>noch</w:t>
      </w:r>
      <w:r w:rsidRPr="00F737C4">
        <w:rPr>
          <w:rFonts w:cs="Arial"/>
        </w:rPr>
        <w:t xml:space="preserve"> door middel van een buitengerechtelijke verklaring</w:t>
      </w:r>
      <w:r w:rsidR="000011AA">
        <w:rPr>
          <w:rFonts w:cs="Arial"/>
        </w:rPr>
        <w:t>,</w:t>
      </w:r>
      <w:r w:rsidRPr="00F737C4">
        <w:rPr>
          <w:rFonts w:cs="Arial"/>
        </w:rPr>
        <w:t xml:space="preserve"> </w:t>
      </w:r>
      <w:r w:rsidR="000011AA">
        <w:rPr>
          <w:rFonts w:cs="Arial"/>
        </w:rPr>
        <w:t>noch</w:t>
      </w:r>
      <w:r w:rsidRPr="00F737C4">
        <w:rPr>
          <w:rFonts w:cs="Arial"/>
        </w:rPr>
        <w:t xml:space="preserve"> door rechterlijke tussenkomst.</w:t>
      </w:r>
    </w:p>
    <w:p w14:paraId="4D932D55" w14:textId="77777777" w:rsidR="001F532C" w:rsidRPr="00F737C4" w:rsidRDefault="001F532C" w:rsidP="00A458F0">
      <w:pPr>
        <w:spacing w:line="276" w:lineRule="auto"/>
        <w:ind w:left="360"/>
        <w:rPr>
          <w:rFonts w:cs="Arial"/>
        </w:rPr>
      </w:pPr>
    </w:p>
    <w:p w14:paraId="223F03BA" w14:textId="39BE1A74" w:rsidR="001F532C" w:rsidRPr="00F737C4" w:rsidRDefault="001F532C" w:rsidP="00A458F0">
      <w:pPr>
        <w:widowControl w:val="0"/>
        <w:numPr>
          <w:ilvl w:val="0"/>
          <w:numId w:val="37"/>
        </w:numPr>
        <w:autoSpaceDE w:val="0"/>
        <w:autoSpaceDN w:val="0"/>
        <w:spacing w:line="276" w:lineRule="auto"/>
        <w:rPr>
          <w:rFonts w:cs="Arial"/>
        </w:rPr>
      </w:pPr>
      <w:r w:rsidRPr="00F737C4">
        <w:rPr>
          <w:rFonts w:cs="Arial"/>
        </w:rPr>
        <w:t xml:space="preserve">Indien een bepaling van deze </w:t>
      </w:r>
      <w:r w:rsidR="00923F74">
        <w:rPr>
          <w:rFonts w:cs="Arial"/>
        </w:rPr>
        <w:t>V</w:t>
      </w:r>
      <w:r>
        <w:rPr>
          <w:rFonts w:cs="Arial"/>
        </w:rPr>
        <w:t>erklaring</w:t>
      </w:r>
      <w:r w:rsidRPr="00F737C4">
        <w:rPr>
          <w:rFonts w:cs="Arial"/>
        </w:rPr>
        <w:t xml:space="preserve"> of van overeenkomsten die daarvan het gevolg zijn nietig, niet-rechtsgeldig of niet uitvoerbaar blijken te zijn, laat dit de overige bepalingen onverlet.</w:t>
      </w:r>
    </w:p>
    <w:p w14:paraId="667EB4FC" w14:textId="77777777" w:rsidR="001F532C" w:rsidRPr="00F737C4" w:rsidRDefault="001F532C" w:rsidP="00A458F0">
      <w:pPr>
        <w:spacing w:line="276" w:lineRule="auto"/>
        <w:rPr>
          <w:rFonts w:cs="Arial"/>
        </w:rPr>
      </w:pPr>
    </w:p>
    <w:p w14:paraId="25F20D27" w14:textId="77777777" w:rsidR="001F532C" w:rsidRPr="00F737C4" w:rsidRDefault="001F532C" w:rsidP="00A458F0">
      <w:pPr>
        <w:widowControl w:val="0"/>
        <w:numPr>
          <w:ilvl w:val="0"/>
          <w:numId w:val="37"/>
        </w:numPr>
        <w:autoSpaceDE w:val="0"/>
        <w:autoSpaceDN w:val="0"/>
        <w:spacing w:line="276" w:lineRule="auto"/>
        <w:rPr>
          <w:rFonts w:cs="Arial"/>
        </w:rPr>
      </w:pPr>
      <w:r w:rsidRPr="00F737C4">
        <w:rPr>
          <w:rFonts w:cs="Arial"/>
        </w:rPr>
        <w:t xml:space="preserve">Op deze </w:t>
      </w:r>
      <w:r>
        <w:rPr>
          <w:rFonts w:cs="Arial"/>
        </w:rPr>
        <w:t>verklaring</w:t>
      </w:r>
      <w:r w:rsidRPr="00F737C4">
        <w:rPr>
          <w:rFonts w:cs="Arial"/>
        </w:rPr>
        <w:t xml:space="preserve"> is Nederlands recht van toepassing.</w:t>
      </w:r>
    </w:p>
    <w:p w14:paraId="51EF5055" w14:textId="5B11540F" w:rsidR="001F532C" w:rsidRDefault="001F532C" w:rsidP="00A458F0">
      <w:pPr>
        <w:spacing w:line="276" w:lineRule="auto"/>
        <w:rPr>
          <w:rFonts w:cs="Arial"/>
        </w:rPr>
      </w:pPr>
    </w:p>
    <w:p w14:paraId="42D2B50A" w14:textId="23ECAFD2" w:rsidR="00731B4A" w:rsidRDefault="00731B4A" w:rsidP="00A458F0">
      <w:pPr>
        <w:spacing w:line="276" w:lineRule="auto"/>
        <w:rPr>
          <w:rFonts w:cs="Arial"/>
        </w:rPr>
      </w:pPr>
    </w:p>
    <w:p w14:paraId="4A21E32E" w14:textId="77777777" w:rsidR="00731B4A" w:rsidRPr="00F737C4" w:rsidRDefault="00731B4A" w:rsidP="00A458F0">
      <w:pPr>
        <w:spacing w:line="276" w:lineRule="auto"/>
        <w:rPr>
          <w:rFonts w:cs="Arial"/>
        </w:rPr>
      </w:pPr>
    </w:p>
    <w:p w14:paraId="7362CA5E" w14:textId="77777777" w:rsidR="001F532C" w:rsidRPr="00F737C4" w:rsidRDefault="001F532C" w:rsidP="00A458F0">
      <w:pPr>
        <w:spacing w:line="276" w:lineRule="auto"/>
        <w:rPr>
          <w:rFonts w:cs="Arial"/>
          <w:b/>
          <w:bCs/>
        </w:rPr>
      </w:pPr>
      <w:r w:rsidRPr="00F737C4">
        <w:rPr>
          <w:rFonts w:cs="Arial"/>
          <w:b/>
          <w:bCs/>
        </w:rPr>
        <w:t>Aldus overeengekomen, in tweevoud opgemaakt en ondertekend:</w:t>
      </w:r>
    </w:p>
    <w:p w14:paraId="2FFA5A75" w14:textId="3C04A000" w:rsidR="001F532C" w:rsidRDefault="001F532C" w:rsidP="00A458F0">
      <w:pPr>
        <w:spacing w:line="276" w:lineRule="auto"/>
        <w:rPr>
          <w:rFonts w:cs="Arial"/>
          <w:b/>
          <w:bCs/>
        </w:rPr>
      </w:pPr>
    </w:p>
    <w:p w14:paraId="187AEE01" w14:textId="77777777" w:rsidR="00731B4A" w:rsidRPr="00F737C4" w:rsidRDefault="00731B4A" w:rsidP="00A458F0">
      <w:pPr>
        <w:spacing w:line="276" w:lineRule="auto"/>
        <w:rPr>
          <w:rFonts w:cs="Arial"/>
          <w:b/>
          <w:bCs/>
        </w:rPr>
      </w:pPr>
    </w:p>
    <w:p w14:paraId="326CF9F8" w14:textId="4D099F4B" w:rsidR="001F532C" w:rsidRPr="00F737C4" w:rsidRDefault="001F532C" w:rsidP="00A458F0">
      <w:pPr>
        <w:spacing w:line="276" w:lineRule="auto"/>
        <w:rPr>
          <w:rFonts w:cs="Arial"/>
          <w:b/>
          <w:bCs/>
        </w:rPr>
      </w:pPr>
      <w:r>
        <w:rPr>
          <w:rFonts w:cs="Arial"/>
          <w:b/>
          <w:bCs/>
        </w:rPr>
        <w:t>Hoofdaan</w:t>
      </w:r>
      <w:r w:rsidRPr="00F737C4">
        <w:rPr>
          <w:rFonts w:cs="Arial"/>
          <w:b/>
          <w:bCs/>
        </w:rPr>
        <w:t>nemer</w:t>
      </w:r>
      <w:r w:rsidRPr="00F737C4">
        <w:rPr>
          <w:rFonts w:cs="Arial"/>
          <w:b/>
          <w:bCs/>
        </w:rPr>
        <w:tab/>
      </w:r>
      <w:r w:rsidRPr="00F737C4">
        <w:rPr>
          <w:rFonts w:cs="Arial"/>
          <w:b/>
          <w:bCs/>
        </w:rPr>
        <w:tab/>
      </w:r>
      <w:r w:rsidRPr="00F737C4">
        <w:rPr>
          <w:rFonts w:cs="Arial"/>
          <w:b/>
          <w:bCs/>
        </w:rPr>
        <w:tab/>
      </w:r>
      <w:r w:rsidRPr="00F737C4">
        <w:rPr>
          <w:rFonts w:cs="Arial"/>
          <w:b/>
          <w:bCs/>
        </w:rPr>
        <w:tab/>
      </w:r>
      <w:r w:rsidRPr="00F737C4">
        <w:rPr>
          <w:rFonts w:cs="Arial"/>
          <w:b/>
          <w:bCs/>
        </w:rPr>
        <w:tab/>
        <w:t>Onderaannemer</w:t>
      </w:r>
    </w:p>
    <w:p w14:paraId="19BE732A" w14:textId="6A60C2D1" w:rsidR="001F532C" w:rsidRPr="00F737C4" w:rsidRDefault="000011AA" w:rsidP="00A458F0">
      <w:pPr>
        <w:spacing w:line="276" w:lineRule="auto"/>
        <w:rPr>
          <w:rFonts w:cs="Arial"/>
        </w:rPr>
      </w:pPr>
      <w:r>
        <w:rPr>
          <w:rFonts w:cs="Arial"/>
        </w:rPr>
        <w:t>Namens deze,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N</w:t>
      </w:r>
      <w:r w:rsidR="001F532C" w:rsidRPr="00F737C4">
        <w:rPr>
          <w:rFonts w:cs="Arial"/>
        </w:rPr>
        <w:t>amens deze,</w:t>
      </w:r>
    </w:p>
    <w:p w14:paraId="3A54E474" w14:textId="55342F05" w:rsidR="001F532C" w:rsidRDefault="001F532C" w:rsidP="00A458F0">
      <w:pPr>
        <w:spacing w:line="276" w:lineRule="auto"/>
        <w:rPr>
          <w:rFonts w:cs="Arial"/>
        </w:rPr>
      </w:pPr>
    </w:p>
    <w:p w14:paraId="4DFCB2CD" w14:textId="72EA3F3F" w:rsidR="000011AA" w:rsidRDefault="000011AA" w:rsidP="00A458F0">
      <w:pPr>
        <w:spacing w:line="276" w:lineRule="auto"/>
        <w:rPr>
          <w:rFonts w:cs="Arial"/>
        </w:rPr>
      </w:pPr>
    </w:p>
    <w:p w14:paraId="1F895969" w14:textId="72644942" w:rsidR="000011AA" w:rsidRDefault="000011AA" w:rsidP="00A458F0">
      <w:pPr>
        <w:spacing w:line="276" w:lineRule="auto"/>
        <w:rPr>
          <w:rFonts w:cs="Arial"/>
        </w:rPr>
      </w:pPr>
    </w:p>
    <w:p w14:paraId="0C5B6177" w14:textId="77777777" w:rsidR="000011AA" w:rsidRPr="00F737C4" w:rsidRDefault="000011AA" w:rsidP="00A458F0">
      <w:pPr>
        <w:spacing w:line="276" w:lineRule="auto"/>
        <w:rPr>
          <w:rFonts w:cs="Arial"/>
        </w:rPr>
      </w:pPr>
    </w:p>
    <w:p w14:paraId="65CD19F1" w14:textId="5B87AAAC" w:rsidR="001F532C" w:rsidRPr="00F737C4" w:rsidRDefault="001F532C" w:rsidP="00A458F0">
      <w:pPr>
        <w:spacing w:line="276" w:lineRule="auto"/>
        <w:rPr>
          <w:rFonts w:cs="Arial"/>
        </w:rPr>
      </w:pPr>
      <w:r w:rsidRPr="00F737C4">
        <w:rPr>
          <w:rFonts w:cs="Arial"/>
        </w:rPr>
        <w:t>Naam:</w:t>
      </w:r>
      <w:r w:rsidRPr="00F737C4">
        <w:rPr>
          <w:rFonts w:cs="Arial"/>
        </w:rPr>
        <w:tab/>
      </w:r>
      <w:r w:rsidRPr="00F737C4">
        <w:rPr>
          <w:rFonts w:cs="Arial"/>
        </w:rPr>
        <w:tab/>
      </w:r>
      <w:r w:rsidRPr="00F737C4">
        <w:rPr>
          <w:rFonts w:cs="Arial"/>
        </w:rPr>
        <w:tab/>
      </w:r>
      <w:r w:rsidRPr="00F737C4">
        <w:rPr>
          <w:rFonts w:cs="Arial"/>
        </w:rPr>
        <w:tab/>
      </w:r>
      <w:r w:rsidRPr="00F737C4">
        <w:rPr>
          <w:rFonts w:cs="Arial"/>
        </w:rPr>
        <w:tab/>
      </w:r>
      <w:r w:rsidRPr="00F737C4">
        <w:rPr>
          <w:rFonts w:cs="Arial"/>
        </w:rPr>
        <w:tab/>
      </w:r>
      <w:r w:rsidRPr="00F737C4">
        <w:rPr>
          <w:rFonts w:cs="Arial"/>
        </w:rPr>
        <w:tab/>
        <w:t>Naam:</w:t>
      </w:r>
      <w:r w:rsidR="000011AA">
        <w:rPr>
          <w:rFonts w:cs="Arial"/>
        </w:rPr>
        <w:tab/>
      </w:r>
    </w:p>
    <w:p w14:paraId="086930A9" w14:textId="00EC7418" w:rsidR="001F532C" w:rsidRPr="00F737C4" w:rsidRDefault="000011AA" w:rsidP="00A458F0">
      <w:pPr>
        <w:spacing w:line="276" w:lineRule="auto"/>
        <w:rPr>
          <w:rFonts w:cs="Arial"/>
        </w:rPr>
      </w:pPr>
      <w:r>
        <w:rPr>
          <w:rFonts w:cs="Arial"/>
        </w:rPr>
        <w:t>Datum:</w:t>
      </w:r>
      <w:r>
        <w:rPr>
          <w:rFonts w:cs="Arial"/>
        </w:rPr>
        <w:tab/>
      </w:r>
      <w:r w:rsidR="001F532C" w:rsidRPr="00F737C4">
        <w:rPr>
          <w:rFonts w:cs="Arial"/>
        </w:rPr>
        <w:tab/>
      </w:r>
      <w:r w:rsidR="001F532C" w:rsidRPr="00F737C4">
        <w:rPr>
          <w:rFonts w:cs="Arial"/>
        </w:rPr>
        <w:tab/>
      </w:r>
      <w:r w:rsidR="001F532C" w:rsidRPr="00F737C4">
        <w:rPr>
          <w:rFonts w:cs="Arial"/>
        </w:rPr>
        <w:tab/>
      </w:r>
      <w:r w:rsidR="001F532C" w:rsidRPr="00F737C4">
        <w:rPr>
          <w:rFonts w:cs="Arial"/>
        </w:rPr>
        <w:tab/>
      </w:r>
      <w:r w:rsidR="001F532C" w:rsidRPr="00F737C4">
        <w:rPr>
          <w:rFonts w:cs="Arial"/>
        </w:rPr>
        <w:tab/>
      </w:r>
      <w:r w:rsidR="001F532C" w:rsidRPr="00F737C4">
        <w:rPr>
          <w:rFonts w:cs="Arial"/>
        </w:rPr>
        <w:tab/>
        <w:t>Datum:</w:t>
      </w:r>
      <w:r>
        <w:rPr>
          <w:rFonts w:cs="Arial"/>
        </w:rPr>
        <w:tab/>
      </w:r>
    </w:p>
    <w:p w14:paraId="467C6B68" w14:textId="0578657C" w:rsidR="001F532C" w:rsidRPr="00F737C4" w:rsidRDefault="001F532C" w:rsidP="00A458F0">
      <w:pPr>
        <w:spacing w:line="276" w:lineRule="auto"/>
        <w:rPr>
          <w:rFonts w:cs="Arial"/>
        </w:rPr>
      </w:pPr>
      <w:r w:rsidRPr="00F737C4">
        <w:rPr>
          <w:rFonts w:cs="Arial"/>
        </w:rPr>
        <w:t>Plaats:</w:t>
      </w:r>
      <w:r w:rsidRPr="00F737C4">
        <w:rPr>
          <w:rFonts w:cs="Arial"/>
        </w:rPr>
        <w:tab/>
      </w:r>
      <w:r w:rsidRPr="00F737C4">
        <w:rPr>
          <w:rFonts w:cs="Arial"/>
        </w:rPr>
        <w:tab/>
      </w:r>
      <w:r w:rsidRPr="00F737C4">
        <w:rPr>
          <w:rFonts w:cs="Arial"/>
        </w:rPr>
        <w:tab/>
      </w:r>
      <w:r w:rsidRPr="00F737C4">
        <w:rPr>
          <w:rFonts w:cs="Arial"/>
        </w:rPr>
        <w:tab/>
      </w:r>
      <w:r w:rsidRPr="00F737C4">
        <w:rPr>
          <w:rFonts w:cs="Arial"/>
        </w:rPr>
        <w:tab/>
      </w:r>
      <w:r w:rsidRPr="00F737C4">
        <w:rPr>
          <w:rFonts w:cs="Arial"/>
        </w:rPr>
        <w:tab/>
      </w:r>
      <w:r w:rsidRPr="00F737C4">
        <w:rPr>
          <w:rFonts w:cs="Arial"/>
        </w:rPr>
        <w:tab/>
        <w:t>Plaats:</w:t>
      </w:r>
      <w:r w:rsidR="000011AA">
        <w:rPr>
          <w:rFonts w:cs="Arial"/>
        </w:rPr>
        <w:tab/>
      </w:r>
    </w:p>
    <w:p w14:paraId="2E314E79" w14:textId="77777777" w:rsidR="001F532C" w:rsidRPr="00F737C4" w:rsidRDefault="001F532C" w:rsidP="00A458F0">
      <w:pPr>
        <w:spacing w:line="276" w:lineRule="auto"/>
        <w:rPr>
          <w:rFonts w:cs="Arial"/>
        </w:rPr>
      </w:pPr>
    </w:p>
    <w:p w14:paraId="349C3BB1" w14:textId="77777777" w:rsidR="001F532C" w:rsidRPr="000011AA" w:rsidRDefault="001F532C" w:rsidP="00A458F0">
      <w:pPr>
        <w:spacing w:line="276" w:lineRule="auto"/>
        <w:rPr>
          <w:rFonts w:cs="Arial"/>
        </w:rPr>
      </w:pPr>
    </w:p>
    <w:p w14:paraId="68AAD6EE" w14:textId="08353A89" w:rsidR="001F532C" w:rsidRPr="005C503B" w:rsidRDefault="005C503B" w:rsidP="00A458F0">
      <w:pPr>
        <w:spacing w:line="276" w:lineRule="auto"/>
        <w:rPr>
          <w:b/>
          <w:bCs/>
        </w:rPr>
      </w:pPr>
      <w:r w:rsidRPr="005C503B">
        <w:rPr>
          <w:b/>
          <w:bCs/>
        </w:rPr>
        <w:t>O</w:t>
      </w:r>
      <w:r w:rsidR="00700581">
        <w:rPr>
          <w:b/>
          <w:bCs/>
        </w:rPr>
        <w:t>penbaar Ministerie</w:t>
      </w:r>
    </w:p>
    <w:p w14:paraId="6648B92C" w14:textId="0DF79308" w:rsidR="005C503B" w:rsidRPr="00F737C4" w:rsidRDefault="000011AA" w:rsidP="00A458F0">
      <w:pPr>
        <w:spacing w:line="276" w:lineRule="auto"/>
        <w:rPr>
          <w:rFonts w:cs="Arial"/>
        </w:rPr>
      </w:pPr>
      <w:r>
        <w:rPr>
          <w:rFonts w:cs="Arial"/>
        </w:rPr>
        <w:t>Namens deze,</w:t>
      </w:r>
    </w:p>
    <w:p w14:paraId="0EF4B0CB" w14:textId="1D5097AC" w:rsidR="005C503B" w:rsidRDefault="005C503B" w:rsidP="00A458F0">
      <w:pPr>
        <w:spacing w:line="276" w:lineRule="auto"/>
        <w:rPr>
          <w:rFonts w:cs="Arial"/>
        </w:rPr>
      </w:pPr>
    </w:p>
    <w:p w14:paraId="37D774E1" w14:textId="68A8C70C" w:rsidR="000011AA" w:rsidRDefault="000011AA" w:rsidP="00A458F0">
      <w:pPr>
        <w:spacing w:line="276" w:lineRule="auto"/>
        <w:rPr>
          <w:rFonts w:cs="Arial"/>
        </w:rPr>
      </w:pPr>
    </w:p>
    <w:p w14:paraId="2DE8FF96" w14:textId="1DE7C2D2" w:rsidR="000011AA" w:rsidRDefault="000011AA" w:rsidP="00A458F0">
      <w:pPr>
        <w:spacing w:line="276" w:lineRule="auto"/>
        <w:rPr>
          <w:rFonts w:cs="Arial"/>
        </w:rPr>
      </w:pPr>
    </w:p>
    <w:p w14:paraId="5F29C5C2" w14:textId="77777777" w:rsidR="000011AA" w:rsidRPr="00F737C4" w:rsidRDefault="000011AA" w:rsidP="00A458F0">
      <w:pPr>
        <w:spacing w:line="276" w:lineRule="auto"/>
        <w:rPr>
          <w:rFonts w:cs="Arial"/>
        </w:rPr>
      </w:pPr>
      <w:bookmarkStart w:id="4" w:name="_GoBack"/>
      <w:bookmarkEnd w:id="4"/>
    </w:p>
    <w:p w14:paraId="5C2F0D1F" w14:textId="5BA0EF03" w:rsidR="005C503B" w:rsidRPr="00F737C4" w:rsidRDefault="000011AA" w:rsidP="00A458F0">
      <w:pPr>
        <w:spacing w:line="276" w:lineRule="auto"/>
        <w:rPr>
          <w:rFonts w:cs="Arial"/>
        </w:rPr>
      </w:pPr>
      <w:r>
        <w:rPr>
          <w:rFonts w:cs="Arial"/>
        </w:rPr>
        <w:t>Naam:</w:t>
      </w:r>
      <w:r>
        <w:rPr>
          <w:rFonts w:cs="Arial"/>
        </w:rPr>
        <w:tab/>
      </w:r>
    </w:p>
    <w:p w14:paraId="14175301" w14:textId="3A02D34C" w:rsidR="005C503B" w:rsidRPr="00F737C4" w:rsidRDefault="000011AA" w:rsidP="00A458F0">
      <w:pPr>
        <w:spacing w:line="276" w:lineRule="auto"/>
        <w:rPr>
          <w:rFonts w:cs="Arial"/>
        </w:rPr>
      </w:pPr>
      <w:r>
        <w:rPr>
          <w:rFonts w:cs="Arial"/>
        </w:rPr>
        <w:t>Datum:</w:t>
      </w:r>
      <w:r>
        <w:rPr>
          <w:rFonts w:cs="Arial"/>
        </w:rPr>
        <w:tab/>
      </w:r>
    </w:p>
    <w:p w14:paraId="5DD800B0" w14:textId="6E4B2C9A" w:rsidR="005C503B" w:rsidRPr="00F737C4" w:rsidRDefault="005C503B" w:rsidP="00A458F0">
      <w:pPr>
        <w:spacing w:line="276" w:lineRule="auto"/>
        <w:rPr>
          <w:rFonts w:cs="Arial"/>
        </w:rPr>
      </w:pPr>
      <w:r w:rsidRPr="00F737C4">
        <w:rPr>
          <w:rFonts w:cs="Arial"/>
        </w:rPr>
        <w:t>Plaats:</w:t>
      </w:r>
      <w:r w:rsidRPr="00F737C4">
        <w:rPr>
          <w:rFonts w:cs="Arial"/>
        </w:rPr>
        <w:tab/>
      </w:r>
    </w:p>
    <w:p w14:paraId="429F4A09" w14:textId="77777777" w:rsidR="005C503B" w:rsidRPr="00F737C4" w:rsidRDefault="005C503B" w:rsidP="00A458F0">
      <w:pPr>
        <w:spacing w:line="276" w:lineRule="auto"/>
        <w:rPr>
          <w:rFonts w:cs="Arial"/>
        </w:rPr>
      </w:pPr>
    </w:p>
    <w:sectPr w:rsidR="005C503B" w:rsidRPr="00F737C4" w:rsidSect="00D10D0C">
      <w:headerReference w:type="default" r:id="rId9"/>
      <w:footerReference w:type="default" r:id="rId10"/>
      <w:pgSz w:w="11906" w:h="16838" w:code="9"/>
      <w:pgMar w:top="1758" w:right="1274" w:bottom="1134" w:left="1701" w:header="284" w:footer="6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108A11" w14:textId="77777777" w:rsidR="00485461" w:rsidRDefault="00485461">
      <w:r>
        <w:separator/>
      </w:r>
    </w:p>
    <w:p w14:paraId="038D9B6D" w14:textId="77777777" w:rsidR="00485461" w:rsidRDefault="00485461"/>
  </w:endnote>
  <w:endnote w:type="continuationSeparator" w:id="0">
    <w:p w14:paraId="3D986DB2" w14:textId="77777777" w:rsidR="00485461" w:rsidRDefault="00485461">
      <w:r>
        <w:continuationSeparator/>
      </w:r>
    </w:p>
    <w:p w14:paraId="1BB52833" w14:textId="77777777" w:rsidR="00485461" w:rsidRDefault="004854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topia">
    <w:altName w:val="Corbel"/>
    <w:panose1 w:val="020B0500000000000000"/>
    <w:charset w:val="00"/>
    <w:family w:val="swiss"/>
    <w:pitch w:val="variable"/>
    <w:sig w:usb0="8000002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4579D" w14:textId="26B303A5" w:rsidR="00485461" w:rsidRPr="00C45091" w:rsidRDefault="004E5D96" w:rsidP="000D34C3">
    <w:pPr>
      <w:pStyle w:val="Voettekst"/>
      <w:pBdr>
        <w:top w:val="single" w:sz="4" w:space="1" w:color="auto"/>
      </w:pBdr>
      <w:tabs>
        <w:tab w:val="right" w:pos="8931"/>
      </w:tabs>
      <w:jc w:val="left"/>
    </w:pPr>
    <w:r>
      <w:rPr>
        <w:sz w:val="16"/>
      </w:rPr>
      <w:t>EG</w:t>
    </w:r>
    <w:r w:rsidR="00B16DF9">
      <w:rPr>
        <w:sz w:val="16"/>
      </w:rPr>
      <w:t>0</w:t>
    </w:r>
    <w:r w:rsidR="002F78E1">
      <w:rPr>
        <w:sz w:val="16"/>
      </w:rPr>
      <w:t>4</w:t>
    </w:r>
    <w:r w:rsidR="000D34C3">
      <w:rPr>
        <w:sz w:val="16"/>
      </w:rPr>
      <w:t>1</w:t>
    </w:r>
    <w:r w:rsidR="00B16DF9">
      <w:rPr>
        <w:sz w:val="16"/>
      </w:rPr>
      <w:t xml:space="preserve"> </w:t>
    </w:r>
    <w:r w:rsidR="00A03A67">
      <w:rPr>
        <w:sz w:val="16"/>
      </w:rPr>
      <w:t xml:space="preserve">DAP </w:t>
    </w:r>
    <w:r w:rsidR="00700581">
      <w:rPr>
        <w:sz w:val="16"/>
      </w:rPr>
      <w:t>B</w:t>
    </w:r>
    <w:r w:rsidR="00485461" w:rsidRPr="00C45091">
      <w:rPr>
        <w:sz w:val="16"/>
        <w:szCs w:val="16"/>
      </w:rPr>
      <w:t>ijlage</w:t>
    </w:r>
    <w:r w:rsidR="00923F74">
      <w:rPr>
        <w:sz w:val="16"/>
        <w:szCs w:val="16"/>
      </w:rPr>
      <w:t xml:space="preserve"> </w:t>
    </w:r>
    <w:r w:rsidR="00B427BB">
      <w:rPr>
        <w:sz w:val="16"/>
        <w:szCs w:val="16"/>
      </w:rPr>
      <w:t>16</w:t>
    </w:r>
    <w:r w:rsidR="00B16DF9">
      <w:rPr>
        <w:sz w:val="16"/>
        <w:szCs w:val="16"/>
      </w:rPr>
      <w:t>,</w:t>
    </w:r>
    <w:r w:rsidR="00485461" w:rsidRPr="00C45091">
      <w:rPr>
        <w:sz w:val="16"/>
        <w:szCs w:val="16"/>
      </w:rPr>
      <w:t xml:space="preserve"> </w:t>
    </w:r>
    <w:r w:rsidR="00923F74">
      <w:rPr>
        <w:sz w:val="16"/>
        <w:szCs w:val="16"/>
      </w:rPr>
      <w:t xml:space="preserve">Verklaring </w:t>
    </w:r>
    <w:proofErr w:type="spellStart"/>
    <w:r w:rsidR="00923F74">
      <w:rPr>
        <w:sz w:val="16"/>
        <w:szCs w:val="16"/>
      </w:rPr>
      <w:t>Onderaanneming</w:t>
    </w:r>
    <w:proofErr w:type="spellEnd"/>
    <w:r w:rsidR="00B16DF9">
      <w:rPr>
        <w:sz w:val="16"/>
        <w:szCs w:val="16"/>
      </w:rPr>
      <w:t xml:space="preserve">, versie </w:t>
    </w:r>
    <w:r w:rsidR="009E7677">
      <w:rPr>
        <w:sz w:val="16"/>
        <w:szCs w:val="16"/>
      </w:rPr>
      <w:t>1.0</w:t>
    </w:r>
    <w:r w:rsidR="00700581">
      <w:rPr>
        <w:sz w:val="16"/>
        <w:szCs w:val="16"/>
      </w:rPr>
      <w:t xml:space="preserve"> van</w:t>
    </w:r>
    <w:r w:rsidR="00B16DF9">
      <w:rPr>
        <w:sz w:val="16"/>
        <w:szCs w:val="16"/>
      </w:rPr>
      <w:t xml:space="preserve"> </w:t>
    </w:r>
    <w:r w:rsidR="00600BED">
      <w:rPr>
        <w:sz w:val="16"/>
        <w:szCs w:val="16"/>
      </w:rPr>
      <w:t>3</w:t>
    </w:r>
    <w:r w:rsidR="009E7677">
      <w:rPr>
        <w:sz w:val="16"/>
        <w:szCs w:val="16"/>
      </w:rPr>
      <w:t xml:space="preserve"> maart</w:t>
    </w:r>
    <w:r w:rsidR="00C952B3">
      <w:rPr>
        <w:sz w:val="16"/>
        <w:szCs w:val="16"/>
      </w:rPr>
      <w:t xml:space="preserve"> 202</w:t>
    </w:r>
    <w:r w:rsidR="00B427BB">
      <w:rPr>
        <w:sz w:val="16"/>
        <w:szCs w:val="16"/>
      </w:rPr>
      <w:t>6</w:t>
    </w:r>
    <w:r w:rsidR="000D34C3">
      <w:rPr>
        <w:sz w:val="16"/>
        <w:szCs w:val="16"/>
      </w:rPr>
      <w:tab/>
    </w:r>
    <w:r w:rsidR="00485461" w:rsidRPr="00B20B21">
      <w:rPr>
        <w:rStyle w:val="Paginanummer"/>
        <w:sz w:val="16"/>
        <w:szCs w:val="16"/>
      </w:rPr>
      <w:fldChar w:fldCharType="begin"/>
    </w:r>
    <w:r w:rsidR="00485461" w:rsidRPr="00C45091">
      <w:rPr>
        <w:rStyle w:val="Paginanummer"/>
        <w:sz w:val="16"/>
        <w:szCs w:val="16"/>
      </w:rPr>
      <w:instrText xml:space="preserve"> PAGE </w:instrText>
    </w:r>
    <w:r w:rsidR="00485461" w:rsidRPr="00B20B21">
      <w:rPr>
        <w:rStyle w:val="Paginanummer"/>
        <w:sz w:val="16"/>
        <w:szCs w:val="16"/>
      </w:rPr>
      <w:fldChar w:fldCharType="separate"/>
    </w:r>
    <w:r w:rsidR="00600BED">
      <w:rPr>
        <w:rStyle w:val="Paginanummer"/>
        <w:noProof/>
        <w:sz w:val="16"/>
        <w:szCs w:val="16"/>
      </w:rPr>
      <w:t>4</w:t>
    </w:r>
    <w:r w:rsidR="00485461" w:rsidRPr="00B20B21">
      <w:rPr>
        <w:rStyle w:val="Paginanummer"/>
        <w:sz w:val="16"/>
        <w:szCs w:val="16"/>
      </w:rPr>
      <w:fldChar w:fldCharType="end"/>
    </w:r>
    <w:r w:rsidR="00485461" w:rsidRPr="00C45091">
      <w:rPr>
        <w:rStyle w:val="Paginanummer"/>
        <w:sz w:val="16"/>
        <w:szCs w:val="16"/>
      </w:rPr>
      <w:t xml:space="preserve"> van </w:t>
    </w:r>
    <w:r w:rsidR="00485461" w:rsidRPr="00B20B21">
      <w:rPr>
        <w:rStyle w:val="Paginanummer"/>
        <w:sz w:val="16"/>
        <w:szCs w:val="16"/>
      </w:rPr>
      <w:fldChar w:fldCharType="begin"/>
    </w:r>
    <w:r w:rsidR="00485461" w:rsidRPr="00C45091">
      <w:rPr>
        <w:rStyle w:val="Paginanummer"/>
        <w:sz w:val="16"/>
        <w:szCs w:val="16"/>
      </w:rPr>
      <w:instrText xml:space="preserve"> NUMPAGES </w:instrText>
    </w:r>
    <w:r w:rsidR="00485461" w:rsidRPr="00B20B21">
      <w:rPr>
        <w:rStyle w:val="Paginanummer"/>
        <w:sz w:val="16"/>
        <w:szCs w:val="16"/>
      </w:rPr>
      <w:fldChar w:fldCharType="separate"/>
    </w:r>
    <w:r w:rsidR="00600BED">
      <w:rPr>
        <w:rStyle w:val="Paginanummer"/>
        <w:noProof/>
        <w:sz w:val="16"/>
        <w:szCs w:val="16"/>
      </w:rPr>
      <w:t>4</w:t>
    </w:r>
    <w:r w:rsidR="00485461" w:rsidRPr="00B20B21">
      <w:rPr>
        <w:rStyle w:val="Paginanummer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28008" w14:textId="77777777" w:rsidR="00485461" w:rsidRDefault="00485461">
      <w:r>
        <w:separator/>
      </w:r>
    </w:p>
    <w:p w14:paraId="38E6BC1A" w14:textId="77777777" w:rsidR="00485461" w:rsidRDefault="00485461"/>
  </w:footnote>
  <w:footnote w:type="continuationSeparator" w:id="0">
    <w:p w14:paraId="341B5C9C" w14:textId="77777777" w:rsidR="00485461" w:rsidRDefault="00485461">
      <w:r>
        <w:continuationSeparator/>
      </w:r>
    </w:p>
    <w:p w14:paraId="18BC9D5F" w14:textId="77777777" w:rsidR="00485461" w:rsidRDefault="004854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31680" w:rightFromText="31680" w:bottomFromText="260" w:vertAnchor="page" w:horzAnchor="margin" w:tblpY="1176"/>
      <w:tblW w:w="7513" w:type="dxa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513"/>
    </w:tblGrid>
    <w:tr w:rsidR="00485461" w:rsidRPr="009F3389" w14:paraId="633AF8A4" w14:textId="77777777" w:rsidTr="00B876BE">
      <w:trPr>
        <w:trHeight w:hRule="exact" w:val="300"/>
      </w:trPr>
      <w:tc>
        <w:tcPr>
          <w:tcW w:w="7513" w:type="dxa"/>
          <w:shd w:val="clear" w:color="auto" w:fill="auto"/>
        </w:tcPr>
        <w:p w14:paraId="4D73817A" w14:textId="430C713F" w:rsidR="00485461" w:rsidRPr="009F3389" w:rsidRDefault="00485461" w:rsidP="00C741B5">
          <w:pPr>
            <w:pStyle w:val="VestigingOpenbaarMinisterie"/>
          </w:pPr>
        </w:p>
      </w:tc>
    </w:tr>
  </w:tbl>
  <w:p w14:paraId="686184D1" w14:textId="5ED3B9ED" w:rsidR="00485461" w:rsidRPr="009F3389" w:rsidRDefault="00485461" w:rsidP="0003224F">
    <w:pPr>
      <w:pStyle w:val="BasistekstOpenbaarMinisterie"/>
    </w:pPr>
    <w:r>
      <w:rPr>
        <w:noProof/>
      </w:rPr>
      <w:drawing>
        <wp:anchor distT="0" distB="0" distL="114300" distR="114300" simplePos="0" relativeHeight="251656704" behindDoc="1" locked="0" layoutInCell="0" allowOverlap="1" wp14:anchorId="63F0A77F" wp14:editId="07157FC7">
          <wp:simplePos x="0" y="0"/>
          <wp:positionH relativeFrom="page">
            <wp:posOffset>1049655</wp:posOffset>
          </wp:positionH>
          <wp:positionV relativeFrom="page">
            <wp:posOffset>0</wp:posOffset>
          </wp:positionV>
          <wp:extent cx="5720080" cy="850265"/>
          <wp:effectExtent l="0" t="0" r="0" b="0"/>
          <wp:wrapNone/>
          <wp:docPr id="11" name="E1703071040JU OM logo V2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1703071040JU OM logo V2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341"/>
                  <a:stretch>
                    <a:fillRect/>
                  </a:stretch>
                </pic:blipFill>
                <pic:spPr bwMode="auto">
                  <a:xfrm>
                    <a:off x="0" y="0"/>
                    <a:ext cx="572008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312C95" w14:textId="77777777" w:rsidR="00485461" w:rsidRDefault="00485461" w:rsidP="0003224F">
    <w:pPr>
      <w:pStyle w:val="BasistekstOpenbaarMinisterie"/>
    </w:pPr>
  </w:p>
  <w:p w14:paraId="4A799B7D" w14:textId="77777777" w:rsidR="00485461" w:rsidRPr="000E6A23" w:rsidRDefault="00485461" w:rsidP="000E6A2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34957" w14:textId="698C1649" w:rsidR="00485461" w:rsidRDefault="00485461" w:rsidP="0003224F">
    <w:pPr>
      <w:pStyle w:val="BasistekstOpenbaarMinisterie"/>
    </w:pPr>
    <w:r>
      <w:rPr>
        <w:noProof/>
      </w:rPr>
      <mc:AlternateContent>
        <mc:Choice Requires="wpc">
          <w:drawing>
            <wp:anchor distT="0" distB="0" distL="114300" distR="114300" simplePos="0" relativeHeight="251666944" behindDoc="1" locked="0" layoutInCell="1" allowOverlap="1" wp14:anchorId="2256ACBF" wp14:editId="3EE135E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680065"/>
              <wp:effectExtent l="0" t="0" r="2540" b="6985"/>
              <wp:wrapNone/>
              <wp:docPr id="1" name="JE1707251442JU rapport cover1.emf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31" name="Rectangle 3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310" cy="5339715"/>
                        </a:xfrm>
                        <a:prstGeom prst="rect">
                          <a:avLst/>
                        </a:prstGeom>
                        <a:solidFill>
                          <a:srgbClr val="44165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3B6D69" w14:textId="77777777" w:rsidR="00882AA3" w:rsidRDefault="00882AA3" w:rsidP="00882A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Rectangle 34"/>
                      <wps:cNvSpPr>
                        <a:spLocks noChangeArrowheads="1"/>
                      </wps:cNvSpPr>
                      <wps:spPr bwMode="auto">
                        <a:xfrm>
                          <a:off x="0" y="8009890"/>
                          <a:ext cx="7560310" cy="2670175"/>
                        </a:xfrm>
                        <a:prstGeom prst="rect">
                          <a:avLst/>
                        </a:prstGeom>
                        <a:solidFill>
                          <a:srgbClr val="91C9F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35"/>
                      <wps:cNvSpPr>
                        <a:spLocks/>
                      </wps:cNvSpPr>
                      <wps:spPr bwMode="auto">
                        <a:xfrm>
                          <a:off x="0" y="8009890"/>
                          <a:ext cx="7560310" cy="2670175"/>
                        </a:xfrm>
                        <a:custGeom>
                          <a:avLst/>
                          <a:gdLst>
                            <a:gd name="T0" fmla="*/ 11906 w 11906"/>
                            <a:gd name="T1" fmla="*/ 4205 h 4205"/>
                            <a:gd name="T2" fmla="*/ 11906 w 11906"/>
                            <a:gd name="T3" fmla="*/ 0 h 4205"/>
                            <a:gd name="T4" fmla="*/ 0 w 11906"/>
                            <a:gd name="T5" fmla="*/ 0 h 4205"/>
                            <a:gd name="T6" fmla="*/ 0 w 11906"/>
                            <a:gd name="T7" fmla="*/ 4205 h 420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1906" h="4205">
                              <a:moveTo>
                                <a:pt x="11906" y="4205"/>
                              </a:moveTo>
                              <a:lnTo>
                                <a:pt x="11906" y="0"/>
                              </a:lnTo>
                              <a:lnTo>
                                <a:pt x="0" y="0"/>
                              </a:lnTo>
                              <a:lnTo>
                                <a:pt x="0" y="4205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Rectangle 36"/>
                      <wps:cNvSpPr>
                        <a:spLocks noChangeArrowheads="1"/>
                      </wps:cNvSpPr>
                      <wps:spPr bwMode="auto">
                        <a:xfrm>
                          <a:off x="0" y="5784850"/>
                          <a:ext cx="7560310" cy="222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Rectangle 37"/>
                      <wps:cNvSpPr>
                        <a:spLocks noChangeArrowheads="1"/>
                      </wps:cNvSpPr>
                      <wps:spPr bwMode="auto">
                        <a:xfrm>
                          <a:off x="0" y="5340350"/>
                          <a:ext cx="7560310" cy="444500"/>
                        </a:xfrm>
                        <a:prstGeom prst="rect">
                          <a:avLst/>
                        </a:prstGeom>
                        <a:solidFill>
                          <a:srgbClr val="0019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38"/>
                      <wps:cNvSpPr>
                        <a:spLocks noEditPoints="1"/>
                      </wps:cNvSpPr>
                      <wps:spPr bwMode="auto">
                        <a:xfrm>
                          <a:off x="1080770" y="5507355"/>
                          <a:ext cx="2886075" cy="111125"/>
                        </a:xfrm>
                        <a:custGeom>
                          <a:avLst/>
                          <a:gdLst>
                            <a:gd name="T0" fmla="*/ 1116 w 9089"/>
                            <a:gd name="T1" fmla="*/ 349 h 349"/>
                            <a:gd name="T2" fmla="*/ 1202 w 9089"/>
                            <a:gd name="T3" fmla="*/ 61 h 349"/>
                            <a:gd name="T4" fmla="*/ 1202 w 9089"/>
                            <a:gd name="T5" fmla="*/ 198 h 349"/>
                            <a:gd name="T6" fmla="*/ 3068 w 9089"/>
                            <a:gd name="T7" fmla="*/ 349 h 349"/>
                            <a:gd name="T8" fmla="*/ 2665 w 9089"/>
                            <a:gd name="T9" fmla="*/ 349 h 349"/>
                            <a:gd name="T10" fmla="*/ 2908 w 9089"/>
                            <a:gd name="T11" fmla="*/ 63 h 349"/>
                            <a:gd name="T12" fmla="*/ 2589 w 9089"/>
                            <a:gd name="T13" fmla="*/ 280 h 349"/>
                            <a:gd name="T14" fmla="*/ 2504 w 9089"/>
                            <a:gd name="T15" fmla="*/ 0 h 349"/>
                            <a:gd name="T16" fmla="*/ 2589 w 9089"/>
                            <a:gd name="T17" fmla="*/ 236 h 349"/>
                            <a:gd name="T18" fmla="*/ 2503 w 9089"/>
                            <a:gd name="T19" fmla="*/ 81 h 349"/>
                            <a:gd name="T20" fmla="*/ 2506 w 9089"/>
                            <a:gd name="T21" fmla="*/ 228 h 349"/>
                            <a:gd name="T22" fmla="*/ 2465 w 9089"/>
                            <a:gd name="T23" fmla="*/ 286 h 349"/>
                            <a:gd name="T24" fmla="*/ 1676 w 9089"/>
                            <a:gd name="T25" fmla="*/ 0 h 349"/>
                            <a:gd name="T26" fmla="*/ 1695 w 9089"/>
                            <a:gd name="T27" fmla="*/ 114 h 349"/>
                            <a:gd name="T28" fmla="*/ 1972 w 9089"/>
                            <a:gd name="T29" fmla="*/ 0 h 349"/>
                            <a:gd name="T30" fmla="*/ 913 w 9089"/>
                            <a:gd name="T31" fmla="*/ 212 h 349"/>
                            <a:gd name="T32" fmla="*/ 598 w 9089"/>
                            <a:gd name="T33" fmla="*/ 0 h 349"/>
                            <a:gd name="T34" fmla="*/ 876 w 9089"/>
                            <a:gd name="T35" fmla="*/ 60 h 349"/>
                            <a:gd name="T36" fmla="*/ 915 w 9089"/>
                            <a:gd name="T37" fmla="*/ 124 h 349"/>
                            <a:gd name="T38" fmla="*/ 361 w 9089"/>
                            <a:gd name="T39" fmla="*/ 349 h 349"/>
                            <a:gd name="T40" fmla="*/ 91 w 9089"/>
                            <a:gd name="T41" fmla="*/ 0 h 349"/>
                            <a:gd name="T42" fmla="*/ 85 w 9089"/>
                            <a:gd name="T43" fmla="*/ 64 h 349"/>
                            <a:gd name="T44" fmla="*/ 7519 w 9089"/>
                            <a:gd name="T45" fmla="*/ 198 h 349"/>
                            <a:gd name="T46" fmla="*/ 7519 w 9089"/>
                            <a:gd name="T47" fmla="*/ 62 h 349"/>
                            <a:gd name="T48" fmla="*/ 7433 w 9089"/>
                            <a:gd name="T49" fmla="*/ 349 h 349"/>
                            <a:gd name="T50" fmla="*/ 7519 w 9089"/>
                            <a:gd name="T51" fmla="*/ 198 h 349"/>
                            <a:gd name="T52" fmla="*/ 3586 w 9089"/>
                            <a:gd name="T53" fmla="*/ 272 h 349"/>
                            <a:gd name="T54" fmla="*/ 3434 w 9089"/>
                            <a:gd name="T55" fmla="*/ 0 h 349"/>
                            <a:gd name="T56" fmla="*/ 3392 w 9089"/>
                            <a:gd name="T57" fmla="*/ 208 h 349"/>
                            <a:gd name="T58" fmla="*/ 7069 w 9089"/>
                            <a:gd name="T59" fmla="*/ 349 h 349"/>
                            <a:gd name="T60" fmla="*/ 7323 w 9089"/>
                            <a:gd name="T61" fmla="*/ 0 h 349"/>
                            <a:gd name="T62" fmla="*/ 8470 w 9089"/>
                            <a:gd name="T63" fmla="*/ 349 h 349"/>
                            <a:gd name="T64" fmla="*/ 8470 w 9089"/>
                            <a:gd name="T65" fmla="*/ 0 h 349"/>
                            <a:gd name="T66" fmla="*/ 6482 w 9089"/>
                            <a:gd name="T67" fmla="*/ 62 h 349"/>
                            <a:gd name="T68" fmla="*/ 6795 w 9089"/>
                            <a:gd name="T69" fmla="*/ 76 h 349"/>
                            <a:gd name="T70" fmla="*/ 6405 w 9089"/>
                            <a:gd name="T71" fmla="*/ 121 h 349"/>
                            <a:gd name="T72" fmla="*/ 6466 w 9089"/>
                            <a:gd name="T73" fmla="*/ 283 h 349"/>
                            <a:gd name="T74" fmla="*/ 6482 w 9089"/>
                            <a:gd name="T75" fmla="*/ 349 h 349"/>
                            <a:gd name="T76" fmla="*/ 6709 w 9089"/>
                            <a:gd name="T77" fmla="*/ 136 h 349"/>
                            <a:gd name="T78" fmla="*/ 8965 w 9089"/>
                            <a:gd name="T79" fmla="*/ 137 h 349"/>
                            <a:gd name="T80" fmla="*/ 9085 w 9089"/>
                            <a:gd name="T81" fmla="*/ 0 h 349"/>
                            <a:gd name="T82" fmla="*/ 9089 w 9089"/>
                            <a:gd name="T83" fmla="*/ 283 h 349"/>
                            <a:gd name="T84" fmla="*/ 8244 w 9089"/>
                            <a:gd name="T85" fmla="*/ 349 h 349"/>
                            <a:gd name="T86" fmla="*/ 7934 w 9089"/>
                            <a:gd name="T87" fmla="*/ 349 h 349"/>
                            <a:gd name="T88" fmla="*/ 8330 w 9089"/>
                            <a:gd name="T89" fmla="*/ 150 h 349"/>
                            <a:gd name="T90" fmla="*/ 8251 w 9089"/>
                            <a:gd name="T91" fmla="*/ 128 h 349"/>
                            <a:gd name="T92" fmla="*/ 8018 w 9089"/>
                            <a:gd name="T93" fmla="*/ 156 h 349"/>
                            <a:gd name="T94" fmla="*/ 6244 w 9089"/>
                            <a:gd name="T95" fmla="*/ 349 h 349"/>
                            <a:gd name="T96" fmla="*/ 6159 w 9089"/>
                            <a:gd name="T97" fmla="*/ 166 h 349"/>
                            <a:gd name="T98" fmla="*/ 3977 w 9089"/>
                            <a:gd name="T99" fmla="*/ 217 h 349"/>
                            <a:gd name="T100" fmla="*/ 3812 w 9089"/>
                            <a:gd name="T101" fmla="*/ 0 h 349"/>
                            <a:gd name="T102" fmla="*/ 4127 w 9089"/>
                            <a:gd name="T103" fmla="*/ 217 h 349"/>
                            <a:gd name="T104" fmla="*/ 4129 w 9089"/>
                            <a:gd name="T105" fmla="*/ 88 h 349"/>
                            <a:gd name="T106" fmla="*/ 4090 w 9089"/>
                            <a:gd name="T107" fmla="*/ 156 h 349"/>
                            <a:gd name="T108" fmla="*/ 4700 w 9089"/>
                            <a:gd name="T109" fmla="*/ 349 h 349"/>
                            <a:gd name="T110" fmla="*/ 4942 w 9089"/>
                            <a:gd name="T111" fmla="*/ 306 h 349"/>
                            <a:gd name="T112" fmla="*/ 5177 w 9089"/>
                            <a:gd name="T113" fmla="*/ 0 h 349"/>
                            <a:gd name="T114" fmla="*/ 5332 w 9089"/>
                            <a:gd name="T115" fmla="*/ 174 h 349"/>
                            <a:gd name="T116" fmla="*/ 5417 w 9089"/>
                            <a:gd name="T117" fmla="*/ 349 h 349"/>
                            <a:gd name="T118" fmla="*/ 5375 w 9089"/>
                            <a:gd name="T119" fmla="*/ 0 h 349"/>
                            <a:gd name="T120" fmla="*/ 5572 w 9089"/>
                            <a:gd name="T121" fmla="*/ 0 h 349"/>
                            <a:gd name="T122" fmla="*/ 5945 w 9089"/>
                            <a:gd name="T123" fmla="*/ 349 h 349"/>
                            <a:gd name="T124" fmla="*/ 5927 w 9089"/>
                            <a:gd name="T125" fmla="*/ 231 h 3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9089" h="349">
                              <a:moveTo>
                                <a:pt x="1202" y="283"/>
                              </a:moveTo>
                              <a:cubicBezTo>
                                <a:pt x="1495" y="283"/>
                                <a:pt x="1495" y="283"/>
                                <a:pt x="1495" y="283"/>
                              </a:cubicBezTo>
                              <a:cubicBezTo>
                                <a:pt x="1495" y="349"/>
                                <a:pt x="1495" y="349"/>
                                <a:pt x="1495" y="349"/>
                              </a:cubicBezTo>
                              <a:cubicBezTo>
                                <a:pt x="1116" y="349"/>
                                <a:pt x="1116" y="349"/>
                                <a:pt x="1116" y="349"/>
                              </a:cubicBezTo>
                              <a:cubicBezTo>
                                <a:pt x="1116" y="0"/>
                                <a:pt x="1116" y="0"/>
                                <a:pt x="1116" y="0"/>
                              </a:cubicBezTo>
                              <a:cubicBezTo>
                                <a:pt x="1491" y="0"/>
                                <a:pt x="1491" y="0"/>
                                <a:pt x="1491" y="0"/>
                              </a:cubicBezTo>
                              <a:cubicBezTo>
                                <a:pt x="1491" y="61"/>
                                <a:pt x="1491" y="61"/>
                                <a:pt x="1491" y="61"/>
                              </a:cubicBezTo>
                              <a:cubicBezTo>
                                <a:pt x="1202" y="61"/>
                                <a:pt x="1202" y="61"/>
                                <a:pt x="1202" y="61"/>
                              </a:cubicBezTo>
                              <a:cubicBezTo>
                                <a:pt x="1202" y="137"/>
                                <a:pt x="1202" y="137"/>
                                <a:pt x="1202" y="137"/>
                              </a:cubicBezTo>
                              <a:cubicBezTo>
                                <a:pt x="1370" y="137"/>
                                <a:pt x="1370" y="137"/>
                                <a:pt x="1370" y="137"/>
                              </a:cubicBezTo>
                              <a:cubicBezTo>
                                <a:pt x="1370" y="198"/>
                                <a:pt x="1370" y="198"/>
                                <a:pt x="1370" y="198"/>
                              </a:cubicBezTo>
                              <a:cubicBezTo>
                                <a:pt x="1202" y="198"/>
                                <a:pt x="1202" y="198"/>
                                <a:pt x="1202" y="198"/>
                              </a:cubicBezTo>
                              <a:lnTo>
                                <a:pt x="1202" y="283"/>
                              </a:lnTo>
                              <a:close/>
                              <a:moveTo>
                                <a:pt x="2953" y="0"/>
                              </a:moveTo>
                              <a:cubicBezTo>
                                <a:pt x="3164" y="349"/>
                                <a:pt x="3164" y="349"/>
                                <a:pt x="3164" y="349"/>
                              </a:cubicBezTo>
                              <a:cubicBezTo>
                                <a:pt x="3068" y="349"/>
                                <a:pt x="3068" y="349"/>
                                <a:pt x="3068" y="349"/>
                              </a:cubicBezTo>
                              <a:cubicBezTo>
                                <a:pt x="3024" y="272"/>
                                <a:pt x="3024" y="272"/>
                                <a:pt x="3024" y="272"/>
                              </a:cubicBezTo>
                              <a:cubicBezTo>
                                <a:pt x="2793" y="272"/>
                                <a:pt x="2793" y="272"/>
                                <a:pt x="2793" y="272"/>
                              </a:cubicBezTo>
                              <a:cubicBezTo>
                                <a:pt x="2750" y="349"/>
                                <a:pt x="2750" y="349"/>
                                <a:pt x="2750" y="349"/>
                              </a:cubicBezTo>
                              <a:cubicBezTo>
                                <a:pt x="2665" y="349"/>
                                <a:pt x="2665" y="349"/>
                                <a:pt x="2665" y="349"/>
                              </a:cubicBezTo>
                              <a:cubicBezTo>
                                <a:pt x="2872" y="0"/>
                                <a:pt x="2872" y="0"/>
                                <a:pt x="2872" y="0"/>
                              </a:cubicBezTo>
                              <a:lnTo>
                                <a:pt x="2953" y="0"/>
                              </a:lnTo>
                              <a:close/>
                              <a:moveTo>
                                <a:pt x="2990" y="208"/>
                              </a:moveTo>
                              <a:cubicBezTo>
                                <a:pt x="2908" y="63"/>
                                <a:pt x="2908" y="63"/>
                                <a:pt x="2908" y="63"/>
                              </a:cubicBezTo>
                              <a:cubicBezTo>
                                <a:pt x="2830" y="208"/>
                                <a:pt x="2830" y="208"/>
                                <a:pt x="2830" y="208"/>
                              </a:cubicBezTo>
                              <a:lnTo>
                                <a:pt x="2990" y="208"/>
                              </a:lnTo>
                              <a:close/>
                              <a:moveTo>
                                <a:pt x="2589" y="236"/>
                              </a:moveTo>
                              <a:cubicBezTo>
                                <a:pt x="2589" y="280"/>
                                <a:pt x="2589" y="280"/>
                                <a:pt x="2589" y="280"/>
                              </a:cubicBezTo>
                              <a:cubicBezTo>
                                <a:pt x="2589" y="326"/>
                                <a:pt x="2552" y="349"/>
                                <a:pt x="2481" y="349"/>
                              </a:cubicBezTo>
                              <a:cubicBezTo>
                                <a:pt x="2190" y="349"/>
                                <a:pt x="2190" y="349"/>
                                <a:pt x="2190" y="349"/>
                              </a:cubicBezTo>
                              <a:cubicBezTo>
                                <a:pt x="2190" y="0"/>
                                <a:pt x="2190" y="0"/>
                                <a:pt x="2190" y="0"/>
                              </a:cubicBezTo>
                              <a:cubicBezTo>
                                <a:pt x="2504" y="0"/>
                                <a:pt x="2504" y="0"/>
                                <a:pt x="2504" y="0"/>
                              </a:cubicBezTo>
                              <a:cubicBezTo>
                                <a:pt x="2560" y="0"/>
                                <a:pt x="2586" y="18"/>
                                <a:pt x="2586" y="67"/>
                              </a:cubicBezTo>
                              <a:cubicBezTo>
                                <a:pt x="2586" y="109"/>
                                <a:pt x="2586" y="109"/>
                                <a:pt x="2586" y="109"/>
                              </a:cubicBezTo>
                              <a:cubicBezTo>
                                <a:pt x="2586" y="142"/>
                                <a:pt x="2565" y="162"/>
                                <a:pt x="2527" y="169"/>
                              </a:cubicBezTo>
                              <a:cubicBezTo>
                                <a:pt x="2566" y="175"/>
                                <a:pt x="2589" y="200"/>
                                <a:pt x="2589" y="236"/>
                              </a:cubicBezTo>
                              <a:close/>
                              <a:moveTo>
                                <a:pt x="2274" y="139"/>
                              </a:moveTo>
                              <a:cubicBezTo>
                                <a:pt x="2465" y="139"/>
                                <a:pt x="2465" y="139"/>
                                <a:pt x="2465" y="139"/>
                              </a:cubicBezTo>
                              <a:cubicBezTo>
                                <a:pt x="2491" y="139"/>
                                <a:pt x="2503" y="135"/>
                                <a:pt x="2503" y="114"/>
                              </a:cubicBezTo>
                              <a:cubicBezTo>
                                <a:pt x="2503" y="81"/>
                                <a:pt x="2503" y="81"/>
                                <a:pt x="2503" y="81"/>
                              </a:cubicBezTo>
                              <a:cubicBezTo>
                                <a:pt x="2503" y="61"/>
                                <a:pt x="2491" y="57"/>
                                <a:pt x="2465" y="57"/>
                              </a:cubicBezTo>
                              <a:cubicBezTo>
                                <a:pt x="2274" y="57"/>
                                <a:pt x="2274" y="57"/>
                                <a:pt x="2274" y="57"/>
                              </a:cubicBezTo>
                              <a:lnTo>
                                <a:pt x="2274" y="139"/>
                              </a:lnTo>
                              <a:close/>
                              <a:moveTo>
                                <a:pt x="2506" y="228"/>
                              </a:moveTo>
                              <a:cubicBezTo>
                                <a:pt x="2506" y="203"/>
                                <a:pt x="2494" y="197"/>
                                <a:pt x="2465" y="197"/>
                              </a:cubicBezTo>
                              <a:cubicBezTo>
                                <a:pt x="2274" y="197"/>
                                <a:pt x="2274" y="197"/>
                                <a:pt x="2274" y="197"/>
                              </a:cubicBezTo>
                              <a:cubicBezTo>
                                <a:pt x="2274" y="286"/>
                                <a:pt x="2274" y="286"/>
                                <a:pt x="2274" y="286"/>
                              </a:cubicBezTo>
                              <a:cubicBezTo>
                                <a:pt x="2465" y="286"/>
                                <a:pt x="2465" y="286"/>
                                <a:pt x="2465" y="286"/>
                              </a:cubicBezTo>
                              <a:cubicBezTo>
                                <a:pt x="2494" y="286"/>
                                <a:pt x="2506" y="280"/>
                                <a:pt x="2506" y="254"/>
                              </a:cubicBezTo>
                              <a:lnTo>
                                <a:pt x="2506" y="228"/>
                              </a:lnTo>
                              <a:close/>
                              <a:moveTo>
                                <a:pt x="1972" y="231"/>
                              </a:moveTo>
                              <a:cubicBezTo>
                                <a:pt x="1676" y="0"/>
                                <a:pt x="1676" y="0"/>
                                <a:pt x="1676" y="0"/>
                              </a:cubicBezTo>
                              <a:cubicBezTo>
                                <a:pt x="1618" y="0"/>
                                <a:pt x="1618" y="0"/>
                                <a:pt x="1618" y="0"/>
                              </a:cubicBezTo>
                              <a:cubicBezTo>
                                <a:pt x="1618" y="349"/>
                                <a:pt x="1618" y="349"/>
                                <a:pt x="1618" y="349"/>
                              </a:cubicBezTo>
                              <a:cubicBezTo>
                                <a:pt x="1695" y="349"/>
                                <a:pt x="1695" y="349"/>
                                <a:pt x="1695" y="349"/>
                              </a:cubicBezTo>
                              <a:cubicBezTo>
                                <a:pt x="1695" y="114"/>
                                <a:pt x="1695" y="114"/>
                                <a:pt x="1695" y="114"/>
                              </a:cubicBezTo>
                              <a:cubicBezTo>
                                <a:pt x="1990" y="349"/>
                                <a:pt x="1990" y="349"/>
                                <a:pt x="1990" y="349"/>
                              </a:cubicBezTo>
                              <a:cubicBezTo>
                                <a:pt x="2049" y="349"/>
                                <a:pt x="2049" y="349"/>
                                <a:pt x="2049" y="349"/>
                              </a:cubicBezTo>
                              <a:cubicBezTo>
                                <a:pt x="2049" y="0"/>
                                <a:pt x="2049" y="0"/>
                                <a:pt x="2049" y="0"/>
                              </a:cubicBezTo>
                              <a:cubicBezTo>
                                <a:pt x="1972" y="0"/>
                                <a:pt x="1972" y="0"/>
                                <a:pt x="1972" y="0"/>
                              </a:cubicBezTo>
                              <a:lnTo>
                                <a:pt x="1972" y="231"/>
                              </a:lnTo>
                              <a:close/>
                              <a:moveTo>
                                <a:pt x="994" y="67"/>
                              </a:moveTo>
                              <a:cubicBezTo>
                                <a:pt x="994" y="145"/>
                                <a:pt x="994" y="145"/>
                                <a:pt x="994" y="145"/>
                              </a:cubicBezTo>
                              <a:cubicBezTo>
                                <a:pt x="994" y="194"/>
                                <a:pt x="969" y="212"/>
                                <a:pt x="913" y="212"/>
                              </a:cubicBezTo>
                              <a:cubicBezTo>
                                <a:pt x="683" y="212"/>
                                <a:pt x="683" y="212"/>
                                <a:pt x="683" y="212"/>
                              </a:cubicBezTo>
                              <a:cubicBezTo>
                                <a:pt x="683" y="349"/>
                                <a:pt x="683" y="349"/>
                                <a:pt x="683" y="349"/>
                              </a:cubicBezTo>
                              <a:cubicBezTo>
                                <a:pt x="598" y="349"/>
                                <a:pt x="598" y="349"/>
                                <a:pt x="598" y="349"/>
                              </a:cubicBezTo>
                              <a:cubicBezTo>
                                <a:pt x="598" y="0"/>
                                <a:pt x="598" y="0"/>
                                <a:pt x="598" y="0"/>
                              </a:cubicBezTo>
                              <a:cubicBezTo>
                                <a:pt x="913" y="0"/>
                                <a:pt x="913" y="0"/>
                                <a:pt x="913" y="0"/>
                              </a:cubicBezTo>
                              <a:cubicBezTo>
                                <a:pt x="969" y="0"/>
                                <a:pt x="994" y="18"/>
                                <a:pt x="994" y="67"/>
                              </a:cubicBezTo>
                              <a:close/>
                              <a:moveTo>
                                <a:pt x="915" y="88"/>
                              </a:moveTo>
                              <a:cubicBezTo>
                                <a:pt x="915" y="65"/>
                                <a:pt x="902" y="60"/>
                                <a:pt x="876" y="60"/>
                              </a:cubicBezTo>
                              <a:cubicBezTo>
                                <a:pt x="683" y="60"/>
                                <a:pt x="683" y="60"/>
                                <a:pt x="683" y="60"/>
                              </a:cubicBezTo>
                              <a:cubicBezTo>
                                <a:pt x="683" y="152"/>
                                <a:pt x="683" y="152"/>
                                <a:pt x="683" y="152"/>
                              </a:cubicBezTo>
                              <a:cubicBezTo>
                                <a:pt x="876" y="152"/>
                                <a:pt x="876" y="152"/>
                                <a:pt x="876" y="152"/>
                              </a:cubicBezTo>
                              <a:cubicBezTo>
                                <a:pt x="902" y="152"/>
                                <a:pt x="915" y="147"/>
                                <a:pt x="915" y="124"/>
                              </a:cubicBezTo>
                              <a:lnTo>
                                <a:pt x="915" y="88"/>
                              </a:lnTo>
                              <a:close/>
                              <a:moveTo>
                                <a:pt x="451" y="82"/>
                              </a:moveTo>
                              <a:cubicBezTo>
                                <a:pt x="451" y="266"/>
                                <a:pt x="451" y="266"/>
                                <a:pt x="451" y="266"/>
                              </a:cubicBezTo>
                              <a:cubicBezTo>
                                <a:pt x="451" y="332"/>
                                <a:pt x="429" y="349"/>
                                <a:pt x="361" y="349"/>
                              </a:cubicBezTo>
                              <a:cubicBezTo>
                                <a:pt x="91" y="349"/>
                                <a:pt x="91" y="349"/>
                                <a:pt x="91" y="349"/>
                              </a:cubicBezTo>
                              <a:cubicBezTo>
                                <a:pt x="22" y="349"/>
                                <a:pt x="0" y="332"/>
                                <a:pt x="0" y="266"/>
                              </a:cubicBezTo>
                              <a:cubicBezTo>
                                <a:pt x="0" y="82"/>
                                <a:pt x="0" y="82"/>
                                <a:pt x="0" y="82"/>
                              </a:cubicBezTo>
                              <a:cubicBezTo>
                                <a:pt x="0" y="15"/>
                                <a:pt x="23" y="0"/>
                                <a:pt x="91" y="0"/>
                              </a:cubicBezTo>
                              <a:cubicBezTo>
                                <a:pt x="361" y="0"/>
                                <a:pt x="361" y="0"/>
                                <a:pt x="361" y="0"/>
                              </a:cubicBezTo>
                              <a:cubicBezTo>
                                <a:pt x="429" y="0"/>
                                <a:pt x="451" y="15"/>
                                <a:pt x="451" y="82"/>
                              </a:cubicBezTo>
                              <a:close/>
                              <a:moveTo>
                                <a:pt x="367" y="64"/>
                              </a:moveTo>
                              <a:cubicBezTo>
                                <a:pt x="85" y="64"/>
                                <a:pt x="85" y="64"/>
                                <a:pt x="85" y="64"/>
                              </a:cubicBezTo>
                              <a:cubicBezTo>
                                <a:pt x="85" y="282"/>
                                <a:pt x="85" y="282"/>
                                <a:pt x="85" y="282"/>
                              </a:cubicBezTo>
                              <a:cubicBezTo>
                                <a:pt x="367" y="282"/>
                                <a:pt x="367" y="282"/>
                                <a:pt x="367" y="282"/>
                              </a:cubicBezTo>
                              <a:lnTo>
                                <a:pt x="367" y="64"/>
                              </a:lnTo>
                              <a:close/>
                              <a:moveTo>
                                <a:pt x="7519" y="198"/>
                              </a:moveTo>
                              <a:cubicBezTo>
                                <a:pt x="7687" y="198"/>
                                <a:pt x="7687" y="198"/>
                                <a:pt x="7687" y="198"/>
                              </a:cubicBezTo>
                              <a:cubicBezTo>
                                <a:pt x="7687" y="137"/>
                                <a:pt x="7687" y="137"/>
                                <a:pt x="7687" y="137"/>
                              </a:cubicBezTo>
                              <a:cubicBezTo>
                                <a:pt x="7519" y="137"/>
                                <a:pt x="7519" y="137"/>
                                <a:pt x="7519" y="137"/>
                              </a:cubicBezTo>
                              <a:cubicBezTo>
                                <a:pt x="7519" y="62"/>
                                <a:pt x="7519" y="62"/>
                                <a:pt x="7519" y="62"/>
                              </a:cubicBezTo>
                              <a:cubicBezTo>
                                <a:pt x="7807" y="62"/>
                                <a:pt x="7807" y="62"/>
                                <a:pt x="7807" y="62"/>
                              </a:cubicBezTo>
                              <a:cubicBezTo>
                                <a:pt x="7807" y="0"/>
                                <a:pt x="7807" y="0"/>
                                <a:pt x="7807" y="0"/>
                              </a:cubicBezTo>
                              <a:cubicBezTo>
                                <a:pt x="7433" y="0"/>
                                <a:pt x="7433" y="0"/>
                                <a:pt x="7433" y="0"/>
                              </a:cubicBezTo>
                              <a:cubicBezTo>
                                <a:pt x="7433" y="349"/>
                                <a:pt x="7433" y="349"/>
                                <a:pt x="7433" y="349"/>
                              </a:cubicBezTo>
                              <a:cubicBezTo>
                                <a:pt x="7811" y="349"/>
                                <a:pt x="7811" y="349"/>
                                <a:pt x="7811" y="349"/>
                              </a:cubicBezTo>
                              <a:cubicBezTo>
                                <a:pt x="7811" y="283"/>
                                <a:pt x="7811" y="283"/>
                                <a:pt x="7811" y="283"/>
                              </a:cubicBezTo>
                              <a:cubicBezTo>
                                <a:pt x="7519" y="283"/>
                                <a:pt x="7519" y="283"/>
                                <a:pt x="7519" y="283"/>
                              </a:cubicBezTo>
                              <a:lnTo>
                                <a:pt x="7519" y="198"/>
                              </a:lnTo>
                              <a:close/>
                              <a:moveTo>
                                <a:pt x="3516" y="0"/>
                              </a:moveTo>
                              <a:cubicBezTo>
                                <a:pt x="3726" y="349"/>
                                <a:pt x="3726" y="349"/>
                                <a:pt x="3726" y="349"/>
                              </a:cubicBezTo>
                              <a:cubicBezTo>
                                <a:pt x="3630" y="349"/>
                                <a:pt x="3630" y="349"/>
                                <a:pt x="3630" y="349"/>
                              </a:cubicBezTo>
                              <a:cubicBezTo>
                                <a:pt x="3586" y="272"/>
                                <a:pt x="3586" y="272"/>
                                <a:pt x="3586" y="272"/>
                              </a:cubicBezTo>
                              <a:cubicBezTo>
                                <a:pt x="3356" y="272"/>
                                <a:pt x="3356" y="272"/>
                                <a:pt x="3356" y="272"/>
                              </a:cubicBezTo>
                              <a:cubicBezTo>
                                <a:pt x="3312" y="349"/>
                                <a:pt x="3312" y="349"/>
                                <a:pt x="3312" y="349"/>
                              </a:cubicBezTo>
                              <a:cubicBezTo>
                                <a:pt x="3227" y="349"/>
                                <a:pt x="3227" y="349"/>
                                <a:pt x="3227" y="349"/>
                              </a:cubicBezTo>
                              <a:cubicBezTo>
                                <a:pt x="3434" y="0"/>
                                <a:pt x="3434" y="0"/>
                                <a:pt x="3434" y="0"/>
                              </a:cubicBezTo>
                              <a:lnTo>
                                <a:pt x="3516" y="0"/>
                              </a:lnTo>
                              <a:close/>
                              <a:moveTo>
                                <a:pt x="3552" y="208"/>
                              </a:moveTo>
                              <a:cubicBezTo>
                                <a:pt x="3470" y="63"/>
                                <a:pt x="3470" y="63"/>
                                <a:pt x="3470" y="63"/>
                              </a:cubicBezTo>
                              <a:cubicBezTo>
                                <a:pt x="3392" y="208"/>
                                <a:pt x="3392" y="208"/>
                                <a:pt x="3392" y="208"/>
                              </a:cubicBezTo>
                              <a:lnTo>
                                <a:pt x="3552" y="208"/>
                              </a:lnTo>
                              <a:close/>
                              <a:moveTo>
                                <a:pt x="6901" y="62"/>
                              </a:moveTo>
                              <a:cubicBezTo>
                                <a:pt x="7069" y="62"/>
                                <a:pt x="7069" y="62"/>
                                <a:pt x="7069" y="62"/>
                              </a:cubicBezTo>
                              <a:cubicBezTo>
                                <a:pt x="7069" y="349"/>
                                <a:pt x="7069" y="349"/>
                                <a:pt x="7069" y="349"/>
                              </a:cubicBezTo>
                              <a:cubicBezTo>
                                <a:pt x="7154" y="349"/>
                                <a:pt x="7154" y="349"/>
                                <a:pt x="7154" y="349"/>
                              </a:cubicBezTo>
                              <a:cubicBezTo>
                                <a:pt x="7154" y="62"/>
                                <a:pt x="7154" y="62"/>
                                <a:pt x="7154" y="62"/>
                              </a:cubicBezTo>
                              <a:cubicBezTo>
                                <a:pt x="7323" y="62"/>
                                <a:pt x="7323" y="62"/>
                                <a:pt x="7323" y="62"/>
                              </a:cubicBezTo>
                              <a:cubicBezTo>
                                <a:pt x="7323" y="0"/>
                                <a:pt x="7323" y="0"/>
                                <a:pt x="7323" y="0"/>
                              </a:cubicBezTo>
                              <a:cubicBezTo>
                                <a:pt x="6901" y="0"/>
                                <a:pt x="6901" y="0"/>
                                <a:pt x="6901" y="0"/>
                              </a:cubicBezTo>
                              <a:lnTo>
                                <a:pt x="6901" y="62"/>
                              </a:lnTo>
                              <a:close/>
                              <a:moveTo>
                                <a:pt x="8470" y="200"/>
                              </a:moveTo>
                              <a:cubicBezTo>
                                <a:pt x="8470" y="349"/>
                                <a:pt x="8470" y="349"/>
                                <a:pt x="8470" y="349"/>
                              </a:cubicBezTo>
                              <a:cubicBezTo>
                                <a:pt x="8555" y="349"/>
                                <a:pt x="8555" y="349"/>
                                <a:pt x="8555" y="349"/>
                              </a:cubicBezTo>
                              <a:cubicBezTo>
                                <a:pt x="8555" y="200"/>
                                <a:pt x="8555" y="200"/>
                                <a:pt x="8555" y="200"/>
                              </a:cubicBezTo>
                              <a:cubicBezTo>
                                <a:pt x="8555" y="0"/>
                                <a:pt x="8555" y="0"/>
                                <a:pt x="8555" y="0"/>
                              </a:cubicBezTo>
                              <a:cubicBezTo>
                                <a:pt x="8470" y="0"/>
                                <a:pt x="8470" y="0"/>
                                <a:pt x="8470" y="0"/>
                              </a:cubicBezTo>
                              <a:lnTo>
                                <a:pt x="8470" y="200"/>
                              </a:lnTo>
                              <a:close/>
                              <a:moveTo>
                                <a:pt x="6709" y="136"/>
                              </a:moveTo>
                              <a:cubicBezTo>
                                <a:pt x="6482" y="136"/>
                                <a:pt x="6482" y="136"/>
                                <a:pt x="6482" y="136"/>
                              </a:cubicBezTo>
                              <a:cubicBezTo>
                                <a:pt x="6482" y="62"/>
                                <a:pt x="6482" y="62"/>
                                <a:pt x="6482" y="62"/>
                              </a:cubicBezTo>
                              <a:cubicBezTo>
                                <a:pt x="6722" y="62"/>
                                <a:pt x="6722" y="62"/>
                                <a:pt x="6722" y="62"/>
                              </a:cubicBezTo>
                              <a:cubicBezTo>
                                <a:pt x="6722" y="99"/>
                                <a:pt x="6722" y="99"/>
                                <a:pt x="6722" y="99"/>
                              </a:cubicBezTo>
                              <a:cubicBezTo>
                                <a:pt x="6795" y="84"/>
                                <a:pt x="6795" y="84"/>
                                <a:pt x="6795" y="84"/>
                              </a:cubicBezTo>
                              <a:cubicBezTo>
                                <a:pt x="6795" y="76"/>
                                <a:pt x="6795" y="76"/>
                                <a:pt x="6795" y="76"/>
                              </a:cubicBezTo>
                              <a:cubicBezTo>
                                <a:pt x="6795" y="15"/>
                                <a:pt x="6768" y="0"/>
                                <a:pt x="6704" y="0"/>
                              </a:cubicBezTo>
                              <a:cubicBezTo>
                                <a:pt x="6497" y="0"/>
                                <a:pt x="6497" y="0"/>
                                <a:pt x="6497" y="0"/>
                              </a:cubicBezTo>
                              <a:cubicBezTo>
                                <a:pt x="6428" y="0"/>
                                <a:pt x="6405" y="16"/>
                                <a:pt x="6405" y="82"/>
                              </a:cubicBezTo>
                              <a:cubicBezTo>
                                <a:pt x="6405" y="121"/>
                                <a:pt x="6405" y="121"/>
                                <a:pt x="6405" y="121"/>
                              </a:cubicBezTo>
                              <a:cubicBezTo>
                                <a:pt x="6405" y="187"/>
                                <a:pt x="6428" y="203"/>
                                <a:pt x="6497" y="203"/>
                              </a:cubicBezTo>
                              <a:cubicBezTo>
                                <a:pt x="6723" y="203"/>
                                <a:pt x="6723" y="203"/>
                                <a:pt x="6723" y="203"/>
                              </a:cubicBezTo>
                              <a:cubicBezTo>
                                <a:pt x="6723" y="283"/>
                                <a:pt x="6723" y="283"/>
                                <a:pt x="6723" y="283"/>
                              </a:cubicBezTo>
                              <a:cubicBezTo>
                                <a:pt x="6466" y="283"/>
                                <a:pt x="6466" y="283"/>
                                <a:pt x="6466" y="283"/>
                              </a:cubicBezTo>
                              <a:cubicBezTo>
                                <a:pt x="6466" y="242"/>
                                <a:pt x="6466" y="242"/>
                                <a:pt x="6466" y="242"/>
                              </a:cubicBezTo>
                              <a:cubicBezTo>
                                <a:pt x="6390" y="256"/>
                                <a:pt x="6390" y="256"/>
                                <a:pt x="6390" y="256"/>
                              </a:cubicBezTo>
                              <a:cubicBezTo>
                                <a:pt x="6390" y="266"/>
                                <a:pt x="6390" y="266"/>
                                <a:pt x="6390" y="266"/>
                              </a:cubicBezTo>
                              <a:cubicBezTo>
                                <a:pt x="6390" y="331"/>
                                <a:pt x="6413" y="349"/>
                                <a:pt x="6482" y="349"/>
                              </a:cubicBezTo>
                              <a:cubicBezTo>
                                <a:pt x="6709" y="349"/>
                                <a:pt x="6709" y="349"/>
                                <a:pt x="6709" y="349"/>
                              </a:cubicBezTo>
                              <a:cubicBezTo>
                                <a:pt x="6778" y="349"/>
                                <a:pt x="6799" y="331"/>
                                <a:pt x="6799" y="266"/>
                              </a:cubicBezTo>
                              <a:cubicBezTo>
                                <a:pt x="6799" y="218"/>
                                <a:pt x="6799" y="218"/>
                                <a:pt x="6799" y="218"/>
                              </a:cubicBezTo>
                              <a:cubicBezTo>
                                <a:pt x="6799" y="152"/>
                                <a:pt x="6778" y="136"/>
                                <a:pt x="6709" y="136"/>
                              </a:cubicBezTo>
                              <a:close/>
                              <a:moveTo>
                                <a:pt x="8796" y="283"/>
                              </a:moveTo>
                              <a:cubicBezTo>
                                <a:pt x="8796" y="198"/>
                                <a:pt x="8796" y="198"/>
                                <a:pt x="8796" y="198"/>
                              </a:cubicBezTo>
                              <a:cubicBezTo>
                                <a:pt x="8965" y="198"/>
                                <a:pt x="8965" y="198"/>
                                <a:pt x="8965" y="198"/>
                              </a:cubicBezTo>
                              <a:cubicBezTo>
                                <a:pt x="8965" y="137"/>
                                <a:pt x="8965" y="137"/>
                                <a:pt x="8965" y="137"/>
                              </a:cubicBezTo>
                              <a:cubicBezTo>
                                <a:pt x="8796" y="137"/>
                                <a:pt x="8796" y="137"/>
                                <a:pt x="8796" y="137"/>
                              </a:cubicBezTo>
                              <a:cubicBezTo>
                                <a:pt x="8796" y="62"/>
                                <a:pt x="8796" y="62"/>
                                <a:pt x="8796" y="62"/>
                              </a:cubicBezTo>
                              <a:cubicBezTo>
                                <a:pt x="9085" y="62"/>
                                <a:pt x="9085" y="62"/>
                                <a:pt x="9085" y="62"/>
                              </a:cubicBezTo>
                              <a:cubicBezTo>
                                <a:pt x="9085" y="0"/>
                                <a:pt x="9085" y="0"/>
                                <a:pt x="9085" y="0"/>
                              </a:cubicBezTo>
                              <a:cubicBezTo>
                                <a:pt x="8710" y="0"/>
                                <a:pt x="8710" y="0"/>
                                <a:pt x="8710" y="0"/>
                              </a:cubicBezTo>
                              <a:cubicBezTo>
                                <a:pt x="8710" y="349"/>
                                <a:pt x="8710" y="349"/>
                                <a:pt x="8710" y="349"/>
                              </a:cubicBezTo>
                              <a:cubicBezTo>
                                <a:pt x="9089" y="349"/>
                                <a:pt x="9089" y="349"/>
                                <a:pt x="9089" y="349"/>
                              </a:cubicBezTo>
                              <a:cubicBezTo>
                                <a:pt x="9089" y="283"/>
                                <a:pt x="9089" y="283"/>
                                <a:pt x="9089" y="283"/>
                              </a:cubicBezTo>
                              <a:lnTo>
                                <a:pt x="8796" y="283"/>
                              </a:lnTo>
                              <a:close/>
                              <a:moveTo>
                                <a:pt x="8201" y="217"/>
                              </a:moveTo>
                              <a:cubicBezTo>
                                <a:pt x="8366" y="349"/>
                                <a:pt x="8366" y="349"/>
                                <a:pt x="8366" y="349"/>
                              </a:cubicBezTo>
                              <a:cubicBezTo>
                                <a:pt x="8244" y="349"/>
                                <a:pt x="8244" y="349"/>
                                <a:pt x="8244" y="349"/>
                              </a:cubicBezTo>
                              <a:cubicBezTo>
                                <a:pt x="8098" y="217"/>
                                <a:pt x="8098" y="217"/>
                                <a:pt x="8098" y="217"/>
                              </a:cubicBezTo>
                              <a:cubicBezTo>
                                <a:pt x="8018" y="217"/>
                                <a:pt x="8018" y="217"/>
                                <a:pt x="8018" y="217"/>
                              </a:cubicBezTo>
                              <a:cubicBezTo>
                                <a:pt x="8018" y="349"/>
                                <a:pt x="8018" y="349"/>
                                <a:pt x="8018" y="349"/>
                              </a:cubicBezTo>
                              <a:cubicBezTo>
                                <a:pt x="7934" y="349"/>
                                <a:pt x="7934" y="349"/>
                                <a:pt x="7934" y="349"/>
                              </a:cubicBezTo>
                              <a:cubicBezTo>
                                <a:pt x="7934" y="0"/>
                                <a:pt x="7934" y="0"/>
                                <a:pt x="7934" y="0"/>
                              </a:cubicBezTo>
                              <a:cubicBezTo>
                                <a:pt x="8249" y="0"/>
                                <a:pt x="8249" y="0"/>
                                <a:pt x="8249" y="0"/>
                              </a:cubicBezTo>
                              <a:cubicBezTo>
                                <a:pt x="8305" y="0"/>
                                <a:pt x="8330" y="19"/>
                                <a:pt x="8330" y="67"/>
                              </a:cubicBezTo>
                              <a:cubicBezTo>
                                <a:pt x="8330" y="150"/>
                                <a:pt x="8330" y="150"/>
                                <a:pt x="8330" y="150"/>
                              </a:cubicBezTo>
                              <a:cubicBezTo>
                                <a:pt x="8330" y="198"/>
                                <a:pt x="8305" y="217"/>
                                <a:pt x="8249" y="217"/>
                              </a:cubicBezTo>
                              <a:lnTo>
                                <a:pt x="8201" y="217"/>
                              </a:lnTo>
                              <a:close/>
                              <a:moveTo>
                                <a:pt x="8212" y="156"/>
                              </a:moveTo>
                              <a:cubicBezTo>
                                <a:pt x="8238" y="156"/>
                                <a:pt x="8251" y="151"/>
                                <a:pt x="8251" y="128"/>
                              </a:cubicBezTo>
                              <a:cubicBezTo>
                                <a:pt x="8251" y="88"/>
                                <a:pt x="8251" y="88"/>
                                <a:pt x="8251" y="88"/>
                              </a:cubicBezTo>
                              <a:cubicBezTo>
                                <a:pt x="8251" y="65"/>
                                <a:pt x="8238" y="60"/>
                                <a:pt x="8212" y="60"/>
                              </a:cubicBezTo>
                              <a:cubicBezTo>
                                <a:pt x="8018" y="60"/>
                                <a:pt x="8018" y="60"/>
                                <a:pt x="8018" y="60"/>
                              </a:cubicBezTo>
                              <a:cubicBezTo>
                                <a:pt x="8018" y="156"/>
                                <a:pt x="8018" y="156"/>
                                <a:pt x="8018" y="156"/>
                              </a:cubicBezTo>
                              <a:lnTo>
                                <a:pt x="8212" y="156"/>
                              </a:lnTo>
                              <a:close/>
                              <a:moveTo>
                                <a:pt x="6159" y="166"/>
                              </a:moveTo>
                              <a:cubicBezTo>
                                <a:pt x="6159" y="349"/>
                                <a:pt x="6159" y="349"/>
                                <a:pt x="6159" y="349"/>
                              </a:cubicBezTo>
                              <a:cubicBezTo>
                                <a:pt x="6244" y="349"/>
                                <a:pt x="6244" y="349"/>
                                <a:pt x="6244" y="349"/>
                              </a:cubicBezTo>
                              <a:cubicBezTo>
                                <a:pt x="6244" y="186"/>
                                <a:pt x="6244" y="186"/>
                                <a:pt x="6244" y="186"/>
                              </a:cubicBezTo>
                              <a:cubicBezTo>
                                <a:pt x="6244" y="0"/>
                                <a:pt x="6244" y="0"/>
                                <a:pt x="6244" y="0"/>
                              </a:cubicBezTo>
                              <a:cubicBezTo>
                                <a:pt x="6159" y="0"/>
                                <a:pt x="6159" y="0"/>
                                <a:pt x="6159" y="0"/>
                              </a:cubicBezTo>
                              <a:lnTo>
                                <a:pt x="6159" y="166"/>
                              </a:lnTo>
                              <a:close/>
                              <a:moveTo>
                                <a:pt x="4079" y="217"/>
                              </a:moveTo>
                              <a:cubicBezTo>
                                <a:pt x="4245" y="349"/>
                                <a:pt x="4245" y="349"/>
                                <a:pt x="4245" y="349"/>
                              </a:cubicBezTo>
                              <a:cubicBezTo>
                                <a:pt x="4123" y="349"/>
                                <a:pt x="4123" y="349"/>
                                <a:pt x="4123" y="349"/>
                              </a:cubicBezTo>
                              <a:cubicBezTo>
                                <a:pt x="3977" y="217"/>
                                <a:pt x="3977" y="217"/>
                                <a:pt x="3977" y="217"/>
                              </a:cubicBezTo>
                              <a:cubicBezTo>
                                <a:pt x="3897" y="217"/>
                                <a:pt x="3897" y="217"/>
                                <a:pt x="3897" y="217"/>
                              </a:cubicBezTo>
                              <a:cubicBezTo>
                                <a:pt x="3897" y="349"/>
                                <a:pt x="3897" y="349"/>
                                <a:pt x="3897" y="349"/>
                              </a:cubicBezTo>
                              <a:cubicBezTo>
                                <a:pt x="3812" y="349"/>
                                <a:pt x="3812" y="349"/>
                                <a:pt x="3812" y="349"/>
                              </a:cubicBezTo>
                              <a:cubicBezTo>
                                <a:pt x="3812" y="0"/>
                                <a:pt x="3812" y="0"/>
                                <a:pt x="3812" y="0"/>
                              </a:cubicBezTo>
                              <a:cubicBezTo>
                                <a:pt x="4127" y="0"/>
                                <a:pt x="4127" y="0"/>
                                <a:pt x="4127" y="0"/>
                              </a:cubicBezTo>
                              <a:cubicBezTo>
                                <a:pt x="4183" y="0"/>
                                <a:pt x="4208" y="19"/>
                                <a:pt x="4208" y="67"/>
                              </a:cubicBezTo>
                              <a:cubicBezTo>
                                <a:pt x="4208" y="150"/>
                                <a:pt x="4208" y="150"/>
                                <a:pt x="4208" y="150"/>
                              </a:cubicBezTo>
                              <a:cubicBezTo>
                                <a:pt x="4208" y="198"/>
                                <a:pt x="4183" y="217"/>
                                <a:pt x="4127" y="217"/>
                              </a:cubicBezTo>
                              <a:lnTo>
                                <a:pt x="4079" y="217"/>
                              </a:lnTo>
                              <a:close/>
                              <a:moveTo>
                                <a:pt x="4090" y="156"/>
                              </a:moveTo>
                              <a:cubicBezTo>
                                <a:pt x="4116" y="156"/>
                                <a:pt x="4129" y="151"/>
                                <a:pt x="4129" y="128"/>
                              </a:cubicBezTo>
                              <a:cubicBezTo>
                                <a:pt x="4129" y="88"/>
                                <a:pt x="4129" y="88"/>
                                <a:pt x="4129" y="88"/>
                              </a:cubicBezTo>
                              <a:cubicBezTo>
                                <a:pt x="4129" y="65"/>
                                <a:pt x="4116" y="60"/>
                                <a:pt x="4090" y="60"/>
                              </a:cubicBezTo>
                              <a:cubicBezTo>
                                <a:pt x="3897" y="60"/>
                                <a:pt x="3897" y="60"/>
                                <a:pt x="3897" y="60"/>
                              </a:cubicBezTo>
                              <a:cubicBezTo>
                                <a:pt x="3897" y="156"/>
                                <a:pt x="3897" y="156"/>
                                <a:pt x="3897" y="156"/>
                              </a:cubicBezTo>
                              <a:lnTo>
                                <a:pt x="4090" y="156"/>
                              </a:lnTo>
                              <a:close/>
                              <a:moveTo>
                                <a:pt x="4939" y="207"/>
                              </a:moveTo>
                              <a:cubicBezTo>
                                <a:pt x="4768" y="0"/>
                                <a:pt x="4768" y="0"/>
                                <a:pt x="4768" y="0"/>
                              </a:cubicBezTo>
                              <a:cubicBezTo>
                                <a:pt x="4700" y="0"/>
                                <a:pt x="4700" y="0"/>
                                <a:pt x="4700" y="0"/>
                              </a:cubicBezTo>
                              <a:cubicBezTo>
                                <a:pt x="4700" y="349"/>
                                <a:pt x="4700" y="349"/>
                                <a:pt x="4700" y="349"/>
                              </a:cubicBezTo>
                              <a:cubicBezTo>
                                <a:pt x="4768" y="349"/>
                                <a:pt x="4768" y="349"/>
                                <a:pt x="4768" y="349"/>
                              </a:cubicBezTo>
                              <a:cubicBezTo>
                                <a:pt x="4768" y="114"/>
                                <a:pt x="4768" y="114"/>
                                <a:pt x="4768" y="114"/>
                              </a:cubicBezTo>
                              <a:cubicBezTo>
                                <a:pt x="4926" y="306"/>
                                <a:pt x="4926" y="306"/>
                                <a:pt x="4926" y="306"/>
                              </a:cubicBezTo>
                              <a:cubicBezTo>
                                <a:pt x="4942" y="306"/>
                                <a:pt x="4942" y="306"/>
                                <a:pt x="4942" y="306"/>
                              </a:cubicBezTo>
                              <a:cubicBezTo>
                                <a:pt x="5098" y="108"/>
                                <a:pt x="5098" y="108"/>
                                <a:pt x="5098" y="108"/>
                              </a:cubicBezTo>
                              <a:cubicBezTo>
                                <a:pt x="5098" y="349"/>
                                <a:pt x="5098" y="349"/>
                                <a:pt x="5098" y="349"/>
                              </a:cubicBezTo>
                              <a:cubicBezTo>
                                <a:pt x="5177" y="349"/>
                                <a:pt x="5177" y="349"/>
                                <a:pt x="5177" y="349"/>
                              </a:cubicBezTo>
                              <a:cubicBezTo>
                                <a:pt x="5177" y="0"/>
                                <a:pt x="5177" y="0"/>
                                <a:pt x="5177" y="0"/>
                              </a:cubicBezTo>
                              <a:cubicBezTo>
                                <a:pt x="5109" y="0"/>
                                <a:pt x="5109" y="0"/>
                                <a:pt x="5109" y="0"/>
                              </a:cubicBezTo>
                              <a:lnTo>
                                <a:pt x="4939" y="207"/>
                              </a:lnTo>
                              <a:close/>
                              <a:moveTo>
                                <a:pt x="5332" y="0"/>
                              </a:moveTo>
                              <a:cubicBezTo>
                                <a:pt x="5332" y="174"/>
                                <a:pt x="5332" y="174"/>
                                <a:pt x="5332" y="174"/>
                              </a:cubicBezTo>
                              <a:cubicBezTo>
                                <a:pt x="5332" y="174"/>
                                <a:pt x="5332" y="174"/>
                                <a:pt x="5332" y="174"/>
                              </a:cubicBezTo>
                              <a:cubicBezTo>
                                <a:pt x="5332" y="349"/>
                                <a:pt x="5332" y="349"/>
                                <a:pt x="5332" y="349"/>
                              </a:cubicBezTo>
                              <a:cubicBezTo>
                                <a:pt x="5375" y="349"/>
                                <a:pt x="5375" y="349"/>
                                <a:pt x="5375" y="349"/>
                              </a:cubicBezTo>
                              <a:cubicBezTo>
                                <a:pt x="5417" y="349"/>
                                <a:pt x="5417" y="349"/>
                                <a:pt x="5417" y="349"/>
                              </a:cubicBezTo>
                              <a:cubicBezTo>
                                <a:pt x="5417" y="200"/>
                                <a:pt x="5417" y="200"/>
                                <a:pt x="5417" y="200"/>
                              </a:cubicBezTo>
                              <a:cubicBezTo>
                                <a:pt x="5417" y="174"/>
                                <a:pt x="5417" y="174"/>
                                <a:pt x="5417" y="174"/>
                              </a:cubicBezTo>
                              <a:cubicBezTo>
                                <a:pt x="5417" y="0"/>
                                <a:pt x="5417" y="0"/>
                                <a:pt x="5417" y="0"/>
                              </a:cubicBezTo>
                              <a:cubicBezTo>
                                <a:pt x="5375" y="0"/>
                                <a:pt x="5375" y="0"/>
                                <a:pt x="5375" y="0"/>
                              </a:cubicBezTo>
                              <a:lnTo>
                                <a:pt x="5332" y="0"/>
                              </a:lnTo>
                              <a:close/>
                              <a:moveTo>
                                <a:pt x="5927" y="231"/>
                              </a:moveTo>
                              <a:cubicBezTo>
                                <a:pt x="5631" y="0"/>
                                <a:pt x="5631" y="0"/>
                                <a:pt x="5631" y="0"/>
                              </a:cubicBezTo>
                              <a:cubicBezTo>
                                <a:pt x="5572" y="0"/>
                                <a:pt x="5572" y="0"/>
                                <a:pt x="5572" y="0"/>
                              </a:cubicBezTo>
                              <a:cubicBezTo>
                                <a:pt x="5572" y="349"/>
                                <a:pt x="5572" y="349"/>
                                <a:pt x="5572" y="349"/>
                              </a:cubicBezTo>
                              <a:cubicBezTo>
                                <a:pt x="5650" y="349"/>
                                <a:pt x="5650" y="349"/>
                                <a:pt x="5650" y="349"/>
                              </a:cubicBezTo>
                              <a:cubicBezTo>
                                <a:pt x="5650" y="114"/>
                                <a:pt x="5650" y="114"/>
                                <a:pt x="5650" y="114"/>
                              </a:cubicBezTo>
                              <a:cubicBezTo>
                                <a:pt x="5945" y="349"/>
                                <a:pt x="5945" y="349"/>
                                <a:pt x="5945" y="349"/>
                              </a:cubicBezTo>
                              <a:cubicBezTo>
                                <a:pt x="6004" y="349"/>
                                <a:pt x="6004" y="349"/>
                                <a:pt x="6004" y="349"/>
                              </a:cubicBezTo>
                              <a:cubicBezTo>
                                <a:pt x="6004" y="0"/>
                                <a:pt x="6004" y="0"/>
                                <a:pt x="6004" y="0"/>
                              </a:cubicBezTo>
                              <a:cubicBezTo>
                                <a:pt x="5927" y="0"/>
                                <a:pt x="5927" y="0"/>
                                <a:pt x="5927" y="0"/>
                              </a:cubicBezTo>
                              <a:lnTo>
                                <a:pt x="5927" y="2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39" hidden="1"/>
                      <wps:cNvSpPr>
                        <a:spLocks noEditPoints="1"/>
                      </wps:cNvSpPr>
                      <wps:spPr bwMode="auto">
                        <a:xfrm>
                          <a:off x="1081405" y="5913755"/>
                          <a:ext cx="2115185" cy="118745"/>
                        </a:xfrm>
                        <a:custGeom>
                          <a:avLst/>
                          <a:gdLst>
                            <a:gd name="T0" fmla="*/ 77 w 6663"/>
                            <a:gd name="T1" fmla="*/ 184 h 373"/>
                            <a:gd name="T2" fmla="*/ 331 w 6663"/>
                            <a:gd name="T3" fmla="*/ 114 h 373"/>
                            <a:gd name="T4" fmla="*/ 496 w 6663"/>
                            <a:gd name="T5" fmla="*/ 295 h 373"/>
                            <a:gd name="T6" fmla="*/ 709 w 6663"/>
                            <a:gd name="T7" fmla="*/ 300 h 373"/>
                            <a:gd name="T8" fmla="*/ 664 w 6663"/>
                            <a:gd name="T9" fmla="*/ 249 h 373"/>
                            <a:gd name="T10" fmla="*/ 897 w 6663"/>
                            <a:gd name="T11" fmla="*/ 137 h 373"/>
                            <a:gd name="T12" fmla="*/ 1242 w 6663"/>
                            <a:gd name="T13" fmla="*/ 295 h 373"/>
                            <a:gd name="T14" fmla="*/ 1242 w 6663"/>
                            <a:gd name="T15" fmla="*/ 0 h 373"/>
                            <a:gd name="T16" fmla="*/ 1242 w 6663"/>
                            <a:gd name="T17" fmla="*/ 243 h 373"/>
                            <a:gd name="T18" fmla="*/ 1582 w 6663"/>
                            <a:gd name="T19" fmla="*/ 281 h 373"/>
                            <a:gd name="T20" fmla="*/ 1515 w 6663"/>
                            <a:gd name="T21" fmla="*/ 204 h 373"/>
                            <a:gd name="T22" fmla="*/ 1562 w 6663"/>
                            <a:gd name="T23" fmla="*/ 115 h 373"/>
                            <a:gd name="T24" fmla="*/ 1718 w 6663"/>
                            <a:gd name="T25" fmla="*/ 300 h 373"/>
                            <a:gd name="T26" fmla="*/ 1694 w 6663"/>
                            <a:gd name="T27" fmla="*/ 199 h 373"/>
                            <a:gd name="T28" fmla="*/ 1726 w 6663"/>
                            <a:gd name="T29" fmla="*/ 108 h 373"/>
                            <a:gd name="T30" fmla="*/ 1902 w 6663"/>
                            <a:gd name="T31" fmla="*/ 250 h 373"/>
                            <a:gd name="T32" fmla="*/ 1946 w 6663"/>
                            <a:gd name="T33" fmla="*/ 77 h 373"/>
                            <a:gd name="T34" fmla="*/ 2362 w 6663"/>
                            <a:gd name="T35" fmla="*/ 174 h 373"/>
                            <a:gd name="T36" fmla="*/ 2224 w 6663"/>
                            <a:gd name="T37" fmla="*/ 148 h 373"/>
                            <a:gd name="T38" fmla="*/ 2193 w 6663"/>
                            <a:gd name="T39" fmla="*/ 77 h 373"/>
                            <a:gd name="T40" fmla="*/ 2533 w 6663"/>
                            <a:gd name="T41" fmla="*/ 264 h 373"/>
                            <a:gd name="T42" fmla="*/ 2620 w 6663"/>
                            <a:gd name="T43" fmla="*/ 102 h 373"/>
                            <a:gd name="T44" fmla="*/ 2837 w 6663"/>
                            <a:gd name="T45" fmla="*/ 147 h 373"/>
                            <a:gd name="T46" fmla="*/ 2804 w 6663"/>
                            <a:gd name="T47" fmla="*/ 77 h 373"/>
                            <a:gd name="T48" fmla="*/ 2943 w 6663"/>
                            <a:gd name="T49" fmla="*/ 83 h 373"/>
                            <a:gd name="T50" fmla="*/ 3037 w 6663"/>
                            <a:gd name="T51" fmla="*/ 265 h 373"/>
                            <a:gd name="T52" fmla="*/ 3160 w 6663"/>
                            <a:gd name="T53" fmla="*/ 270 h 373"/>
                            <a:gd name="T54" fmla="*/ 3167 w 6663"/>
                            <a:gd name="T55" fmla="*/ 78 h 373"/>
                            <a:gd name="T56" fmla="*/ 3195 w 6663"/>
                            <a:gd name="T57" fmla="*/ 177 h 373"/>
                            <a:gd name="T58" fmla="*/ 3297 w 6663"/>
                            <a:gd name="T59" fmla="*/ 83 h 373"/>
                            <a:gd name="T60" fmla="*/ 3333 w 6663"/>
                            <a:gd name="T61" fmla="*/ 255 h 373"/>
                            <a:gd name="T62" fmla="*/ 3543 w 6663"/>
                            <a:gd name="T63" fmla="*/ 282 h 373"/>
                            <a:gd name="T64" fmla="*/ 3544 w 6663"/>
                            <a:gd name="T65" fmla="*/ 124 h 373"/>
                            <a:gd name="T66" fmla="*/ 3629 w 6663"/>
                            <a:gd name="T67" fmla="*/ 187 h 373"/>
                            <a:gd name="T68" fmla="*/ 3837 w 6663"/>
                            <a:gd name="T69" fmla="*/ 126 h 373"/>
                            <a:gd name="T70" fmla="*/ 4129 w 6663"/>
                            <a:gd name="T71" fmla="*/ 295 h 373"/>
                            <a:gd name="T72" fmla="*/ 4129 w 6663"/>
                            <a:gd name="T73" fmla="*/ 295 h 373"/>
                            <a:gd name="T74" fmla="*/ 4260 w 6663"/>
                            <a:gd name="T75" fmla="*/ 300 h 373"/>
                            <a:gd name="T76" fmla="*/ 4184 w 6663"/>
                            <a:gd name="T77" fmla="*/ 165 h 373"/>
                            <a:gd name="T78" fmla="*/ 4430 w 6663"/>
                            <a:gd name="T79" fmla="*/ 22 h 373"/>
                            <a:gd name="T80" fmla="*/ 4503 w 6663"/>
                            <a:gd name="T81" fmla="*/ 261 h 373"/>
                            <a:gd name="T82" fmla="*/ 4862 w 6663"/>
                            <a:gd name="T83" fmla="*/ 52 h 373"/>
                            <a:gd name="T84" fmla="*/ 4761 w 6663"/>
                            <a:gd name="T85" fmla="*/ 151 h 373"/>
                            <a:gd name="T86" fmla="*/ 5097 w 6663"/>
                            <a:gd name="T87" fmla="*/ 107 h 373"/>
                            <a:gd name="T88" fmla="*/ 5266 w 6663"/>
                            <a:gd name="T89" fmla="*/ 297 h 373"/>
                            <a:gd name="T90" fmla="*/ 5288 w 6663"/>
                            <a:gd name="T91" fmla="*/ 113 h 373"/>
                            <a:gd name="T92" fmla="*/ 5419 w 6663"/>
                            <a:gd name="T93" fmla="*/ 297 h 373"/>
                            <a:gd name="T94" fmla="*/ 5441 w 6663"/>
                            <a:gd name="T95" fmla="*/ 113 h 373"/>
                            <a:gd name="T96" fmla="*/ 5505 w 6663"/>
                            <a:gd name="T97" fmla="*/ 193 h 373"/>
                            <a:gd name="T98" fmla="*/ 5469 w 6663"/>
                            <a:gd name="T99" fmla="*/ 190 h 373"/>
                            <a:gd name="T100" fmla="*/ 5847 w 6663"/>
                            <a:gd name="T101" fmla="*/ 122 h 373"/>
                            <a:gd name="T102" fmla="*/ 5821 w 6663"/>
                            <a:gd name="T103" fmla="*/ 83 h 373"/>
                            <a:gd name="T104" fmla="*/ 5894 w 6663"/>
                            <a:gd name="T105" fmla="*/ 107 h 373"/>
                            <a:gd name="T106" fmla="*/ 5919 w 6663"/>
                            <a:gd name="T107" fmla="*/ 131 h 373"/>
                            <a:gd name="T108" fmla="*/ 6175 w 6663"/>
                            <a:gd name="T109" fmla="*/ 300 h 373"/>
                            <a:gd name="T110" fmla="*/ 6162 w 6663"/>
                            <a:gd name="T111" fmla="*/ 113 h 373"/>
                            <a:gd name="T112" fmla="*/ 6250 w 6663"/>
                            <a:gd name="T113" fmla="*/ 184 h 373"/>
                            <a:gd name="T114" fmla="*/ 6626 w 6663"/>
                            <a:gd name="T115" fmla="*/ 148 h 373"/>
                            <a:gd name="T116" fmla="*/ 6484 w 6663"/>
                            <a:gd name="T117" fmla="*/ 128 h 373"/>
                            <a:gd name="T118" fmla="*/ 6495 w 6663"/>
                            <a:gd name="T119" fmla="*/ 86 h 3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6663" h="373">
                              <a:moveTo>
                                <a:pt x="255" y="295"/>
                              </a:moveTo>
                              <a:cubicBezTo>
                                <a:pt x="215" y="295"/>
                                <a:pt x="215" y="295"/>
                                <a:pt x="215" y="295"/>
                              </a:cubicBezTo>
                              <a:cubicBezTo>
                                <a:pt x="188" y="216"/>
                                <a:pt x="188" y="216"/>
                                <a:pt x="188" y="216"/>
                              </a:cubicBezTo>
                              <a:cubicBezTo>
                                <a:pt x="66" y="216"/>
                                <a:pt x="66" y="216"/>
                                <a:pt x="66" y="216"/>
                              </a:cubicBezTo>
                              <a:cubicBezTo>
                                <a:pt x="38" y="295"/>
                                <a:pt x="38" y="295"/>
                                <a:pt x="38" y="295"/>
                              </a:cubicBezTo>
                              <a:cubicBezTo>
                                <a:pt x="0" y="295"/>
                                <a:pt x="0" y="295"/>
                                <a:pt x="0" y="295"/>
                              </a:cubicBezTo>
                              <a:cubicBezTo>
                                <a:pt x="103" y="13"/>
                                <a:pt x="103" y="13"/>
                                <a:pt x="103" y="13"/>
                              </a:cubicBezTo>
                              <a:cubicBezTo>
                                <a:pt x="153" y="13"/>
                                <a:pt x="153" y="13"/>
                                <a:pt x="153" y="13"/>
                              </a:cubicBezTo>
                              <a:lnTo>
                                <a:pt x="255" y="295"/>
                              </a:lnTo>
                              <a:close/>
                              <a:moveTo>
                                <a:pt x="176" y="184"/>
                              </a:moveTo>
                              <a:cubicBezTo>
                                <a:pt x="127" y="46"/>
                                <a:pt x="127" y="46"/>
                                <a:pt x="127" y="46"/>
                              </a:cubicBezTo>
                              <a:cubicBezTo>
                                <a:pt x="77" y="184"/>
                                <a:pt x="77" y="184"/>
                                <a:pt x="77" y="184"/>
                              </a:cubicBezTo>
                              <a:lnTo>
                                <a:pt x="176" y="184"/>
                              </a:lnTo>
                              <a:close/>
                              <a:moveTo>
                                <a:pt x="427" y="122"/>
                              </a:moveTo>
                              <a:cubicBezTo>
                                <a:pt x="425" y="122"/>
                                <a:pt x="425" y="122"/>
                                <a:pt x="425" y="122"/>
                              </a:cubicBezTo>
                              <a:cubicBezTo>
                                <a:pt x="420" y="121"/>
                                <a:pt x="415" y="120"/>
                                <a:pt x="410" y="119"/>
                              </a:cubicBezTo>
                              <a:cubicBezTo>
                                <a:pt x="405" y="119"/>
                                <a:pt x="399" y="118"/>
                                <a:pt x="392" y="118"/>
                              </a:cubicBezTo>
                              <a:cubicBezTo>
                                <a:pt x="381" y="118"/>
                                <a:pt x="371" y="121"/>
                                <a:pt x="360" y="126"/>
                              </a:cubicBezTo>
                              <a:cubicBezTo>
                                <a:pt x="350" y="131"/>
                                <a:pt x="340" y="137"/>
                                <a:pt x="331" y="145"/>
                              </a:cubicBezTo>
                              <a:cubicBezTo>
                                <a:pt x="331" y="295"/>
                                <a:pt x="331" y="295"/>
                                <a:pt x="331" y="295"/>
                              </a:cubicBezTo>
                              <a:cubicBezTo>
                                <a:pt x="295" y="295"/>
                                <a:pt x="295" y="295"/>
                                <a:pt x="295" y="295"/>
                              </a:cubicBezTo>
                              <a:cubicBezTo>
                                <a:pt x="295" y="83"/>
                                <a:pt x="295" y="83"/>
                                <a:pt x="295" y="83"/>
                              </a:cubicBezTo>
                              <a:cubicBezTo>
                                <a:pt x="331" y="83"/>
                                <a:pt x="331" y="83"/>
                                <a:pt x="331" y="83"/>
                              </a:cubicBezTo>
                              <a:cubicBezTo>
                                <a:pt x="331" y="114"/>
                                <a:pt x="331" y="114"/>
                                <a:pt x="331" y="114"/>
                              </a:cubicBezTo>
                              <a:cubicBezTo>
                                <a:pt x="345" y="103"/>
                                <a:pt x="357" y="95"/>
                                <a:pt x="368" y="90"/>
                              </a:cubicBezTo>
                              <a:cubicBezTo>
                                <a:pt x="379" y="86"/>
                                <a:pt x="390" y="83"/>
                                <a:pt x="401" y="83"/>
                              </a:cubicBezTo>
                              <a:cubicBezTo>
                                <a:pt x="407" y="83"/>
                                <a:pt x="412" y="83"/>
                                <a:pt x="415" y="84"/>
                              </a:cubicBezTo>
                              <a:cubicBezTo>
                                <a:pt x="417" y="84"/>
                                <a:pt x="422" y="85"/>
                                <a:pt x="427" y="85"/>
                              </a:cubicBezTo>
                              <a:lnTo>
                                <a:pt x="427" y="122"/>
                              </a:lnTo>
                              <a:close/>
                              <a:moveTo>
                                <a:pt x="592" y="122"/>
                              </a:moveTo>
                              <a:cubicBezTo>
                                <a:pt x="591" y="122"/>
                                <a:pt x="591" y="122"/>
                                <a:pt x="591" y="122"/>
                              </a:cubicBezTo>
                              <a:cubicBezTo>
                                <a:pt x="585" y="121"/>
                                <a:pt x="580" y="120"/>
                                <a:pt x="575" y="119"/>
                              </a:cubicBezTo>
                              <a:cubicBezTo>
                                <a:pt x="570" y="119"/>
                                <a:pt x="564" y="118"/>
                                <a:pt x="557" y="118"/>
                              </a:cubicBezTo>
                              <a:cubicBezTo>
                                <a:pt x="547" y="118"/>
                                <a:pt x="536" y="121"/>
                                <a:pt x="526" y="126"/>
                              </a:cubicBezTo>
                              <a:cubicBezTo>
                                <a:pt x="515" y="131"/>
                                <a:pt x="506" y="137"/>
                                <a:pt x="496" y="145"/>
                              </a:cubicBezTo>
                              <a:cubicBezTo>
                                <a:pt x="496" y="295"/>
                                <a:pt x="496" y="295"/>
                                <a:pt x="496" y="295"/>
                              </a:cubicBezTo>
                              <a:cubicBezTo>
                                <a:pt x="461" y="295"/>
                                <a:pt x="461" y="295"/>
                                <a:pt x="461" y="295"/>
                              </a:cubicBezTo>
                              <a:cubicBezTo>
                                <a:pt x="461" y="83"/>
                                <a:pt x="461" y="83"/>
                                <a:pt x="461" y="83"/>
                              </a:cubicBezTo>
                              <a:cubicBezTo>
                                <a:pt x="496" y="83"/>
                                <a:pt x="496" y="83"/>
                                <a:pt x="496" y="83"/>
                              </a:cubicBezTo>
                              <a:cubicBezTo>
                                <a:pt x="496" y="114"/>
                                <a:pt x="496" y="114"/>
                                <a:pt x="496" y="114"/>
                              </a:cubicBezTo>
                              <a:cubicBezTo>
                                <a:pt x="510" y="103"/>
                                <a:pt x="523" y="95"/>
                                <a:pt x="534" y="90"/>
                              </a:cubicBezTo>
                              <a:cubicBezTo>
                                <a:pt x="544" y="86"/>
                                <a:pt x="555" y="83"/>
                                <a:pt x="567" y="83"/>
                              </a:cubicBezTo>
                              <a:cubicBezTo>
                                <a:pt x="573" y="83"/>
                                <a:pt x="577" y="83"/>
                                <a:pt x="580" y="84"/>
                              </a:cubicBezTo>
                              <a:cubicBezTo>
                                <a:pt x="583" y="84"/>
                                <a:pt x="587" y="85"/>
                                <a:pt x="592" y="85"/>
                              </a:cubicBezTo>
                              <a:lnTo>
                                <a:pt x="592" y="122"/>
                              </a:lnTo>
                              <a:close/>
                              <a:moveTo>
                                <a:pt x="806" y="189"/>
                              </a:moveTo>
                              <a:cubicBezTo>
                                <a:pt x="806" y="223"/>
                                <a:pt x="797" y="251"/>
                                <a:pt x="780" y="271"/>
                              </a:cubicBezTo>
                              <a:cubicBezTo>
                                <a:pt x="762" y="291"/>
                                <a:pt x="738" y="300"/>
                                <a:pt x="709" y="300"/>
                              </a:cubicBezTo>
                              <a:cubicBezTo>
                                <a:pt x="679" y="300"/>
                                <a:pt x="655" y="291"/>
                                <a:pt x="637" y="271"/>
                              </a:cubicBezTo>
                              <a:cubicBezTo>
                                <a:pt x="620" y="251"/>
                                <a:pt x="611" y="223"/>
                                <a:pt x="611" y="189"/>
                              </a:cubicBezTo>
                              <a:cubicBezTo>
                                <a:pt x="611" y="155"/>
                                <a:pt x="620" y="127"/>
                                <a:pt x="637" y="107"/>
                              </a:cubicBezTo>
                              <a:cubicBezTo>
                                <a:pt x="655" y="87"/>
                                <a:pt x="679" y="77"/>
                                <a:pt x="709" y="77"/>
                              </a:cubicBezTo>
                              <a:cubicBezTo>
                                <a:pt x="738" y="77"/>
                                <a:pt x="762" y="87"/>
                                <a:pt x="780" y="107"/>
                              </a:cubicBezTo>
                              <a:cubicBezTo>
                                <a:pt x="797" y="127"/>
                                <a:pt x="806" y="155"/>
                                <a:pt x="806" y="189"/>
                              </a:cubicBezTo>
                              <a:close/>
                              <a:moveTo>
                                <a:pt x="769" y="189"/>
                              </a:moveTo>
                              <a:cubicBezTo>
                                <a:pt x="769" y="162"/>
                                <a:pt x="764" y="141"/>
                                <a:pt x="753" y="128"/>
                              </a:cubicBezTo>
                              <a:cubicBezTo>
                                <a:pt x="743" y="115"/>
                                <a:pt x="728" y="108"/>
                                <a:pt x="709" y="108"/>
                              </a:cubicBezTo>
                              <a:cubicBezTo>
                                <a:pt x="689" y="108"/>
                                <a:pt x="674" y="115"/>
                                <a:pt x="664" y="128"/>
                              </a:cubicBezTo>
                              <a:cubicBezTo>
                                <a:pt x="653" y="141"/>
                                <a:pt x="648" y="162"/>
                                <a:pt x="648" y="189"/>
                              </a:cubicBezTo>
                              <a:cubicBezTo>
                                <a:pt x="648" y="215"/>
                                <a:pt x="653" y="236"/>
                                <a:pt x="664" y="249"/>
                              </a:cubicBezTo>
                              <a:cubicBezTo>
                                <a:pt x="675" y="263"/>
                                <a:pt x="690" y="270"/>
                                <a:pt x="709" y="270"/>
                              </a:cubicBezTo>
                              <a:cubicBezTo>
                                <a:pt x="728" y="270"/>
                                <a:pt x="742" y="263"/>
                                <a:pt x="753" y="249"/>
                              </a:cubicBezTo>
                              <a:cubicBezTo>
                                <a:pt x="764" y="236"/>
                                <a:pt x="769" y="216"/>
                                <a:pt x="769" y="189"/>
                              </a:cubicBezTo>
                              <a:close/>
                              <a:moveTo>
                                <a:pt x="1038" y="295"/>
                              </a:moveTo>
                              <a:cubicBezTo>
                                <a:pt x="1002" y="295"/>
                                <a:pt x="1002" y="295"/>
                                <a:pt x="1002" y="295"/>
                              </a:cubicBezTo>
                              <a:cubicBezTo>
                                <a:pt x="1002" y="174"/>
                                <a:pt x="1002" y="174"/>
                                <a:pt x="1002" y="174"/>
                              </a:cubicBezTo>
                              <a:cubicBezTo>
                                <a:pt x="1002" y="165"/>
                                <a:pt x="1002" y="155"/>
                                <a:pt x="1001" y="147"/>
                              </a:cubicBezTo>
                              <a:cubicBezTo>
                                <a:pt x="1000" y="138"/>
                                <a:pt x="998" y="132"/>
                                <a:pt x="995" y="127"/>
                              </a:cubicBezTo>
                              <a:cubicBezTo>
                                <a:pt x="991" y="122"/>
                                <a:pt x="987" y="118"/>
                                <a:pt x="981" y="115"/>
                              </a:cubicBezTo>
                              <a:cubicBezTo>
                                <a:pt x="975" y="113"/>
                                <a:pt x="967" y="111"/>
                                <a:pt x="958" y="111"/>
                              </a:cubicBezTo>
                              <a:cubicBezTo>
                                <a:pt x="948" y="111"/>
                                <a:pt x="938" y="114"/>
                                <a:pt x="927" y="118"/>
                              </a:cubicBezTo>
                              <a:cubicBezTo>
                                <a:pt x="917" y="123"/>
                                <a:pt x="907" y="129"/>
                                <a:pt x="897" y="137"/>
                              </a:cubicBezTo>
                              <a:cubicBezTo>
                                <a:pt x="897" y="295"/>
                                <a:pt x="897" y="295"/>
                                <a:pt x="897" y="295"/>
                              </a:cubicBezTo>
                              <a:cubicBezTo>
                                <a:pt x="861" y="295"/>
                                <a:pt x="861" y="295"/>
                                <a:pt x="861" y="295"/>
                              </a:cubicBezTo>
                              <a:cubicBezTo>
                                <a:pt x="861" y="83"/>
                                <a:pt x="861" y="83"/>
                                <a:pt x="861" y="83"/>
                              </a:cubicBezTo>
                              <a:cubicBezTo>
                                <a:pt x="897" y="83"/>
                                <a:pt x="897" y="83"/>
                                <a:pt x="897" y="83"/>
                              </a:cubicBezTo>
                              <a:cubicBezTo>
                                <a:pt x="897" y="107"/>
                                <a:pt x="897" y="107"/>
                                <a:pt x="897" y="107"/>
                              </a:cubicBezTo>
                              <a:cubicBezTo>
                                <a:pt x="908" y="97"/>
                                <a:pt x="919" y="90"/>
                                <a:pt x="931" y="85"/>
                              </a:cubicBezTo>
                              <a:cubicBezTo>
                                <a:pt x="943" y="80"/>
                                <a:pt x="955" y="77"/>
                                <a:pt x="968" y="77"/>
                              </a:cubicBezTo>
                              <a:cubicBezTo>
                                <a:pt x="991" y="77"/>
                                <a:pt x="1008" y="84"/>
                                <a:pt x="1020" y="98"/>
                              </a:cubicBezTo>
                              <a:cubicBezTo>
                                <a:pt x="1032" y="112"/>
                                <a:pt x="1038" y="132"/>
                                <a:pt x="1038" y="157"/>
                              </a:cubicBezTo>
                              <a:lnTo>
                                <a:pt x="1038" y="295"/>
                              </a:lnTo>
                              <a:close/>
                              <a:moveTo>
                                <a:pt x="1278" y="295"/>
                              </a:moveTo>
                              <a:cubicBezTo>
                                <a:pt x="1242" y="295"/>
                                <a:pt x="1242" y="295"/>
                                <a:pt x="1242" y="295"/>
                              </a:cubicBezTo>
                              <a:cubicBezTo>
                                <a:pt x="1242" y="272"/>
                                <a:pt x="1242" y="272"/>
                                <a:pt x="1242" y="272"/>
                              </a:cubicBezTo>
                              <a:cubicBezTo>
                                <a:pt x="1232" y="281"/>
                                <a:pt x="1222" y="288"/>
                                <a:pt x="1210" y="293"/>
                              </a:cubicBezTo>
                              <a:cubicBezTo>
                                <a:pt x="1199" y="298"/>
                                <a:pt x="1187" y="300"/>
                                <a:pt x="1174" y="300"/>
                              </a:cubicBezTo>
                              <a:cubicBezTo>
                                <a:pt x="1149" y="300"/>
                                <a:pt x="1129" y="291"/>
                                <a:pt x="1114" y="271"/>
                              </a:cubicBezTo>
                              <a:cubicBezTo>
                                <a:pt x="1099" y="252"/>
                                <a:pt x="1092" y="225"/>
                                <a:pt x="1092" y="191"/>
                              </a:cubicBezTo>
                              <a:cubicBezTo>
                                <a:pt x="1092" y="173"/>
                                <a:pt x="1095" y="157"/>
                                <a:pt x="1100" y="143"/>
                              </a:cubicBezTo>
                              <a:cubicBezTo>
                                <a:pt x="1105" y="129"/>
                                <a:pt x="1112" y="117"/>
                                <a:pt x="1120" y="107"/>
                              </a:cubicBezTo>
                              <a:cubicBezTo>
                                <a:pt x="1129" y="97"/>
                                <a:pt x="1139" y="90"/>
                                <a:pt x="1150" y="85"/>
                              </a:cubicBezTo>
                              <a:cubicBezTo>
                                <a:pt x="1162" y="80"/>
                                <a:pt x="1174" y="77"/>
                                <a:pt x="1186" y="77"/>
                              </a:cubicBezTo>
                              <a:cubicBezTo>
                                <a:pt x="1197" y="77"/>
                                <a:pt x="1207" y="79"/>
                                <a:pt x="1215" y="81"/>
                              </a:cubicBezTo>
                              <a:cubicBezTo>
                                <a:pt x="1224" y="83"/>
                                <a:pt x="1233" y="87"/>
                                <a:pt x="1242" y="92"/>
                              </a:cubicBezTo>
                              <a:cubicBezTo>
                                <a:pt x="1242" y="0"/>
                                <a:pt x="1242" y="0"/>
                                <a:pt x="1242" y="0"/>
                              </a:cubicBezTo>
                              <a:cubicBezTo>
                                <a:pt x="1278" y="0"/>
                                <a:pt x="1278" y="0"/>
                                <a:pt x="1278" y="0"/>
                              </a:cubicBezTo>
                              <a:lnTo>
                                <a:pt x="1278" y="295"/>
                              </a:lnTo>
                              <a:close/>
                              <a:moveTo>
                                <a:pt x="1242" y="243"/>
                              </a:moveTo>
                              <a:cubicBezTo>
                                <a:pt x="1242" y="121"/>
                                <a:pt x="1242" y="121"/>
                                <a:pt x="1242" y="121"/>
                              </a:cubicBezTo>
                              <a:cubicBezTo>
                                <a:pt x="1233" y="117"/>
                                <a:pt x="1224" y="114"/>
                                <a:pt x="1217" y="112"/>
                              </a:cubicBezTo>
                              <a:cubicBezTo>
                                <a:pt x="1209" y="111"/>
                                <a:pt x="1201" y="110"/>
                                <a:pt x="1192" y="110"/>
                              </a:cubicBezTo>
                              <a:cubicBezTo>
                                <a:pt x="1172" y="110"/>
                                <a:pt x="1156" y="117"/>
                                <a:pt x="1145" y="131"/>
                              </a:cubicBezTo>
                              <a:cubicBezTo>
                                <a:pt x="1134" y="145"/>
                                <a:pt x="1129" y="164"/>
                                <a:pt x="1129" y="190"/>
                              </a:cubicBezTo>
                              <a:cubicBezTo>
                                <a:pt x="1129" y="215"/>
                                <a:pt x="1133" y="234"/>
                                <a:pt x="1142" y="247"/>
                              </a:cubicBezTo>
                              <a:cubicBezTo>
                                <a:pt x="1150" y="260"/>
                                <a:pt x="1164" y="267"/>
                                <a:pt x="1183" y="267"/>
                              </a:cubicBezTo>
                              <a:cubicBezTo>
                                <a:pt x="1193" y="267"/>
                                <a:pt x="1203" y="264"/>
                                <a:pt x="1214" y="260"/>
                              </a:cubicBezTo>
                              <a:cubicBezTo>
                                <a:pt x="1224" y="255"/>
                                <a:pt x="1234" y="250"/>
                                <a:pt x="1242" y="243"/>
                              </a:cubicBezTo>
                              <a:close/>
                              <a:moveTo>
                                <a:pt x="1386" y="48"/>
                              </a:moveTo>
                              <a:cubicBezTo>
                                <a:pt x="1346" y="48"/>
                                <a:pt x="1346" y="48"/>
                                <a:pt x="1346" y="48"/>
                              </a:cubicBezTo>
                              <a:cubicBezTo>
                                <a:pt x="1346" y="11"/>
                                <a:pt x="1346" y="11"/>
                                <a:pt x="1346" y="11"/>
                              </a:cubicBezTo>
                              <a:cubicBezTo>
                                <a:pt x="1386" y="11"/>
                                <a:pt x="1386" y="11"/>
                                <a:pt x="1386" y="11"/>
                              </a:cubicBezTo>
                              <a:lnTo>
                                <a:pt x="1386" y="48"/>
                              </a:lnTo>
                              <a:close/>
                              <a:moveTo>
                                <a:pt x="1384" y="295"/>
                              </a:moveTo>
                              <a:cubicBezTo>
                                <a:pt x="1348" y="295"/>
                                <a:pt x="1348" y="295"/>
                                <a:pt x="1348" y="295"/>
                              </a:cubicBezTo>
                              <a:cubicBezTo>
                                <a:pt x="1348" y="83"/>
                                <a:pt x="1348" y="83"/>
                                <a:pt x="1348" y="83"/>
                              </a:cubicBezTo>
                              <a:cubicBezTo>
                                <a:pt x="1384" y="83"/>
                                <a:pt x="1384" y="83"/>
                                <a:pt x="1384" y="83"/>
                              </a:cubicBezTo>
                              <a:lnTo>
                                <a:pt x="1384" y="295"/>
                              </a:lnTo>
                              <a:close/>
                              <a:moveTo>
                                <a:pt x="1605" y="234"/>
                              </a:moveTo>
                              <a:cubicBezTo>
                                <a:pt x="1605" y="253"/>
                                <a:pt x="1597" y="269"/>
                                <a:pt x="1582" y="281"/>
                              </a:cubicBezTo>
                              <a:cubicBezTo>
                                <a:pt x="1566" y="294"/>
                                <a:pt x="1544" y="300"/>
                                <a:pt x="1516" y="300"/>
                              </a:cubicBezTo>
                              <a:cubicBezTo>
                                <a:pt x="1501" y="300"/>
                                <a:pt x="1486" y="298"/>
                                <a:pt x="1473" y="294"/>
                              </a:cubicBezTo>
                              <a:cubicBezTo>
                                <a:pt x="1460" y="290"/>
                                <a:pt x="1449" y="286"/>
                                <a:pt x="1440" y="282"/>
                              </a:cubicBezTo>
                              <a:cubicBezTo>
                                <a:pt x="1440" y="242"/>
                                <a:pt x="1440" y="242"/>
                                <a:pt x="1440" y="242"/>
                              </a:cubicBezTo>
                              <a:cubicBezTo>
                                <a:pt x="1442" y="242"/>
                                <a:pt x="1442" y="242"/>
                                <a:pt x="1442" y="242"/>
                              </a:cubicBezTo>
                              <a:cubicBezTo>
                                <a:pt x="1453" y="250"/>
                                <a:pt x="1466" y="257"/>
                                <a:pt x="1480" y="262"/>
                              </a:cubicBezTo>
                              <a:cubicBezTo>
                                <a:pt x="1493" y="267"/>
                                <a:pt x="1507" y="270"/>
                                <a:pt x="1519" y="270"/>
                              </a:cubicBezTo>
                              <a:cubicBezTo>
                                <a:pt x="1535" y="270"/>
                                <a:pt x="1547" y="267"/>
                                <a:pt x="1556" y="262"/>
                              </a:cubicBezTo>
                              <a:cubicBezTo>
                                <a:pt x="1565" y="257"/>
                                <a:pt x="1569" y="249"/>
                                <a:pt x="1569" y="238"/>
                              </a:cubicBezTo>
                              <a:cubicBezTo>
                                <a:pt x="1569" y="230"/>
                                <a:pt x="1567" y="224"/>
                                <a:pt x="1562" y="219"/>
                              </a:cubicBezTo>
                              <a:cubicBezTo>
                                <a:pt x="1557" y="215"/>
                                <a:pt x="1548" y="211"/>
                                <a:pt x="1534" y="208"/>
                              </a:cubicBezTo>
                              <a:cubicBezTo>
                                <a:pt x="1529" y="207"/>
                                <a:pt x="1523" y="206"/>
                                <a:pt x="1515" y="204"/>
                              </a:cubicBezTo>
                              <a:cubicBezTo>
                                <a:pt x="1506" y="203"/>
                                <a:pt x="1499" y="201"/>
                                <a:pt x="1492" y="199"/>
                              </a:cubicBezTo>
                              <a:cubicBezTo>
                                <a:pt x="1474" y="195"/>
                                <a:pt x="1461" y="187"/>
                                <a:pt x="1453" y="178"/>
                              </a:cubicBezTo>
                              <a:cubicBezTo>
                                <a:pt x="1445" y="168"/>
                                <a:pt x="1441" y="157"/>
                                <a:pt x="1441" y="143"/>
                              </a:cubicBezTo>
                              <a:cubicBezTo>
                                <a:pt x="1441" y="134"/>
                                <a:pt x="1443" y="126"/>
                                <a:pt x="1447" y="118"/>
                              </a:cubicBezTo>
                              <a:cubicBezTo>
                                <a:pt x="1450" y="110"/>
                                <a:pt x="1456" y="103"/>
                                <a:pt x="1463" y="97"/>
                              </a:cubicBezTo>
                              <a:cubicBezTo>
                                <a:pt x="1470" y="92"/>
                                <a:pt x="1479" y="87"/>
                                <a:pt x="1490" y="83"/>
                              </a:cubicBezTo>
                              <a:cubicBezTo>
                                <a:pt x="1501" y="80"/>
                                <a:pt x="1513" y="78"/>
                                <a:pt x="1527" y="78"/>
                              </a:cubicBezTo>
                              <a:cubicBezTo>
                                <a:pt x="1539" y="78"/>
                                <a:pt x="1552" y="80"/>
                                <a:pt x="1565" y="83"/>
                              </a:cubicBezTo>
                              <a:cubicBezTo>
                                <a:pt x="1578" y="86"/>
                                <a:pt x="1589" y="90"/>
                                <a:pt x="1597" y="94"/>
                              </a:cubicBezTo>
                              <a:cubicBezTo>
                                <a:pt x="1597" y="132"/>
                                <a:pt x="1597" y="132"/>
                                <a:pt x="1597" y="132"/>
                              </a:cubicBezTo>
                              <a:cubicBezTo>
                                <a:pt x="1595" y="132"/>
                                <a:pt x="1595" y="132"/>
                                <a:pt x="1595" y="132"/>
                              </a:cubicBezTo>
                              <a:cubicBezTo>
                                <a:pt x="1586" y="125"/>
                                <a:pt x="1575" y="120"/>
                                <a:pt x="1562" y="115"/>
                              </a:cubicBezTo>
                              <a:cubicBezTo>
                                <a:pt x="1549" y="110"/>
                                <a:pt x="1536" y="108"/>
                                <a:pt x="1524" y="108"/>
                              </a:cubicBezTo>
                              <a:cubicBezTo>
                                <a:pt x="1511" y="108"/>
                                <a:pt x="1500" y="111"/>
                                <a:pt x="1491" y="116"/>
                              </a:cubicBezTo>
                              <a:cubicBezTo>
                                <a:pt x="1482" y="121"/>
                                <a:pt x="1478" y="128"/>
                                <a:pt x="1478" y="138"/>
                              </a:cubicBezTo>
                              <a:cubicBezTo>
                                <a:pt x="1478" y="147"/>
                                <a:pt x="1480" y="153"/>
                                <a:pt x="1486" y="158"/>
                              </a:cubicBezTo>
                              <a:cubicBezTo>
                                <a:pt x="1491" y="162"/>
                                <a:pt x="1500" y="166"/>
                                <a:pt x="1511" y="168"/>
                              </a:cubicBezTo>
                              <a:cubicBezTo>
                                <a:pt x="1518" y="170"/>
                                <a:pt x="1525" y="171"/>
                                <a:pt x="1533" y="173"/>
                              </a:cubicBezTo>
                              <a:cubicBezTo>
                                <a:pt x="1542" y="174"/>
                                <a:pt x="1548" y="176"/>
                                <a:pt x="1554" y="177"/>
                              </a:cubicBezTo>
                              <a:cubicBezTo>
                                <a:pt x="1570" y="181"/>
                                <a:pt x="1583" y="187"/>
                                <a:pt x="1592" y="197"/>
                              </a:cubicBezTo>
                              <a:cubicBezTo>
                                <a:pt x="1601" y="206"/>
                                <a:pt x="1605" y="218"/>
                                <a:pt x="1605" y="234"/>
                              </a:cubicBezTo>
                              <a:close/>
                              <a:moveTo>
                                <a:pt x="1807" y="234"/>
                              </a:moveTo>
                              <a:cubicBezTo>
                                <a:pt x="1807" y="253"/>
                                <a:pt x="1799" y="269"/>
                                <a:pt x="1783" y="281"/>
                              </a:cubicBezTo>
                              <a:cubicBezTo>
                                <a:pt x="1768" y="294"/>
                                <a:pt x="1746" y="300"/>
                                <a:pt x="1718" y="300"/>
                              </a:cubicBezTo>
                              <a:cubicBezTo>
                                <a:pt x="1702" y="300"/>
                                <a:pt x="1688" y="298"/>
                                <a:pt x="1675" y="294"/>
                              </a:cubicBezTo>
                              <a:cubicBezTo>
                                <a:pt x="1662" y="290"/>
                                <a:pt x="1651" y="286"/>
                                <a:pt x="1642" y="282"/>
                              </a:cubicBezTo>
                              <a:cubicBezTo>
                                <a:pt x="1642" y="242"/>
                                <a:pt x="1642" y="242"/>
                                <a:pt x="1642" y="242"/>
                              </a:cubicBezTo>
                              <a:cubicBezTo>
                                <a:pt x="1644" y="242"/>
                                <a:pt x="1644" y="242"/>
                                <a:pt x="1644" y="242"/>
                              </a:cubicBezTo>
                              <a:cubicBezTo>
                                <a:pt x="1655" y="250"/>
                                <a:pt x="1668" y="257"/>
                                <a:pt x="1682" y="262"/>
                              </a:cubicBezTo>
                              <a:cubicBezTo>
                                <a:pt x="1695" y="267"/>
                                <a:pt x="1709" y="270"/>
                                <a:pt x="1721" y="270"/>
                              </a:cubicBezTo>
                              <a:cubicBezTo>
                                <a:pt x="1737" y="270"/>
                                <a:pt x="1749" y="267"/>
                                <a:pt x="1758" y="262"/>
                              </a:cubicBezTo>
                              <a:cubicBezTo>
                                <a:pt x="1767" y="257"/>
                                <a:pt x="1771" y="249"/>
                                <a:pt x="1771" y="238"/>
                              </a:cubicBezTo>
                              <a:cubicBezTo>
                                <a:pt x="1771" y="230"/>
                                <a:pt x="1769" y="224"/>
                                <a:pt x="1764" y="219"/>
                              </a:cubicBezTo>
                              <a:cubicBezTo>
                                <a:pt x="1759" y="215"/>
                                <a:pt x="1750" y="211"/>
                                <a:pt x="1736" y="208"/>
                              </a:cubicBezTo>
                              <a:cubicBezTo>
                                <a:pt x="1731" y="207"/>
                                <a:pt x="1725" y="206"/>
                                <a:pt x="1717" y="204"/>
                              </a:cubicBezTo>
                              <a:cubicBezTo>
                                <a:pt x="1708" y="203"/>
                                <a:pt x="1701" y="201"/>
                                <a:pt x="1694" y="199"/>
                              </a:cubicBezTo>
                              <a:cubicBezTo>
                                <a:pt x="1676" y="195"/>
                                <a:pt x="1663" y="187"/>
                                <a:pt x="1655" y="178"/>
                              </a:cubicBezTo>
                              <a:cubicBezTo>
                                <a:pt x="1647" y="168"/>
                                <a:pt x="1643" y="157"/>
                                <a:pt x="1643" y="143"/>
                              </a:cubicBezTo>
                              <a:cubicBezTo>
                                <a:pt x="1643" y="134"/>
                                <a:pt x="1645" y="126"/>
                                <a:pt x="1649" y="118"/>
                              </a:cubicBezTo>
                              <a:cubicBezTo>
                                <a:pt x="1652" y="110"/>
                                <a:pt x="1658" y="103"/>
                                <a:pt x="1665" y="97"/>
                              </a:cubicBezTo>
                              <a:cubicBezTo>
                                <a:pt x="1672" y="92"/>
                                <a:pt x="1681" y="87"/>
                                <a:pt x="1692" y="83"/>
                              </a:cubicBezTo>
                              <a:cubicBezTo>
                                <a:pt x="1703" y="80"/>
                                <a:pt x="1715" y="78"/>
                                <a:pt x="1729" y="78"/>
                              </a:cubicBezTo>
                              <a:cubicBezTo>
                                <a:pt x="1741" y="78"/>
                                <a:pt x="1754" y="80"/>
                                <a:pt x="1767" y="83"/>
                              </a:cubicBezTo>
                              <a:cubicBezTo>
                                <a:pt x="1780" y="86"/>
                                <a:pt x="1791" y="90"/>
                                <a:pt x="1799" y="94"/>
                              </a:cubicBezTo>
                              <a:cubicBezTo>
                                <a:pt x="1799" y="132"/>
                                <a:pt x="1799" y="132"/>
                                <a:pt x="1799" y="132"/>
                              </a:cubicBezTo>
                              <a:cubicBezTo>
                                <a:pt x="1797" y="132"/>
                                <a:pt x="1797" y="132"/>
                                <a:pt x="1797" y="132"/>
                              </a:cubicBezTo>
                              <a:cubicBezTo>
                                <a:pt x="1788" y="125"/>
                                <a:pt x="1777" y="120"/>
                                <a:pt x="1764" y="115"/>
                              </a:cubicBezTo>
                              <a:cubicBezTo>
                                <a:pt x="1751" y="110"/>
                                <a:pt x="1738" y="108"/>
                                <a:pt x="1726" y="108"/>
                              </a:cubicBezTo>
                              <a:cubicBezTo>
                                <a:pt x="1713" y="108"/>
                                <a:pt x="1702" y="111"/>
                                <a:pt x="1693" y="116"/>
                              </a:cubicBezTo>
                              <a:cubicBezTo>
                                <a:pt x="1684" y="121"/>
                                <a:pt x="1679" y="128"/>
                                <a:pt x="1679" y="138"/>
                              </a:cubicBezTo>
                              <a:cubicBezTo>
                                <a:pt x="1679" y="147"/>
                                <a:pt x="1682" y="153"/>
                                <a:pt x="1688" y="158"/>
                              </a:cubicBezTo>
                              <a:cubicBezTo>
                                <a:pt x="1693" y="162"/>
                                <a:pt x="1702" y="166"/>
                                <a:pt x="1713" y="168"/>
                              </a:cubicBezTo>
                              <a:cubicBezTo>
                                <a:pt x="1720" y="170"/>
                                <a:pt x="1727" y="171"/>
                                <a:pt x="1735" y="173"/>
                              </a:cubicBezTo>
                              <a:cubicBezTo>
                                <a:pt x="1744" y="174"/>
                                <a:pt x="1750" y="176"/>
                                <a:pt x="1756" y="177"/>
                              </a:cubicBezTo>
                              <a:cubicBezTo>
                                <a:pt x="1772" y="181"/>
                                <a:pt x="1785" y="187"/>
                                <a:pt x="1794" y="197"/>
                              </a:cubicBezTo>
                              <a:cubicBezTo>
                                <a:pt x="1803" y="206"/>
                                <a:pt x="1807" y="218"/>
                                <a:pt x="1807" y="234"/>
                              </a:cubicBezTo>
                              <a:close/>
                              <a:moveTo>
                                <a:pt x="2035" y="193"/>
                              </a:moveTo>
                              <a:cubicBezTo>
                                <a:pt x="1880" y="193"/>
                                <a:pt x="1880" y="193"/>
                                <a:pt x="1880" y="193"/>
                              </a:cubicBezTo>
                              <a:cubicBezTo>
                                <a:pt x="1880" y="206"/>
                                <a:pt x="1882" y="217"/>
                                <a:pt x="1885" y="227"/>
                              </a:cubicBezTo>
                              <a:cubicBezTo>
                                <a:pt x="1889" y="236"/>
                                <a:pt x="1895" y="244"/>
                                <a:pt x="1902" y="250"/>
                              </a:cubicBezTo>
                              <a:cubicBezTo>
                                <a:pt x="1908" y="256"/>
                                <a:pt x="1916" y="261"/>
                                <a:pt x="1925" y="264"/>
                              </a:cubicBezTo>
                              <a:cubicBezTo>
                                <a:pt x="1934" y="267"/>
                                <a:pt x="1944" y="269"/>
                                <a:pt x="1955" y="269"/>
                              </a:cubicBezTo>
                              <a:cubicBezTo>
                                <a:pt x="1969" y="269"/>
                                <a:pt x="1984" y="266"/>
                                <a:pt x="1998" y="260"/>
                              </a:cubicBezTo>
                              <a:cubicBezTo>
                                <a:pt x="2013" y="254"/>
                                <a:pt x="2023" y="249"/>
                                <a:pt x="2029" y="243"/>
                              </a:cubicBezTo>
                              <a:cubicBezTo>
                                <a:pt x="2031" y="243"/>
                                <a:pt x="2031" y="243"/>
                                <a:pt x="2031" y="243"/>
                              </a:cubicBezTo>
                              <a:cubicBezTo>
                                <a:pt x="2031" y="282"/>
                                <a:pt x="2031" y="282"/>
                                <a:pt x="2031" y="282"/>
                              </a:cubicBezTo>
                              <a:cubicBezTo>
                                <a:pt x="2019" y="287"/>
                                <a:pt x="2007" y="291"/>
                                <a:pt x="1994" y="294"/>
                              </a:cubicBezTo>
                              <a:cubicBezTo>
                                <a:pt x="1982" y="298"/>
                                <a:pt x="1969" y="300"/>
                                <a:pt x="1955" y="300"/>
                              </a:cubicBezTo>
                              <a:cubicBezTo>
                                <a:pt x="1920" y="300"/>
                                <a:pt x="1893" y="290"/>
                                <a:pt x="1873" y="271"/>
                              </a:cubicBezTo>
                              <a:cubicBezTo>
                                <a:pt x="1853" y="252"/>
                                <a:pt x="1843" y="225"/>
                                <a:pt x="1843" y="190"/>
                              </a:cubicBezTo>
                              <a:cubicBezTo>
                                <a:pt x="1843" y="156"/>
                                <a:pt x="1853" y="128"/>
                                <a:pt x="1872" y="108"/>
                              </a:cubicBezTo>
                              <a:cubicBezTo>
                                <a:pt x="1891" y="88"/>
                                <a:pt x="1915" y="77"/>
                                <a:pt x="1946" y="77"/>
                              </a:cubicBezTo>
                              <a:cubicBezTo>
                                <a:pt x="1975" y="77"/>
                                <a:pt x="1997" y="86"/>
                                <a:pt x="2012" y="102"/>
                              </a:cubicBezTo>
                              <a:cubicBezTo>
                                <a:pt x="2028" y="119"/>
                                <a:pt x="2035" y="143"/>
                                <a:pt x="2035" y="173"/>
                              </a:cubicBezTo>
                              <a:lnTo>
                                <a:pt x="2035" y="193"/>
                              </a:lnTo>
                              <a:close/>
                              <a:moveTo>
                                <a:pt x="2001" y="165"/>
                              </a:moveTo>
                              <a:cubicBezTo>
                                <a:pt x="2001" y="147"/>
                                <a:pt x="1996" y="132"/>
                                <a:pt x="1987" y="122"/>
                              </a:cubicBezTo>
                              <a:cubicBezTo>
                                <a:pt x="1977" y="112"/>
                                <a:pt x="1963" y="107"/>
                                <a:pt x="1944" y="107"/>
                              </a:cubicBezTo>
                              <a:cubicBezTo>
                                <a:pt x="1925" y="107"/>
                                <a:pt x="1910" y="112"/>
                                <a:pt x="1899" y="124"/>
                              </a:cubicBezTo>
                              <a:cubicBezTo>
                                <a:pt x="1887" y="135"/>
                                <a:pt x="1881" y="149"/>
                                <a:pt x="1880" y="165"/>
                              </a:cubicBezTo>
                              <a:lnTo>
                                <a:pt x="2001" y="165"/>
                              </a:lnTo>
                              <a:close/>
                              <a:moveTo>
                                <a:pt x="2398" y="295"/>
                              </a:moveTo>
                              <a:cubicBezTo>
                                <a:pt x="2362" y="295"/>
                                <a:pt x="2362" y="295"/>
                                <a:pt x="2362" y="295"/>
                              </a:cubicBezTo>
                              <a:cubicBezTo>
                                <a:pt x="2362" y="174"/>
                                <a:pt x="2362" y="174"/>
                                <a:pt x="2362" y="174"/>
                              </a:cubicBezTo>
                              <a:cubicBezTo>
                                <a:pt x="2362" y="165"/>
                                <a:pt x="2362" y="156"/>
                                <a:pt x="2361" y="148"/>
                              </a:cubicBezTo>
                              <a:cubicBezTo>
                                <a:pt x="2360" y="139"/>
                                <a:pt x="2358" y="133"/>
                                <a:pt x="2356" y="128"/>
                              </a:cubicBezTo>
                              <a:cubicBezTo>
                                <a:pt x="2353" y="122"/>
                                <a:pt x="2349" y="118"/>
                                <a:pt x="2343" y="115"/>
                              </a:cubicBezTo>
                              <a:cubicBezTo>
                                <a:pt x="2338" y="113"/>
                                <a:pt x="2330" y="111"/>
                                <a:pt x="2320" y="111"/>
                              </a:cubicBezTo>
                              <a:cubicBezTo>
                                <a:pt x="2310" y="111"/>
                                <a:pt x="2300" y="114"/>
                                <a:pt x="2290" y="119"/>
                              </a:cubicBezTo>
                              <a:cubicBezTo>
                                <a:pt x="2280" y="124"/>
                                <a:pt x="2270" y="130"/>
                                <a:pt x="2260" y="138"/>
                              </a:cubicBezTo>
                              <a:cubicBezTo>
                                <a:pt x="2260" y="141"/>
                                <a:pt x="2261" y="144"/>
                                <a:pt x="2261" y="148"/>
                              </a:cubicBezTo>
                              <a:cubicBezTo>
                                <a:pt x="2261" y="152"/>
                                <a:pt x="2261" y="155"/>
                                <a:pt x="2261" y="159"/>
                              </a:cubicBezTo>
                              <a:cubicBezTo>
                                <a:pt x="2261" y="295"/>
                                <a:pt x="2261" y="295"/>
                                <a:pt x="2261" y="295"/>
                              </a:cubicBezTo>
                              <a:cubicBezTo>
                                <a:pt x="2226" y="295"/>
                                <a:pt x="2226" y="295"/>
                                <a:pt x="2226" y="295"/>
                              </a:cubicBezTo>
                              <a:cubicBezTo>
                                <a:pt x="2226" y="174"/>
                                <a:pt x="2226" y="174"/>
                                <a:pt x="2226" y="174"/>
                              </a:cubicBezTo>
                              <a:cubicBezTo>
                                <a:pt x="2226" y="165"/>
                                <a:pt x="2225" y="156"/>
                                <a:pt x="2224" y="148"/>
                              </a:cubicBezTo>
                              <a:cubicBezTo>
                                <a:pt x="2224" y="139"/>
                                <a:pt x="2222" y="133"/>
                                <a:pt x="2219" y="128"/>
                              </a:cubicBezTo>
                              <a:cubicBezTo>
                                <a:pt x="2216" y="122"/>
                                <a:pt x="2212" y="118"/>
                                <a:pt x="2207" y="115"/>
                              </a:cubicBezTo>
                              <a:cubicBezTo>
                                <a:pt x="2201" y="113"/>
                                <a:pt x="2194" y="111"/>
                                <a:pt x="2183" y="111"/>
                              </a:cubicBezTo>
                              <a:cubicBezTo>
                                <a:pt x="2174" y="111"/>
                                <a:pt x="2164" y="114"/>
                                <a:pt x="2154" y="118"/>
                              </a:cubicBezTo>
                              <a:cubicBezTo>
                                <a:pt x="2144" y="123"/>
                                <a:pt x="2135" y="129"/>
                                <a:pt x="2125" y="137"/>
                              </a:cubicBezTo>
                              <a:cubicBezTo>
                                <a:pt x="2125" y="295"/>
                                <a:pt x="2125" y="295"/>
                                <a:pt x="2125" y="295"/>
                              </a:cubicBezTo>
                              <a:cubicBezTo>
                                <a:pt x="2089" y="295"/>
                                <a:pt x="2089" y="295"/>
                                <a:pt x="2089" y="295"/>
                              </a:cubicBezTo>
                              <a:cubicBezTo>
                                <a:pt x="2089" y="83"/>
                                <a:pt x="2089" y="83"/>
                                <a:pt x="2089" y="83"/>
                              </a:cubicBezTo>
                              <a:cubicBezTo>
                                <a:pt x="2125" y="83"/>
                                <a:pt x="2125" y="83"/>
                                <a:pt x="2125" y="83"/>
                              </a:cubicBezTo>
                              <a:cubicBezTo>
                                <a:pt x="2125" y="107"/>
                                <a:pt x="2125" y="107"/>
                                <a:pt x="2125" y="107"/>
                              </a:cubicBezTo>
                              <a:cubicBezTo>
                                <a:pt x="2136" y="97"/>
                                <a:pt x="2147" y="90"/>
                                <a:pt x="2158" y="85"/>
                              </a:cubicBezTo>
                              <a:cubicBezTo>
                                <a:pt x="2169" y="80"/>
                                <a:pt x="2181" y="77"/>
                                <a:pt x="2193" y="77"/>
                              </a:cubicBezTo>
                              <a:cubicBezTo>
                                <a:pt x="2208" y="77"/>
                                <a:pt x="2220" y="80"/>
                                <a:pt x="2230" y="86"/>
                              </a:cubicBezTo>
                              <a:cubicBezTo>
                                <a:pt x="2240" y="92"/>
                                <a:pt x="2247" y="101"/>
                                <a:pt x="2252" y="112"/>
                              </a:cubicBezTo>
                              <a:cubicBezTo>
                                <a:pt x="2267" y="99"/>
                                <a:pt x="2280" y="91"/>
                                <a:pt x="2292" y="85"/>
                              </a:cubicBezTo>
                              <a:cubicBezTo>
                                <a:pt x="2304" y="80"/>
                                <a:pt x="2316" y="77"/>
                                <a:pt x="2330" y="77"/>
                              </a:cubicBezTo>
                              <a:cubicBezTo>
                                <a:pt x="2353" y="77"/>
                                <a:pt x="2370" y="84"/>
                                <a:pt x="2381" y="98"/>
                              </a:cubicBezTo>
                              <a:cubicBezTo>
                                <a:pt x="2392" y="113"/>
                                <a:pt x="2398" y="132"/>
                                <a:pt x="2398" y="157"/>
                              </a:cubicBezTo>
                              <a:lnTo>
                                <a:pt x="2398" y="295"/>
                              </a:lnTo>
                              <a:close/>
                              <a:moveTo>
                                <a:pt x="2643" y="193"/>
                              </a:moveTo>
                              <a:cubicBezTo>
                                <a:pt x="2487" y="193"/>
                                <a:pt x="2487" y="193"/>
                                <a:pt x="2487" y="193"/>
                              </a:cubicBezTo>
                              <a:cubicBezTo>
                                <a:pt x="2487" y="206"/>
                                <a:pt x="2489" y="217"/>
                                <a:pt x="2493" y="227"/>
                              </a:cubicBezTo>
                              <a:cubicBezTo>
                                <a:pt x="2497" y="236"/>
                                <a:pt x="2503" y="244"/>
                                <a:pt x="2509" y="250"/>
                              </a:cubicBezTo>
                              <a:cubicBezTo>
                                <a:pt x="2516" y="256"/>
                                <a:pt x="2524" y="261"/>
                                <a:pt x="2533" y="264"/>
                              </a:cubicBezTo>
                              <a:cubicBezTo>
                                <a:pt x="2542" y="267"/>
                                <a:pt x="2552" y="269"/>
                                <a:pt x="2563" y="269"/>
                              </a:cubicBezTo>
                              <a:cubicBezTo>
                                <a:pt x="2577" y="269"/>
                                <a:pt x="2591" y="266"/>
                                <a:pt x="2606" y="260"/>
                              </a:cubicBezTo>
                              <a:cubicBezTo>
                                <a:pt x="2621" y="254"/>
                                <a:pt x="2631" y="249"/>
                                <a:pt x="2637" y="243"/>
                              </a:cubicBezTo>
                              <a:cubicBezTo>
                                <a:pt x="2639" y="243"/>
                                <a:pt x="2639" y="243"/>
                                <a:pt x="2639" y="243"/>
                              </a:cubicBezTo>
                              <a:cubicBezTo>
                                <a:pt x="2639" y="282"/>
                                <a:pt x="2639" y="282"/>
                                <a:pt x="2639" y="282"/>
                              </a:cubicBezTo>
                              <a:cubicBezTo>
                                <a:pt x="2627" y="287"/>
                                <a:pt x="2615" y="291"/>
                                <a:pt x="2602" y="294"/>
                              </a:cubicBezTo>
                              <a:cubicBezTo>
                                <a:pt x="2590" y="298"/>
                                <a:pt x="2577" y="300"/>
                                <a:pt x="2563" y="300"/>
                              </a:cubicBezTo>
                              <a:cubicBezTo>
                                <a:pt x="2528" y="300"/>
                                <a:pt x="2501" y="290"/>
                                <a:pt x="2481" y="271"/>
                              </a:cubicBezTo>
                              <a:cubicBezTo>
                                <a:pt x="2461" y="252"/>
                                <a:pt x="2451" y="225"/>
                                <a:pt x="2451" y="190"/>
                              </a:cubicBezTo>
                              <a:cubicBezTo>
                                <a:pt x="2451" y="156"/>
                                <a:pt x="2461" y="128"/>
                                <a:pt x="2480" y="108"/>
                              </a:cubicBezTo>
                              <a:cubicBezTo>
                                <a:pt x="2498" y="88"/>
                                <a:pt x="2523" y="77"/>
                                <a:pt x="2554" y="77"/>
                              </a:cubicBezTo>
                              <a:cubicBezTo>
                                <a:pt x="2583" y="77"/>
                                <a:pt x="2605" y="86"/>
                                <a:pt x="2620" y="102"/>
                              </a:cubicBezTo>
                              <a:cubicBezTo>
                                <a:pt x="2636" y="119"/>
                                <a:pt x="2643" y="143"/>
                                <a:pt x="2643" y="173"/>
                              </a:cubicBezTo>
                              <a:lnTo>
                                <a:pt x="2643" y="193"/>
                              </a:lnTo>
                              <a:close/>
                              <a:moveTo>
                                <a:pt x="2609" y="165"/>
                              </a:moveTo>
                              <a:cubicBezTo>
                                <a:pt x="2608" y="147"/>
                                <a:pt x="2604" y="132"/>
                                <a:pt x="2595" y="122"/>
                              </a:cubicBezTo>
                              <a:cubicBezTo>
                                <a:pt x="2585" y="112"/>
                                <a:pt x="2571" y="107"/>
                                <a:pt x="2552" y="107"/>
                              </a:cubicBezTo>
                              <a:cubicBezTo>
                                <a:pt x="2533" y="107"/>
                                <a:pt x="2518" y="112"/>
                                <a:pt x="2507" y="124"/>
                              </a:cubicBezTo>
                              <a:cubicBezTo>
                                <a:pt x="2495" y="135"/>
                                <a:pt x="2489" y="149"/>
                                <a:pt x="2487" y="165"/>
                              </a:cubicBezTo>
                              <a:lnTo>
                                <a:pt x="2609" y="165"/>
                              </a:lnTo>
                              <a:close/>
                              <a:moveTo>
                                <a:pt x="2874" y="295"/>
                              </a:moveTo>
                              <a:cubicBezTo>
                                <a:pt x="2838" y="295"/>
                                <a:pt x="2838" y="295"/>
                                <a:pt x="2838" y="295"/>
                              </a:cubicBezTo>
                              <a:cubicBezTo>
                                <a:pt x="2838" y="174"/>
                                <a:pt x="2838" y="174"/>
                                <a:pt x="2838" y="174"/>
                              </a:cubicBezTo>
                              <a:cubicBezTo>
                                <a:pt x="2838" y="165"/>
                                <a:pt x="2838" y="155"/>
                                <a:pt x="2837" y="147"/>
                              </a:cubicBezTo>
                              <a:cubicBezTo>
                                <a:pt x="2836" y="138"/>
                                <a:pt x="2833" y="132"/>
                                <a:pt x="2830" y="127"/>
                              </a:cubicBezTo>
                              <a:cubicBezTo>
                                <a:pt x="2827" y="122"/>
                                <a:pt x="2823" y="118"/>
                                <a:pt x="2817" y="115"/>
                              </a:cubicBezTo>
                              <a:cubicBezTo>
                                <a:pt x="2811" y="113"/>
                                <a:pt x="2803" y="111"/>
                                <a:pt x="2794" y="111"/>
                              </a:cubicBezTo>
                              <a:cubicBezTo>
                                <a:pt x="2784" y="111"/>
                                <a:pt x="2774" y="114"/>
                                <a:pt x="2763" y="118"/>
                              </a:cubicBezTo>
                              <a:cubicBezTo>
                                <a:pt x="2753" y="123"/>
                                <a:pt x="2742" y="129"/>
                                <a:pt x="2733" y="137"/>
                              </a:cubicBezTo>
                              <a:cubicBezTo>
                                <a:pt x="2733" y="295"/>
                                <a:pt x="2733" y="295"/>
                                <a:pt x="2733" y="295"/>
                              </a:cubicBezTo>
                              <a:cubicBezTo>
                                <a:pt x="2697" y="295"/>
                                <a:pt x="2697" y="295"/>
                                <a:pt x="2697" y="295"/>
                              </a:cubicBezTo>
                              <a:cubicBezTo>
                                <a:pt x="2697" y="83"/>
                                <a:pt x="2697" y="83"/>
                                <a:pt x="2697" y="83"/>
                              </a:cubicBezTo>
                              <a:cubicBezTo>
                                <a:pt x="2733" y="83"/>
                                <a:pt x="2733" y="83"/>
                                <a:pt x="2733" y="83"/>
                              </a:cubicBezTo>
                              <a:cubicBezTo>
                                <a:pt x="2733" y="107"/>
                                <a:pt x="2733" y="107"/>
                                <a:pt x="2733" y="107"/>
                              </a:cubicBezTo>
                              <a:cubicBezTo>
                                <a:pt x="2744" y="97"/>
                                <a:pt x="2755" y="90"/>
                                <a:pt x="2767" y="85"/>
                              </a:cubicBezTo>
                              <a:cubicBezTo>
                                <a:pt x="2779" y="80"/>
                                <a:pt x="2791" y="77"/>
                                <a:pt x="2804" y="77"/>
                              </a:cubicBezTo>
                              <a:cubicBezTo>
                                <a:pt x="2827" y="77"/>
                                <a:pt x="2844" y="84"/>
                                <a:pt x="2856" y="98"/>
                              </a:cubicBezTo>
                              <a:cubicBezTo>
                                <a:pt x="2868" y="112"/>
                                <a:pt x="2874" y="132"/>
                                <a:pt x="2874" y="157"/>
                              </a:cubicBezTo>
                              <a:lnTo>
                                <a:pt x="2874" y="295"/>
                              </a:lnTo>
                              <a:close/>
                              <a:moveTo>
                                <a:pt x="3052" y="293"/>
                              </a:moveTo>
                              <a:cubicBezTo>
                                <a:pt x="3046" y="295"/>
                                <a:pt x="3038" y="296"/>
                                <a:pt x="3030" y="297"/>
                              </a:cubicBezTo>
                              <a:cubicBezTo>
                                <a:pt x="3023" y="298"/>
                                <a:pt x="3015" y="299"/>
                                <a:pt x="3009" y="299"/>
                              </a:cubicBezTo>
                              <a:cubicBezTo>
                                <a:pt x="2988" y="299"/>
                                <a:pt x="2971" y="293"/>
                                <a:pt x="2960" y="281"/>
                              </a:cubicBezTo>
                              <a:cubicBezTo>
                                <a:pt x="2949" y="270"/>
                                <a:pt x="2943" y="251"/>
                                <a:pt x="2943" y="226"/>
                              </a:cubicBezTo>
                              <a:cubicBezTo>
                                <a:pt x="2943" y="113"/>
                                <a:pt x="2943" y="113"/>
                                <a:pt x="2943" y="113"/>
                              </a:cubicBezTo>
                              <a:cubicBezTo>
                                <a:pt x="2919" y="113"/>
                                <a:pt x="2919" y="113"/>
                                <a:pt x="2919" y="113"/>
                              </a:cubicBezTo>
                              <a:cubicBezTo>
                                <a:pt x="2919" y="83"/>
                                <a:pt x="2919" y="83"/>
                                <a:pt x="2919" y="83"/>
                              </a:cubicBezTo>
                              <a:cubicBezTo>
                                <a:pt x="2943" y="83"/>
                                <a:pt x="2943" y="83"/>
                                <a:pt x="2943" y="83"/>
                              </a:cubicBezTo>
                              <a:cubicBezTo>
                                <a:pt x="2943" y="22"/>
                                <a:pt x="2943" y="22"/>
                                <a:pt x="2943" y="22"/>
                              </a:cubicBezTo>
                              <a:cubicBezTo>
                                <a:pt x="2979" y="22"/>
                                <a:pt x="2979" y="22"/>
                                <a:pt x="2979" y="22"/>
                              </a:cubicBezTo>
                              <a:cubicBezTo>
                                <a:pt x="2979" y="83"/>
                                <a:pt x="2979" y="83"/>
                                <a:pt x="2979" y="83"/>
                              </a:cubicBezTo>
                              <a:cubicBezTo>
                                <a:pt x="3052" y="83"/>
                                <a:pt x="3052" y="83"/>
                                <a:pt x="3052" y="83"/>
                              </a:cubicBezTo>
                              <a:cubicBezTo>
                                <a:pt x="3052" y="113"/>
                                <a:pt x="3052" y="113"/>
                                <a:pt x="3052" y="113"/>
                              </a:cubicBezTo>
                              <a:cubicBezTo>
                                <a:pt x="2979" y="113"/>
                                <a:pt x="2979" y="113"/>
                                <a:pt x="2979" y="113"/>
                              </a:cubicBezTo>
                              <a:cubicBezTo>
                                <a:pt x="2979" y="209"/>
                                <a:pt x="2979" y="209"/>
                                <a:pt x="2979" y="209"/>
                              </a:cubicBezTo>
                              <a:cubicBezTo>
                                <a:pt x="2979" y="221"/>
                                <a:pt x="2979" y="229"/>
                                <a:pt x="2980" y="235"/>
                              </a:cubicBezTo>
                              <a:cubicBezTo>
                                <a:pt x="2980" y="242"/>
                                <a:pt x="2982" y="248"/>
                                <a:pt x="2985" y="253"/>
                              </a:cubicBezTo>
                              <a:cubicBezTo>
                                <a:pt x="2988" y="258"/>
                                <a:pt x="2991" y="262"/>
                                <a:pt x="2996" y="264"/>
                              </a:cubicBezTo>
                              <a:cubicBezTo>
                                <a:pt x="3001" y="266"/>
                                <a:pt x="3009" y="268"/>
                                <a:pt x="3019" y="268"/>
                              </a:cubicBezTo>
                              <a:cubicBezTo>
                                <a:pt x="3024" y="268"/>
                                <a:pt x="3030" y="267"/>
                                <a:pt x="3037" y="265"/>
                              </a:cubicBezTo>
                              <a:cubicBezTo>
                                <a:pt x="3043" y="263"/>
                                <a:pt x="3048" y="262"/>
                                <a:pt x="3050" y="261"/>
                              </a:cubicBezTo>
                              <a:cubicBezTo>
                                <a:pt x="3052" y="261"/>
                                <a:pt x="3052" y="261"/>
                                <a:pt x="3052" y="261"/>
                              </a:cubicBezTo>
                              <a:lnTo>
                                <a:pt x="3052" y="293"/>
                              </a:lnTo>
                              <a:close/>
                              <a:moveTo>
                                <a:pt x="3246" y="234"/>
                              </a:moveTo>
                              <a:cubicBezTo>
                                <a:pt x="3246" y="253"/>
                                <a:pt x="3238" y="269"/>
                                <a:pt x="3222" y="281"/>
                              </a:cubicBezTo>
                              <a:cubicBezTo>
                                <a:pt x="3206" y="294"/>
                                <a:pt x="3185" y="300"/>
                                <a:pt x="3157" y="300"/>
                              </a:cubicBezTo>
                              <a:cubicBezTo>
                                <a:pt x="3141" y="300"/>
                                <a:pt x="3127" y="298"/>
                                <a:pt x="3114" y="294"/>
                              </a:cubicBezTo>
                              <a:cubicBezTo>
                                <a:pt x="3101" y="290"/>
                                <a:pt x="3090" y="286"/>
                                <a:pt x="3081" y="282"/>
                              </a:cubicBezTo>
                              <a:cubicBezTo>
                                <a:pt x="3081" y="242"/>
                                <a:pt x="3081" y="242"/>
                                <a:pt x="3081" y="242"/>
                              </a:cubicBezTo>
                              <a:cubicBezTo>
                                <a:pt x="3083" y="242"/>
                                <a:pt x="3083" y="242"/>
                                <a:pt x="3083" y="242"/>
                              </a:cubicBezTo>
                              <a:cubicBezTo>
                                <a:pt x="3094" y="250"/>
                                <a:pt x="3107" y="257"/>
                                <a:pt x="3120" y="262"/>
                              </a:cubicBezTo>
                              <a:cubicBezTo>
                                <a:pt x="3134" y="267"/>
                                <a:pt x="3147" y="270"/>
                                <a:pt x="3160" y="270"/>
                              </a:cubicBezTo>
                              <a:cubicBezTo>
                                <a:pt x="3176" y="270"/>
                                <a:pt x="3188" y="267"/>
                                <a:pt x="3197" y="262"/>
                              </a:cubicBezTo>
                              <a:cubicBezTo>
                                <a:pt x="3206" y="257"/>
                                <a:pt x="3210" y="249"/>
                                <a:pt x="3210" y="238"/>
                              </a:cubicBezTo>
                              <a:cubicBezTo>
                                <a:pt x="3210" y="230"/>
                                <a:pt x="3208" y="224"/>
                                <a:pt x="3203" y="219"/>
                              </a:cubicBezTo>
                              <a:cubicBezTo>
                                <a:pt x="3198" y="215"/>
                                <a:pt x="3189" y="211"/>
                                <a:pt x="3175" y="208"/>
                              </a:cubicBezTo>
                              <a:cubicBezTo>
                                <a:pt x="3170" y="207"/>
                                <a:pt x="3163" y="206"/>
                                <a:pt x="3155" y="204"/>
                              </a:cubicBezTo>
                              <a:cubicBezTo>
                                <a:pt x="3147" y="203"/>
                                <a:pt x="3140" y="201"/>
                                <a:pt x="3133" y="199"/>
                              </a:cubicBezTo>
                              <a:cubicBezTo>
                                <a:pt x="3115" y="195"/>
                                <a:pt x="3101" y="187"/>
                                <a:pt x="3094" y="178"/>
                              </a:cubicBezTo>
                              <a:cubicBezTo>
                                <a:pt x="3086" y="168"/>
                                <a:pt x="3082" y="157"/>
                                <a:pt x="3082" y="143"/>
                              </a:cubicBezTo>
                              <a:cubicBezTo>
                                <a:pt x="3082" y="134"/>
                                <a:pt x="3084" y="126"/>
                                <a:pt x="3087" y="118"/>
                              </a:cubicBezTo>
                              <a:cubicBezTo>
                                <a:pt x="3091" y="110"/>
                                <a:pt x="3096" y="103"/>
                                <a:pt x="3104" y="97"/>
                              </a:cubicBezTo>
                              <a:cubicBezTo>
                                <a:pt x="3111" y="92"/>
                                <a:pt x="3120" y="87"/>
                                <a:pt x="3131" y="83"/>
                              </a:cubicBezTo>
                              <a:cubicBezTo>
                                <a:pt x="3142" y="80"/>
                                <a:pt x="3154" y="78"/>
                                <a:pt x="3167" y="78"/>
                              </a:cubicBezTo>
                              <a:cubicBezTo>
                                <a:pt x="3180" y="78"/>
                                <a:pt x="3193" y="80"/>
                                <a:pt x="3206" y="83"/>
                              </a:cubicBezTo>
                              <a:cubicBezTo>
                                <a:pt x="3219" y="86"/>
                                <a:pt x="3229" y="90"/>
                                <a:pt x="3238" y="94"/>
                              </a:cubicBezTo>
                              <a:cubicBezTo>
                                <a:pt x="3238" y="132"/>
                                <a:pt x="3238" y="132"/>
                                <a:pt x="3238" y="132"/>
                              </a:cubicBezTo>
                              <a:cubicBezTo>
                                <a:pt x="3236" y="132"/>
                                <a:pt x="3236" y="132"/>
                                <a:pt x="3236" y="132"/>
                              </a:cubicBezTo>
                              <a:cubicBezTo>
                                <a:pt x="3227" y="125"/>
                                <a:pt x="3216" y="120"/>
                                <a:pt x="3203" y="115"/>
                              </a:cubicBezTo>
                              <a:cubicBezTo>
                                <a:pt x="3190" y="110"/>
                                <a:pt x="3177" y="108"/>
                                <a:pt x="3165" y="108"/>
                              </a:cubicBezTo>
                              <a:cubicBezTo>
                                <a:pt x="3152" y="108"/>
                                <a:pt x="3141" y="111"/>
                                <a:pt x="3132" y="116"/>
                              </a:cubicBezTo>
                              <a:cubicBezTo>
                                <a:pt x="3123" y="121"/>
                                <a:pt x="3118" y="128"/>
                                <a:pt x="3118" y="138"/>
                              </a:cubicBezTo>
                              <a:cubicBezTo>
                                <a:pt x="3118" y="147"/>
                                <a:pt x="3121" y="153"/>
                                <a:pt x="3126" y="158"/>
                              </a:cubicBezTo>
                              <a:cubicBezTo>
                                <a:pt x="3132" y="162"/>
                                <a:pt x="3140" y="166"/>
                                <a:pt x="3152" y="168"/>
                              </a:cubicBezTo>
                              <a:cubicBezTo>
                                <a:pt x="3159" y="170"/>
                                <a:pt x="3166" y="171"/>
                                <a:pt x="3174" y="173"/>
                              </a:cubicBezTo>
                              <a:cubicBezTo>
                                <a:pt x="3182" y="174"/>
                                <a:pt x="3189" y="176"/>
                                <a:pt x="3195" y="177"/>
                              </a:cubicBezTo>
                              <a:cubicBezTo>
                                <a:pt x="3211" y="181"/>
                                <a:pt x="3224" y="187"/>
                                <a:pt x="3233" y="197"/>
                              </a:cubicBezTo>
                              <a:cubicBezTo>
                                <a:pt x="3242" y="206"/>
                                <a:pt x="3246" y="218"/>
                                <a:pt x="3246" y="234"/>
                              </a:cubicBezTo>
                              <a:close/>
                              <a:moveTo>
                                <a:pt x="3483" y="186"/>
                              </a:moveTo>
                              <a:cubicBezTo>
                                <a:pt x="3483" y="204"/>
                                <a:pt x="3481" y="219"/>
                                <a:pt x="3476" y="233"/>
                              </a:cubicBezTo>
                              <a:cubicBezTo>
                                <a:pt x="3471" y="248"/>
                                <a:pt x="3464" y="260"/>
                                <a:pt x="3455" y="269"/>
                              </a:cubicBezTo>
                              <a:cubicBezTo>
                                <a:pt x="3447" y="279"/>
                                <a:pt x="3437" y="286"/>
                                <a:pt x="3426" y="291"/>
                              </a:cubicBezTo>
                              <a:cubicBezTo>
                                <a:pt x="3414" y="296"/>
                                <a:pt x="3402" y="299"/>
                                <a:pt x="3390" y="299"/>
                              </a:cubicBezTo>
                              <a:cubicBezTo>
                                <a:pt x="3379" y="299"/>
                                <a:pt x="3369" y="298"/>
                                <a:pt x="3360" y="295"/>
                              </a:cubicBezTo>
                              <a:cubicBezTo>
                                <a:pt x="3351" y="293"/>
                                <a:pt x="3342" y="289"/>
                                <a:pt x="3333" y="284"/>
                              </a:cubicBezTo>
                              <a:cubicBezTo>
                                <a:pt x="3333" y="373"/>
                                <a:pt x="3333" y="373"/>
                                <a:pt x="3333" y="373"/>
                              </a:cubicBezTo>
                              <a:cubicBezTo>
                                <a:pt x="3297" y="373"/>
                                <a:pt x="3297" y="373"/>
                                <a:pt x="3297" y="373"/>
                              </a:cubicBezTo>
                              <a:cubicBezTo>
                                <a:pt x="3297" y="83"/>
                                <a:pt x="3297" y="83"/>
                                <a:pt x="3297" y="83"/>
                              </a:cubicBezTo>
                              <a:cubicBezTo>
                                <a:pt x="3333" y="83"/>
                                <a:pt x="3333" y="83"/>
                                <a:pt x="3333" y="83"/>
                              </a:cubicBezTo>
                              <a:cubicBezTo>
                                <a:pt x="3333" y="105"/>
                                <a:pt x="3333" y="105"/>
                                <a:pt x="3333" y="105"/>
                              </a:cubicBezTo>
                              <a:cubicBezTo>
                                <a:pt x="3342" y="97"/>
                                <a:pt x="3353" y="91"/>
                                <a:pt x="3365" y="85"/>
                              </a:cubicBezTo>
                              <a:cubicBezTo>
                                <a:pt x="3376" y="80"/>
                                <a:pt x="3389" y="77"/>
                                <a:pt x="3402" y="77"/>
                              </a:cubicBezTo>
                              <a:cubicBezTo>
                                <a:pt x="3428" y="77"/>
                                <a:pt x="3448" y="87"/>
                                <a:pt x="3462" y="106"/>
                              </a:cubicBezTo>
                              <a:cubicBezTo>
                                <a:pt x="3476" y="125"/>
                                <a:pt x="3483" y="152"/>
                                <a:pt x="3483" y="186"/>
                              </a:cubicBezTo>
                              <a:close/>
                              <a:moveTo>
                                <a:pt x="3447" y="187"/>
                              </a:moveTo>
                              <a:cubicBezTo>
                                <a:pt x="3447" y="162"/>
                                <a:pt x="3442" y="143"/>
                                <a:pt x="3433" y="130"/>
                              </a:cubicBezTo>
                              <a:cubicBezTo>
                                <a:pt x="3425" y="118"/>
                                <a:pt x="3411" y="111"/>
                                <a:pt x="3393" y="111"/>
                              </a:cubicBezTo>
                              <a:cubicBezTo>
                                <a:pt x="3383" y="111"/>
                                <a:pt x="3373" y="113"/>
                                <a:pt x="3362" y="118"/>
                              </a:cubicBezTo>
                              <a:cubicBezTo>
                                <a:pt x="3352" y="122"/>
                                <a:pt x="3342" y="128"/>
                                <a:pt x="3333" y="135"/>
                              </a:cubicBezTo>
                              <a:cubicBezTo>
                                <a:pt x="3333" y="255"/>
                                <a:pt x="3333" y="255"/>
                                <a:pt x="3333" y="255"/>
                              </a:cubicBezTo>
                              <a:cubicBezTo>
                                <a:pt x="3343" y="260"/>
                                <a:pt x="3352" y="263"/>
                                <a:pt x="3359" y="264"/>
                              </a:cubicBezTo>
                              <a:cubicBezTo>
                                <a:pt x="3366" y="266"/>
                                <a:pt x="3374" y="267"/>
                                <a:pt x="3383" y="267"/>
                              </a:cubicBezTo>
                              <a:cubicBezTo>
                                <a:pt x="3403" y="267"/>
                                <a:pt x="3419" y="260"/>
                                <a:pt x="3430" y="247"/>
                              </a:cubicBezTo>
                              <a:cubicBezTo>
                                <a:pt x="3441" y="233"/>
                                <a:pt x="3447" y="214"/>
                                <a:pt x="3447" y="187"/>
                              </a:cubicBezTo>
                              <a:close/>
                              <a:moveTo>
                                <a:pt x="3703" y="295"/>
                              </a:moveTo>
                              <a:cubicBezTo>
                                <a:pt x="3668" y="295"/>
                                <a:pt x="3668" y="295"/>
                                <a:pt x="3668" y="295"/>
                              </a:cubicBezTo>
                              <a:cubicBezTo>
                                <a:pt x="3668" y="272"/>
                                <a:pt x="3668" y="272"/>
                                <a:pt x="3668" y="272"/>
                              </a:cubicBezTo>
                              <a:cubicBezTo>
                                <a:pt x="3664" y="274"/>
                                <a:pt x="3660" y="277"/>
                                <a:pt x="3655" y="281"/>
                              </a:cubicBezTo>
                              <a:cubicBezTo>
                                <a:pt x="3649" y="285"/>
                                <a:pt x="3644" y="288"/>
                                <a:pt x="3639" y="290"/>
                              </a:cubicBezTo>
                              <a:cubicBezTo>
                                <a:pt x="3633" y="293"/>
                                <a:pt x="3626" y="296"/>
                                <a:pt x="3619" y="298"/>
                              </a:cubicBezTo>
                              <a:cubicBezTo>
                                <a:pt x="3611" y="300"/>
                                <a:pt x="3602" y="300"/>
                                <a:pt x="3592" y="300"/>
                              </a:cubicBezTo>
                              <a:cubicBezTo>
                                <a:pt x="3573" y="300"/>
                                <a:pt x="3556" y="294"/>
                                <a:pt x="3543" y="282"/>
                              </a:cubicBezTo>
                              <a:cubicBezTo>
                                <a:pt x="3530" y="269"/>
                                <a:pt x="3523" y="253"/>
                                <a:pt x="3523" y="233"/>
                              </a:cubicBezTo>
                              <a:cubicBezTo>
                                <a:pt x="3523" y="217"/>
                                <a:pt x="3527" y="204"/>
                                <a:pt x="3534" y="194"/>
                              </a:cubicBezTo>
                              <a:cubicBezTo>
                                <a:pt x="3541" y="185"/>
                                <a:pt x="3550" y="177"/>
                                <a:pt x="3563" y="171"/>
                              </a:cubicBezTo>
                              <a:cubicBezTo>
                                <a:pt x="3576" y="165"/>
                                <a:pt x="3591" y="162"/>
                                <a:pt x="3609" y="159"/>
                              </a:cubicBezTo>
                              <a:cubicBezTo>
                                <a:pt x="3628" y="157"/>
                                <a:pt x="3647" y="156"/>
                                <a:pt x="3668" y="155"/>
                              </a:cubicBezTo>
                              <a:cubicBezTo>
                                <a:pt x="3668" y="149"/>
                                <a:pt x="3668" y="149"/>
                                <a:pt x="3668" y="149"/>
                              </a:cubicBezTo>
                              <a:cubicBezTo>
                                <a:pt x="3668" y="141"/>
                                <a:pt x="3666" y="135"/>
                                <a:pt x="3663" y="129"/>
                              </a:cubicBezTo>
                              <a:cubicBezTo>
                                <a:pt x="3660" y="124"/>
                                <a:pt x="3656" y="120"/>
                                <a:pt x="3651" y="117"/>
                              </a:cubicBezTo>
                              <a:cubicBezTo>
                                <a:pt x="3646" y="114"/>
                                <a:pt x="3640" y="112"/>
                                <a:pt x="3633" y="111"/>
                              </a:cubicBezTo>
                              <a:cubicBezTo>
                                <a:pt x="3626" y="110"/>
                                <a:pt x="3618" y="110"/>
                                <a:pt x="3611" y="110"/>
                              </a:cubicBezTo>
                              <a:cubicBezTo>
                                <a:pt x="3601" y="110"/>
                                <a:pt x="3591" y="111"/>
                                <a:pt x="3580" y="113"/>
                              </a:cubicBezTo>
                              <a:cubicBezTo>
                                <a:pt x="3568" y="116"/>
                                <a:pt x="3556" y="119"/>
                                <a:pt x="3544" y="124"/>
                              </a:cubicBezTo>
                              <a:cubicBezTo>
                                <a:pt x="3542" y="124"/>
                                <a:pt x="3542" y="124"/>
                                <a:pt x="3542" y="124"/>
                              </a:cubicBezTo>
                              <a:cubicBezTo>
                                <a:pt x="3542" y="88"/>
                                <a:pt x="3542" y="88"/>
                                <a:pt x="3542" y="88"/>
                              </a:cubicBezTo>
                              <a:cubicBezTo>
                                <a:pt x="3549" y="86"/>
                                <a:pt x="3559" y="84"/>
                                <a:pt x="3572" y="82"/>
                              </a:cubicBezTo>
                              <a:cubicBezTo>
                                <a:pt x="3585" y="79"/>
                                <a:pt x="3598" y="78"/>
                                <a:pt x="3611" y="78"/>
                              </a:cubicBezTo>
                              <a:cubicBezTo>
                                <a:pt x="3626" y="78"/>
                                <a:pt x="3639" y="79"/>
                                <a:pt x="3650" y="82"/>
                              </a:cubicBezTo>
                              <a:cubicBezTo>
                                <a:pt x="3661" y="84"/>
                                <a:pt x="3670" y="88"/>
                                <a:pt x="3679" y="94"/>
                              </a:cubicBezTo>
                              <a:cubicBezTo>
                                <a:pt x="3687" y="100"/>
                                <a:pt x="3693" y="108"/>
                                <a:pt x="3697" y="117"/>
                              </a:cubicBezTo>
                              <a:cubicBezTo>
                                <a:pt x="3701" y="126"/>
                                <a:pt x="3703" y="138"/>
                                <a:pt x="3703" y="151"/>
                              </a:cubicBezTo>
                              <a:lnTo>
                                <a:pt x="3703" y="295"/>
                              </a:lnTo>
                              <a:close/>
                              <a:moveTo>
                                <a:pt x="3668" y="243"/>
                              </a:moveTo>
                              <a:cubicBezTo>
                                <a:pt x="3668" y="184"/>
                                <a:pt x="3668" y="184"/>
                                <a:pt x="3668" y="184"/>
                              </a:cubicBezTo>
                              <a:cubicBezTo>
                                <a:pt x="3657" y="184"/>
                                <a:pt x="3644" y="185"/>
                                <a:pt x="3629" y="187"/>
                              </a:cubicBezTo>
                              <a:cubicBezTo>
                                <a:pt x="3615" y="188"/>
                                <a:pt x="3603" y="190"/>
                                <a:pt x="3594" y="192"/>
                              </a:cubicBezTo>
                              <a:cubicBezTo>
                                <a:pt x="3584" y="195"/>
                                <a:pt x="3576" y="199"/>
                                <a:pt x="3570" y="206"/>
                              </a:cubicBezTo>
                              <a:cubicBezTo>
                                <a:pt x="3563" y="212"/>
                                <a:pt x="3560" y="220"/>
                                <a:pt x="3560" y="231"/>
                              </a:cubicBezTo>
                              <a:cubicBezTo>
                                <a:pt x="3560" y="243"/>
                                <a:pt x="3564" y="252"/>
                                <a:pt x="3571" y="258"/>
                              </a:cubicBezTo>
                              <a:cubicBezTo>
                                <a:pt x="3578" y="264"/>
                                <a:pt x="3590" y="267"/>
                                <a:pt x="3605" y="267"/>
                              </a:cubicBezTo>
                              <a:cubicBezTo>
                                <a:pt x="3617" y="267"/>
                                <a:pt x="3628" y="265"/>
                                <a:pt x="3639" y="260"/>
                              </a:cubicBezTo>
                              <a:cubicBezTo>
                                <a:pt x="3649" y="255"/>
                                <a:pt x="3659" y="249"/>
                                <a:pt x="3668" y="243"/>
                              </a:cubicBezTo>
                              <a:close/>
                              <a:moveTo>
                                <a:pt x="3903" y="122"/>
                              </a:moveTo>
                              <a:cubicBezTo>
                                <a:pt x="3902" y="122"/>
                                <a:pt x="3902" y="122"/>
                                <a:pt x="3902" y="122"/>
                              </a:cubicBezTo>
                              <a:cubicBezTo>
                                <a:pt x="3896" y="121"/>
                                <a:pt x="3891" y="120"/>
                                <a:pt x="3886" y="119"/>
                              </a:cubicBezTo>
                              <a:cubicBezTo>
                                <a:pt x="3881" y="119"/>
                                <a:pt x="3875" y="118"/>
                                <a:pt x="3868" y="118"/>
                              </a:cubicBezTo>
                              <a:cubicBezTo>
                                <a:pt x="3857" y="118"/>
                                <a:pt x="3847" y="121"/>
                                <a:pt x="3837" y="126"/>
                              </a:cubicBezTo>
                              <a:cubicBezTo>
                                <a:pt x="3826" y="131"/>
                                <a:pt x="3817" y="137"/>
                                <a:pt x="3807" y="145"/>
                              </a:cubicBezTo>
                              <a:cubicBezTo>
                                <a:pt x="3807" y="295"/>
                                <a:pt x="3807" y="295"/>
                                <a:pt x="3807" y="295"/>
                              </a:cubicBezTo>
                              <a:cubicBezTo>
                                <a:pt x="3772" y="295"/>
                                <a:pt x="3772" y="295"/>
                                <a:pt x="3772" y="295"/>
                              </a:cubicBezTo>
                              <a:cubicBezTo>
                                <a:pt x="3772" y="83"/>
                                <a:pt x="3772" y="83"/>
                                <a:pt x="3772" y="83"/>
                              </a:cubicBezTo>
                              <a:cubicBezTo>
                                <a:pt x="3807" y="83"/>
                                <a:pt x="3807" y="83"/>
                                <a:pt x="3807" y="83"/>
                              </a:cubicBezTo>
                              <a:cubicBezTo>
                                <a:pt x="3807" y="114"/>
                                <a:pt x="3807" y="114"/>
                                <a:pt x="3807" y="114"/>
                              </a:cubicBezTo>
                              <a:cubicBezTo>
                                <a:pt x="3821" y="103"/>
                                <a:pt x="3834" y="95"/>
                                <a:pt x="3844" y="90"/>
                              </a:cubicBezTo>
                              <a:cubicBezTo>
                                <a:pt x="3855" y="86"/>
                                <a:pt x="3866" y="83"/>
                                <a:pt x="3877" y="83"/>
                              </a:cubicBezTo>
                              <a:cubicBezTo>
                                <a:pt x="3884" y="83"/>
                                <a:pt x="3888" y="83"/>
                                <a:pt x="3891" y="84"/>
                              </a:cubicBezTo>
                              <a:cubicBezTo>
                                <a:pt x="3894" y="84"/>
                                <a:pt x="3898" y="85"/>
                                <a:pt x="3903" y="85"/>
                              </a:cubicBezTo>
                              <a:lnTo>
                                <a:pt x="3903" y="122"/>
                              </a:lnTo>
                              <a:close/>
                              <a:moveTo>
                                <a:pt x="4129" y="295"/>
                              </a:moveTo>
                              <a:cubicBezTo>
                                <a:pt x="4082" y="295"/>
                                <a:pt x="4082" y="295"/>
                                <a:pt x="4082" y="295"/>
                              </a:cubicBezTo>
                              <a:cubicBezTo>
                                <a:pt x="3997" y="202"/>
                                <a:pt x="3997" y="202"/>
                                <a:pt x="3997" y="202"/>
                              </a:cubicBezTo>
                              <a:cubicBezTo>
                                <a:pt x="3974" y="224"/>
                                <a:pt x="3974" y="224"/>
                                <a:pt x="3974" y="224"/>
                              </a:cubicBezTo>
                              <a:cubicBezTo>
                                <a:pt x="3974" y="295"/>
                                <a:pt x="3974" y="295"/>
                                <a:pt x="3974" y="295"/>
                              </a:cubicBezTo>
                              <a:cubicBezTo>
                                <a:pt x="3938" y="295"/>
                                <a:pt x="3938" y="295"/>
                                <a:pt x="3938" y="295"/>
                              </a:cubicBezTo>
                              <a:cubicBezTo>
                                <a:pt x="3938" y="0"/>
                                <a:pt x="3938" y="0"/>
                                <a:pt x="3938" y="0"/>
                              </a:cubicBezTo>
                              <a:cubicBezTo>
                                <a:pt x="3974" y="0"/>
                                <a:pt x="3974" y="0"/>
                                <a:pt x="3974" y="0"/>
                              </a:cubicBezTo>
                              <a:cubicBezTo>
                                <a:pt x="3974" y="189"/>
                                <a:pt x="3974" y="189"/>
                                <a:pt x="3974" y="189"/>
                              </a:cubicBezTo>
                              <a:cubicBezTo>
                                <a:pt x="4077" y="83"/>
                                <a:pt x="4077" y="83"/>
                                <a:pt x="4077" y="83"/>
                              </a:cubicBezTo>
                              <a:cubicBezTo>
                                <a:pt x="4122" y="83"/>
                                <a:pt x="4122" y="83"/>
                                <a:pt x="4122" y="83"/>
                              </a:cubicBezTo>
                              <a:cubicBezTo>
                                <a:pt x="4023" y="181"/>
                                <a:pt x="4023" y="181"/>
                                <a:pt x="4023" y="181"/>
                              </a:cubicBezTo>
                              <a:lnTo>
                                <a:pt x="4129" y="295"/>
                              </a:lnTo>
                              <a:close/>
                              <a:moveTo>
                                <a:pt x="4340" y="193"/>
                              </a:moveTo>
                              <a:cubicBezTo>
                                <a:pt x="4184" y="193"/>
                                <a:pt x="4184" y="193"/>
                                <a:pt x="4184" y="193"/>
                              </a:cubicBezTo>
                              <a:cubicBezTo>
                                <a:pt x="4184" y="206"/>
                                <a:pt x="4186" y="217"/>
                                <a:pt x="4190" y="227"/>
                              </a:cubicBezTo>
                              <a:cubicBezTo>
                                <a:pt x="4194" y="236"/>
                                <a:pt x="4199" y="244"/>
                                <a:pt x="4206" y="250"/>
                              </a:cubicBezTo>
                              <a:cubicBezTo>
                                <a:pt x="4213" y="256"/>
                                <a:pt x="4220" y="261"/>
                                <a:pt x="4229" y="264"/>
                              </a:cubicBezTo>
                              <a:cubicBezTo>
                                <a:pt x="4238" y="267"/>
                                <a:pt x="4248" y="269"/>
                                <a:pt x="4259" y="269"/>
                              </a:cubicBezTo>
                              <a:cubicBezTo>
                                <a:pt x="4274" y="269"/>
                                <a:pt x="4288" y="266"/>
                                <a:pt x="4303" y="260"/>
                              </a:cubicBezTo>
                              <a:cubicBezTo>
                                <a:pt x="4317" y="254"/>
                                <a:pt x="4328" y="249"/>
                                <a:pt x="4334" y="243"/>
                              </a:cubicBezTo>
                              <a:cubicBezTo>
                                <a:pt x="4336" y="243"/>
                                <a:pt x="4336" y="243"/>
                                <a:pt x="4336" y="243"/>
                              </a:cubicBezTo>
                              <a:cubicBezTo>
                                <a:pt x="4336" y="282"/>
                                <a:pt x="4336" y="282"/>
                                <a:pt x="4336" y="282"/>
                              </a:cubicBezTo>
                              <a:cubicBezTo>
                                <a:pt x="4324" y="287"/>
                                <a:pt x="4311" y="291"/>
                                <a:pt x="4299" y="294"/>
                              </a:cubicBezTo>
                              <a:cubicBezTo>
                                <a:pt x="4286" y="298"/>
                                <a:pt x="4273" y="300"/>
                                <a:pt x="4260" y="300"/>
                              </a:cubicBezTo>
                              <a:cubicBezTo>
                                <a:pt x="4224" y="300"/>
                                <a:pt x="4197" y="290"/>
                                <a:pt x="4177" y="271"/>
                              </a:cubicBezTo>
                              <a:cubicBezTo>
                                <a:pt x="4158" y="252"/>
                                <a:pt x="4148" y="225"/>
                                <a:pt x="4148" y="190"/>
                              </a:cubicBezTo>
                              <a:cubicBezTo>
                                <a:pt x="4148" y="156"/>
                                <a:pt x="4157" y="128"/>
                                <a:pt x="4176" y="108"/>
                              </a:cubicBezTo>
                              <a:cubicBezTo>
                                <a:pt x="4195" y="88"/>
                                <a:pt x="4220" y="77"/>
                                <a:pt x="4251" y="77"/>
                              </a:cubicBezTo>
                              <a:cubicBezTo>
                                <a:pt x="4279" y="77"/>
                                <a:pt x="4301" y="86"/>
                                <a:pt x="4317" y="102"/>
                              </a:cubicBezTo>
                              <a:cubicBezTo>
                                <a:pt x="4332" y="119"/>
                                <a:pt x="4340" y="143"/>
                                <a:pt x="4340" y="173"/>
                              </a:cubicBezTo>
                              <a:lnTo>
                                <a:pt x="4340" y="193"/>
                              </a:lnTo>
                              <a:close/>
                              <a:moveTo>
                                <a:pt x="4305" y="165"/>
                              </a:moveTo>
                              <a:cubicBezTo>
                                <a:pt x="4305" y="147"/>
                                <a:pt x="4300" y="132"/>
                                <a:pt x="4291" y="122"/>
                              </a:cubicBezTo>
                              <a:cubicBezTo>
                                <a:pt x="4282" y="112"/>
                                <a:pt x="4268" y="107"/>
                                <a:pt x="4249" y="107"/>
                              </a:cubicBezTo>
                              <a:cubicBezTo>
                                <a:pt x="4230" y="107"/>
                                <a:pt x="4215" y="112"/>
                                <a:pt x="4203" y="124"/>
                              </a:cubicBezTo>
                              <a:cubicBezTo>
                                <a:pt x="4192" y="135"/>
                                <a:pt x="4186" y="149"/>
                                <a:pt x="4184" y="165"/>
                              </a:cubicBezTo>
                              <a:lnTo>
                                <a:pt x="4305" y="165"/>
                              </a:lnTo>
                              <a:close/>
                              <a:moveTo>
                                <a:pt x="4503" y="293"/>
                              </a:moveTo>
                              <a:cubicBezTo>
                                <a:pt x="4497" y="295"/>
                                <a:pt x="4490" y="296"/>
                                <a:pt x="4482" y="297"/>
                              </a:cubicBezTo>
                              <a:cubicBezTo>
                                <a:pt x="4474" y="298"/>
                                <a:pt x="4467" y="299"/>
                                <a:pt x="4461" y="299"/>
                              </a:cubicBezTo>
                              <a:cubicBezTo>
                                <a:pt x="4439" y="299"/>
                                <a:pt x="4423" y="293"/>
                                <a:pt x="4411" y="281"/>
                              </a:cubicBezTo>
                              <a:cubicBezTo>
                                <a:pt x="4400" y="270"/>
                                <a:pt x="4394" y="251"/>
                                <a:pt x="4394" y="226"/>
                              </a:cubicBezTo>
                              <a:cubicBezTo>
                                <a:pt x="4394" y="113"/>
                                <a:pt x="4394" y="113"/>
                                <a:pt x="4394" y="113"/>
                              </a:cubicBezTo>
                              <a:cubicBezTo>
                                <a:pt x="4370" y="113"/>
                                <a:pt x="4370" y="113"/>
                                <a:pt x="4370" y="113"/>
                              </a:cubicBezTo>
                              <a:cubicBezTo>
                                <a:pt x="4370" y="83"/>
                                <a:pt x="4370" y="83"/>
                                <a:pt x="4370" y="83"/>
                              </a:cubicBezTo>
                              <a:cubicBezTo>
                                <a:pt x="4394" y="83"/>
                                <a:pt x="4394" y="83"/>
                                <a:pt x="4394" y="83"/>
                              </a:cubicBezTo>
                              <a:cubicBezTo>
                                <a:pt x="4394" y="22"/>
                                <a:pt x="4394" y="22"/>
                                <a:pt x="4394" y="22"/>
                              </a:cubicBezTo>
                              <a:cubicBezTo>
                                <a:pt x="4430" y="22"/>
                                <a:pt x="4430" y="22"/>
                                <a:pt x="4430" y="22"/>
                              </a:cubicBezTo>
                              <a:cubicBezTo>
                                <a:pt x="4430" y="83"/>
                                <a:pt x="4430" y="83"/>
                                <a:pt x="4430" y="83"/>
                              </a:cubicBezTo>
                              <a:cubicBezTo>
                                <a:pt x="4503" y="83"/>
                                <a:pt x="4503" y="83"/>
                                <a:pt x="4503" y="83"/>
                              </a:cubicBezTo>
                              <a:cubicBezTo>
                                <a:pt x="4503" y="113"/>
                                <a:pt x="4503" y="113"/>
                                <a:pt x="4503" y="113"/>
                              </a:cubicBezTo>
                              <a:cubicBezTo>
                                <a:pt x="4430" y="113"/>
                                <a:pt x="4430" y="113"/>
                                <a:pt x="4430" y="113"/>
                              </a:cubicBezTo>
                              <a:cubicBezTo>
                                <a:pt x="4430" y="209"/>
                                <a:pt x="4430" y="209"/>
                                <a:pt x="4430" y="209"/>
                              </a:cubicBezTo>
                              <a:cubicBezTo>
                                <a:pt x="4430" y="221"/>
                                <a:pt x="4430" y="229"/>
                                <a:pt x="4431" y="235"/>
                              </a:cubicBezTo>
                              <a:cubicBezTo>
                                <a:pt x="4431" y="242"/>
                                <a:pt x="4433" y="248"/>
                                <a:pt x="4436" y="253"/>
                              </a:cubicBezTo>
                              <a:cubicBezTo>
                                <a:pt x="4439" y="258"/>
                                <a:pt x="4443" y="262"/>
                                <a:pt x="4448" y="264"/>
                              </a:cubicBezTo>
                              <a:cubicBezTo>
                                <a:pt x="4452" y="266"/>
                                <a:pt x="4460" y="268"/>
                                <a:pt x="4470" y="268"/>
                              </a:cubicBezTo>
                              <a:cubicBezTo>
                                <a:pt x="4476" y="268"/>
                                <a:pt x="4482" y="267"/>
                                <a:pt x="4488" y="265"/>
                              </a:cubicBezTo>
                              <a:cubicBezTo>
                                <a:pt x="4494" y="263"/>
                                <a:pt x="4499" y="262"/>
                                <a:pt x="4502" y="261"/>
                              </a:cubicBezTo>
                              <a:cubicBezTo>
                                <a:pt x="4503" y="261"/>
                                <a:pt x="4503" y="261"/>
                                <a:pt x="4503" y="261"/>
                              </a:cubicBezTo>
                              <a:lnTo>
                                <a:pt x="4503" y="293"/>
                              </a:lnTo>
                              <a:close/>
                              <a:moveTo>
                                <a:pt x="4919" y="295"/>
                              </a:moveTo>
                              <a:cubicBezTo>
                                <a:pt x="4870" y="295"/>
                                <a:pt x="4870" y="295"/>
                                <a:pt x="4870" y="295"/>
                              </a:cubicBezTo>
                              <a:cubicBezTo>
                                <a:pt x="4776" y="183"/>
                                <a:pt x="4776" y="183"/>
                                <a:pt x="4776" y="183"/>
                              </a:cubicBezTo>
                              <a:cubicBezTo>
                                <a:pt x="4723" y="183"/>
                                <a:pt x="4723" y="183"/>
                                <a:pt x="4723" y="183"/>
                              </a:cubicBezTo>
                              <a:cubicBezTo>
                                <a:pt x="4723" y="295"/>
                                <a:pt x="4723" y="295"/>
                                <a:pt x="4723" y="295"/>
                              </a:cubicBezTo>
                              <a:cubicBezTo>
                                <a:pt x="4686" y="295"/>
                                <a:pt x="4686" y="295"/>
                                <a:pt x="4686" y="295"/>
                              </a:cubicBezTo>
                              <a:cubicBezTo>
                                <a:pt x="4686" y="13"/>
                                <a:pt x="4686" y="13"/>
                                <a:pt x="4686" y="13"/>
                              </a:cubicBezTo>
                              <a:cubicBezTo>
                                <a:pt x="4765" y="13"/>
                                <a:pt x="4765" y="13"/>
                                <a:pt x="4765" y="13"/>
                              </a:cubicBezTo>
                              <a:cubicBezTo>
                                <a:pt x="4782" y="13"/>
                                <a:pt x="4796" y="14"/>
                                <a:pt x="4807" y="16"/>
                              </a:cubicBezTo>
                              <a:cubicBezTo>
                                <a:pt x="4818" y="18"/>
                                <a:pt x="4829" y="22"/>
                                <a:pt x="4838" y="28"/>
                              </a:cubicBezTo>
                              <a:cubicBezTo>
                                <a:pt x="4848" y="34"/>
                                <a:pt x="4856" y="43"/>
                                <a:pt x="4862" y="52"/>
                              </a:cubicBezTo>
                              <a:cubicBezTo>
                                <a:pt x="4867" y="62"/>
                                <a:pt x="4870" y="74"/>
                                <a:pt x="4870" y="89"/>
                              </a:cubicBezTo>
                              <a:cubicBezTo>
                                <a:pt x="4870" y="110"/>
                                <a:pt x="4865" y="127"/>
                                <a:pt x="4855" y="140"/>
                              </a:cubicBezTo>
                              <a:cubicBezTo>
                                <a:pt x="4845" y="154"/>
                                <a:pt x="4831" y="164"/>
                                <a:pt x="4813" y="171"/>
                              </a:cubicBezTo>
                              <a:lnTo>
                                <a:pt x="4919" y="295"/>
                              </a:lnTo>
                              <a:close/>
                              <a:moveTo>
                                <a:pt x="4831" y="92"/>
                              </a:moveTo>
                              <a:cubicBezTo>
                                <a:pt x="4831" y="84"/>
                                <a:pt x="4830" y="77"/>
                                <a:pt x="4827" y="71"/>
                              </a:cubicBezTo>
                              <a:cubicBezTo>
                                <a:pt x="4824" y="64"/>
                                <a:pt x="4819" y="59"/>
                                <a:pt x="4813" y="55"/>
                              </a:cubicBezTo>
                              <a:cubicBezTo>
                                <a:pt x="4807" y="51"/>
                                <a:pt x="4801" y="49"/>
                                <a:pt x="4793" y="47"/>
                              </a:cubicBezTo>
                              <a:cubicBezTo>
                                <a:pt x="4786" y="46"/>
                                <a:pt x="4777" y="45"/>
                                <a:pt x="4767" y="45"/>
                              </a:cubicBezTo>
                              <a:cubicBezTo>
                                <a:pt x="4723" y="45"/>
                                <a:pt x="4723" y="45"/>
                                <a:pt x="4723" y="45"/>
                              </a:cubicBezTo>
                              <a:cubicBezTo>
                                <a:pt x="4723" y="151"/>
                                <a:pt x="4723" y="151"/>
                                <a:pt x="4723" y="151"/>
                              </a:cubicBezTo>
                              <a:cubicBezTo>
                                <a:pt x="4761" y="151"/>
                                <a:pt x="4761" y="151"/>
                                <a:pt x="4761" y="151"/>
                              </a:cubicBezTo>
                              <a:cubicBezTo>
                                <a:pt x="4773" y="151"/>
                                <a:pt x="4783" y="150"/>
                                <a:pt x="4792" y="148"/>
                              </a:cubicBezTo>
                              <a:cubicBezTo>
                                <a:pt x="4801" y="146"/>
                                <a:pt x="4808" y="142"/>
                                <a:pt x="4814" y="137"/>
                              </a:cubicBezTo>
                              <a:cubicBezTo>
                                <a:pt x="4820" y="131"/>
                                <a:pt x="4824" y="125"/>
                                <a:pt x="4827" y="118"/>
                              </a:cubicBezTo>
                              <a:cubicBezTo>
                                <a:pt x="4830" y="111"/>
                                <a:pt x="4831" y="103"/>
                                <a:pt x="4831" y="92"/>
                              </a:cubicBezTo>
                              <a:close/>
                              <a:moveTo>
                                <a:pt x="5123" y="189"/>
                              </a:moveTo>
                              <a:cubicBezTo>
                                <a:pt x="5123" y="223"/>
                                <a:pt x="5114" y="251"/>
                                <a:pt x="5097" y="271"/>
                              </a:cubicBezTo>
                              <a:cubicBezTo>
                                <a:pt x="5079" y="291"/>
                                <a:pt x="5055" y="300"/>
                                <a:pt x="5026" y="300"/>
                              </a:cubicBezTo>
                              <a:cubicBezTo>
                                <a:pt x="4996" y="300"/>
                                <a:pt x="4972" y="291"/>
                                <a:pt x="4954" y="271"/>
                              </a:cubicBezTo>
                              <a:cubicBezTo>
                                <a:pt x="4937" y="251"/>
                                <a:pt x="4928" y="223"/>
                                <a:pt x="4928" y="189"/>
                              </a:cubicBezTo>
                              <a:cubicBezTo>
                                <a:pt x="4928" y="155"/>
                                <a:pt x="4937" y="127"/>
                                <a:pt x="4954" y="107"/>
                              </a:cubicBezTo>
                              <a:cubicBezTo>
                                <a:pt x="4972" y="87"/>
                                <a:pt x="4996" y="77"/>
                                <a:pt x="5026" y="77"/>
                              </a:cubicBezTo>
                              <a:cubicBezTo>
                                <a:pt x="5055" y="77"/>
                                <a:pt x="5079" y="87"/>
                                <a:pt x="5097" y="107"/>
                              </a:cubicBezTo>
                              <a:cubicBezTo>
                                <a:pt x="5114" y="127"/>
                                <a:pt x="5123" y="155"/>
                                <a:pt x="5123" y="189"/>
                              </a:cubicBezTo>
                              <a:close/>
                              <a:moveTo>
                                <a:pt x="5086" y="189"/>
                              </a:moveTo>
                              <a:cubicBezTo>
                                <a:pt x="5086" y="162"/>
                                <a:pt x="5081" y="141"/>
                                <a:pt x="5070" y="128"/>
                              </a:cubicBezTo>
                              <a:cubicBezTo>
                                <a:pt x="5060" y="115"/>
                                <a:pt x="5045" y="108"/>
                                <a:pt x="5026" y="108"/>
                              </a:cubicBezTo>
                              <a:cubicBezTo>
                                <a:pt x="5006" y="108"/>
                                <a:pt x="4991" y="115"/>
                                <a:pt x="4981" y="128"/>
                              </a:cubicBezTo>
                              <a:cubicBezTo>
                                <a:pt x="4970" y="141"/>
                                <a:pt x="4965" y="162"/>
                                <a:pt x="4965" y="189"/>
                              </a:cubicBezTo>
                              <a:cubicBezTo>
                                <a:pt x="4965" y="215"/>
                                <a:pt x="4970" y="236"/>
                                <a:pt x="4981" y="249"/>
                              </a:cubicBezTo>
                              <a:cubicBezTo>
                                <a:pt x="4992" y="263"/>
                                <a:pt x="5006" y="270"/>
                                <a:pt x="5026" y="270"/>
                              </a:cubicBezTo>
                              <a:cubicBezTo>
                                <a:pt x="5045" y="270"/>
                                <a:pt x="5059" y="263"/>
                                <a:pt x="5070" y="249"/>
                              </a:cubicBezTo>
                              <a:cubicBezTo>
                                <a:pt x="5081" y="236"/>
                                <a:pt x="5086" y="216"/>
                                <a:pt x="5086" y="189"/>
                              </a:cubicBezTo>
                              <a:close/>
                              <a:moveTo>
                                <a:pt x="5288" y="293"/>
                              </a:moveTo>
                              <a:cubicBezTo>
                                <a:pt x="5281" y="295"/>
                                <a:pt x="5274" y="296"/>
                                <a:pt x="5266" y="297"/>
                              </a:cubicBezTo>
                              <a:cubicBezTo>
                                <a:pt x="5258" y="298"/>
                                <a:pt x="5251" y="299"/>
                                <a:pt x="5245" y="299"/>
                              </a:cubicBezTo>
                              <a:cubicBezTo>
                                <a:pt x="5223" y="299"/>
                                <a:pt x="5207" y="293"/>
                                <a:pt x="5196" y="281"/>
                              </a:cubicBezTo>
                              <a:cubicBezTo>
                                <a:pt x="5185" y="270"/>
                                <a:pt x="5179" y="251"/>
                                <a:pt x="5179" y="226"/>
                              </a:cubicBezTo>
                              <a:cubicBezTo>
                                <a:pt x="5179" y="113"/>
                                <a:pt x="5179" y="113"/>
                                <a:pt x="5179" y="113"/>
                              </a:cubicBezTo>
                              <a:cubicBezTo>
                                <a:pt x="5155" y="113"/>
                                <a:pt x="5155" y="113"/>
                                <a:pt x="5155" y="113"/>
                              </a:cubicBezTo>
                              <a:cubicBezTo>
                                <a:pt x="5155" y="83"/>
                                <a:pt x="5155" y="83"/>
                                <a:pt x="5155" y="83"/>
                              </a:cubicBezTo>
                              <a:cubicBezTo>
                                <a:pt x="5179" y="83"/>
                                <a:pt x="5179" y="83"/>
                                <a:pt x="5179" y="83"/>
                              </a:cubicBezTo>
                              <a:cubicBezTo>
                                <a:pt x="5179" y="22"/>
                                <a:pt x="5179" y="22"/>
                                <a:pt x="5179" y="22"/>
                              </a:cubicBezTo>
                              <a:cubicBezTo>
                                <a:pt x="5215" y="22"/>
                                <a:pt x="5215" y="22"/>
                                <a:pt x="5215" y="22"/>
                              </a:cubicBezTo>
                              <a:cubicBezTo>
                                <a:pt x="5215" y="83"/>
                                <a:pt x="5215" y="83"/>
                                <a:pt x="5215" y="83"/>
                              </a:cubicBezTo>
                              <a:cubicBezTo>
                                <a:pt x="5288" y="83"/>
                                <a:pt x="5288" y="83"/>
                                <a:pt x="5288" y="83"/>
                              </a:cubicBezTo>
                              <a:cubicBezTo>
                                <a:pt x="5288" y="113"/>
                                <a:pt x="5288" y="113"/>
                                <a:pt x="5288" y="113"/>
                              </a:cubicBezTo>
                              <a:cubicBezTo>
                                <a:pt x="5215" y="113"/>
                                <a:pt x="5215" y="113"/>
                                <a:pt x="5215" y="113"/>
                              </a:cubicBezTo>
                              <a:cubicBezTo>
                                <a:pt x="5215" y="209"/>
                                <a:pt x="5215" y="209"/>
                                <a:pt x="5215" y="209"/>
                              </a:cubicBezTo>
                              <a:cubicBezTo>
                                <a:pt x="5215" y="221"/>
                                <a:pt x="5215" y="229"/>
                                <a:pt x="5215" y="235"/>
                              </a:cubicBezTo>
                              <a:cubicBezTo>
                                <a:pt x="5216" y="242"/>
                                <a:pt x="5218" y="248"/>
                                <a:pt x="5221" y="253"/>
                              </a:cubicBezTo>
                              <a:cubicBezTo>
                                <a:pt x="5223" y="258"/>
                                <a:pt x="5227" y="262"/>
                                <a:pt x="5232" y="264"/>
                              </a:cubicBezTo>
                              <a:cubicBezTo>
                                <a:pt x="5237" y="266"/>
                                <a:pt x="5244" y="268"/>
                                <a:pt x="5254" y="268"/>
                              </a:cubicBezTo>
                              <a:cubicBezTo>
                                <a:pt x="5260" y="268"/>
                                <a:pt x="5266" y="267"/>
                                <a:pt x="5272" y="265"/>
                              </a:cubicBezTo>
                              <a:cubicBezTo>
                                <a:pt x="5279" y="263"/>
                                <a:pt x="5283" y="262"/>
                                <a:pt x="5286" y="261"/>
                              </a:cubicBezTo>
                              <a:cubicBezTo>
                                <a:pt x="5288" y="261"/>
                                <a:pt x="5288" y="261"/>
                                <a:pt x="5288" y="261"/>
                              </a:cubicBezTo>
                              <a:lnTo>
                                <a:pt x="5288" y="293"/>
                              </a:lnTo>
                              <a:close/>
                              <a:moveTo>
                                <a:pt x="5441" y="293"/>
                              </a:moveTo>
                              <a:cubicBezTo>
                                <a:pt x="5434" y="295"/>
                                <a:pt x="5427" y="296"/>
                                <a:pt x="5419" y="297"/>
                              </a:cubicBezTo>
                              <a:cubicBezTo>
                                <a:pt x="5411" y="298"/>
                                <a:pt x="5404" y="299"/>
                                <a:pt x="5398" y="299"/>
                              </a:cubicBezTo>
                              <a:cubicBezTo>
                                <a:pt x="5376" y="299"/>
                                <a:pt x="5360" y="293"/>
                                <a:pt x="5349" y="281"/>
                              </a:cubicBezTo>
                              <a:cubicBezTo>
                                <a:pt x="5337" y="270"/>
                                <a:pt x="5332" y="251"/>
                                <a:pt x="5332" y="226"/>
                              </a:cubicBezTo>
                              <a:cubicBezTo>
                                <a:pt x="5332" y="113"/>
                                <a:pt x="5332" y="113"/>
                                <a:pt x="5332" y="113"/>
                              </a:cubicBezTo>
                              <a:cubicBezTo>
                                <a:pt x="5308" y="113"/>
                                <a:pt x="5308" y="113"/>
                                <a:pt x="5308" y="113"/>
                              </a:cubicBezTo>
                              <a:cubicBezTo>
                                <a:pt x="5308" y="83"/>
                                <a:pt x="5308" y="83"/>
                                <a:pt x="5308" y="83"/>
                              </a:cubicBezTo>
                              <a:cubicBezTo>
                                <a:pt x="5332" y="83"/>
                                <a:pt x="5332" y="83"/>
                                <a:pt x="5332" y="83"/>
                              </a:cubicBezTo>
                              <a:cubicBezTo>
                                <a:pt x="5332" y="22"/>
                                <a:pt x="5332" y="22"/>
                                <a:pt x="5332" y="22"/>
                              </a:cubicBezTo>
                              <a:cubicBezTo>
                                <a:pt x="5367" y="22"/>
                                <a:pt x="5367" y="22"/>
                                <a:pt x="5367" y="22"/>
                              </a:cubicBezTo>
                              <a:cubicBezTo>
                                <a:pt x="5367" y="83"/>
                                <a:pt x="5367" y="83"/>
                                <a:pt x="5367" y="83"/>
                              </a:cubicBezTo>
                              <a:cubicBezTo>
                                <a:pt x="5441" y="83"/>
                                <a:pt x="5441" y="83"/>
                                <a:pt x="5441" y="83"/>
                              </a:cubicBezTo>
                              <a:cubicBezTo>
                                <a:pt x="5441" y="113"/>
                                <a:pt x="5441" y="113"/>
                                <a:pt x="5441" y="113"/>
                              </a:cubicBezTo>
                              <a:cubicBezTo>
                                <a:pt x="5367" y="113"/>
                                <a:pt x="5367" y="113"/>
                                <a:pt x="5367" y="113"/>
                              </a:cubicBezTo>
                              <a:cubicBezTo>
                                <a:pt x="5367" y="209"/>
                                <a:pt x="5367" y="209"/>
                                <a:pt x="5367" y="209"/>
                              </a:cubicBezTo>
                              <a:cubicBezTo>
                                <a:pt x="5367" y="221"/>
                                <a:pt x="5368" y="229"/>
                                <a:pt x="5368" y="235"/>
                              </a:cubicBezTo>
                              <a:cubicBezTo>
                                <a:pt x="5369" y="242"/>
                                <a:pt x="5370" y="248"/>
                                <a:pt x="5373" y="253"/>
                              </a:cubicBezTo>
                              <a:cubicBezTo>
                                <a:pt x="5376" y="258"/>
                                <a:pt x="5380" y="262"/>
                                <a:pt x="5385" y="264"/>
                              </a:cubicBezTo>
                              <a:cubicBezTo>
                                <a:pt x="5390" y="266"/>
                                <a:pt x="5397" y="268"/>
                                <a:pt x="5407" y="268"/>
                              </a:cubicBezTo>
                              <a:cubicBezTo>
                                <a:pt x="5413" y="268"/>
                                <a:pt x="5419" y="267"/>
                                <a:pt x="5425" y="265"/>
                              </a:cubicBezTo>
                              <a:cubicBezTo>
                                <a:pt x="5432" y="263"/>
                                <a:pt x="5436" y="262"/>
                                <a:pt x="5439" y="261"/>
                              </a:cubicBezTo>
                              <a:cubicBezTo>
                                <a:pt x="5441" y="261"/>
                                <a:pt x="5441" y="261"/>
                                <a:pt x="5441" y="261"/>
                              </a:cubicBezTo>
                              <a:lnTo>
                                <a:pt x="5441" y="293"/>
                              </a:lnTo>
                              <a:close/>
                              <a:moveTo>
                                <a:pt x="5661" y="193"/>
                              </a:moveTo>
                              <a:cubicBezTo>
                                <a:pt x="5505" y="193"/>
                                <a:pt x="5505" y="193"/>
                                <a:pt x="5505" y="193"/>
                              </a:cubicBezTo>
                              <a:cubicBezTo>
                                <a:pt x="5505" y="206"/>
                                <a:pt x="5507" y="217"/>
                                <a:pt x="5511" y="227"/>
                              </a:cubicBezTo>
                              <a:cubicBezTo>
                                <a:pt x="5515" y="236"/>
                                <a:pt x="5520" y="244"/>
                                <a:pt x="5527" y="250"/>
                              </a:cubicBezTo>
                              <a:cubicBezTo>
                                <a:pt x="5533" y="256"/>
                                <a:pt x="5541" y="261"/>
                                <a:pt x="5550" y="264"/>
                              </a:cubicBezTo>
                              <a:cubicBezTo>
                                <a:pt x="5559" y="267"/>
                                <a:pt x="5569" y="269"/>
                                <a:pt x="5580" y="269"/>
                              </a:cubicBezTo>
                              <a:cubicBezTo>
                                <a:pt x="5594" y="269"/>
                                <a:pt x="5609" y="266"/>
                                <a:pt x="5623" y="260"/>
                              </a:cubicBezTo>
                              <a:cubicBezTo>
                                <a:pt x="5638" y="254"/>
                                <a:pt x="5648" y="249"/>
                                <a:pt x="5655" y="243"/>
                              </a:cubicBezTo>
                              <a:cubicBezTo>
                                <a:pt x="5657" y="243"/>
                                <a:pt x="5657" y="243"/>
                                <a:pt x="5657" y="243"/>
                              </a:cubicBezTo>
                              <a:cubicBezTo>
                                <a:pt x="5657" y="282"/>
                                <a:pt x="5657" y="282"/>
                                <a:pt x="5657" y="282"/>
                              </a:cubicBezTo>
                              <a:cubicBezTo>
                                <a:pt x="5645" y="287"/>
                                <a:pt x="5632" y="291"/>
                                <a:pt x="5620" y="294"/>
                              </a:cubicBezTo>
                              <a:cubicBezTo>
                                <a:pt x="5607" y="298"/>
                                <a:pt x="5594" y="300"/>
                                <a:pt x="5580" y="300"/>
                              </a:cubicBezTo>
                              <a:cubicBezTo>
                                <a:pt x="5545" y="300"/>
                                <a:pt x="5518" y="290"/>
                                <a:pt x="5498" y="271"/>
                              </a:cubicBezTo>
                              <a:cubicBezTo>
                                <a:pt x="5479" y="252"/>
                                <a:pt x="5469" y="225"/>
                                <a:pt x="5469" y="190"/>
                              </a:cubicBezTo>
                              <a:cubicBezTo>
                                <a:pt x="5469" y="156"/>
                                <a:pt x="5478" y="128"/>
                                <a:pt x="5497" y="108"/>
                              </a:cubicBezTo>
                              <a:cubicBezTo>
                                <a:pt x="5516" y="88"/>
                                <a:pt x="5541" y="77"/>
                                <a:pt x="5572" y="77"/>
                              </a:cubicBezTo>
                              <a:cubicBezTo>
                                <a:pt x="5600" y="77"/>
                                <a:pt x="5622" y="86"/>
                                <a:pt x="5637" y="102"/>
                              </a:cubicBezTo>
                              <a:cubicBezTo>
                                <a:pt x="5653" y="119"/>
                                <a:pt x="5661" y="143"/>
                                <a:pt x="5661" y="173"/>
                              </a:cubicBezTo>
                              <a:lnTo>
                                <a:pt x="5661" y="193"/>
                              </a:lnTo>
                              <a:close/>
                              <a:moveTo>
                                <a:pt x="5626" y="165"/>
                              </a:moveTo>
                              <a:cubicBezTo>
                                <a:pt x="5626" y="147"/>
                                <a:pt x="5621" y="132"/>
                                <a:pt x="5612" y="122"/>
                              </a:cubicBezTo>
                              <a:cubicBezTo>
                                <a:pt x="5603" y="112"/>
                                <a:pt x="5589" y="107"/>
                                <a:pt x="5570" y="107"/>
                              </a:cubicBezTo>
                              <a:cubicBezTo>
                                <a:pt x="5551" y="107"/>
                                <a:pt x="5535" y="112"/>
                                <a:pt x="5524" y="124"/>
                              </a:cubicBezTo>
                              <a:cubicBezTo>
                                <a:pt x="5513" y="135"/>
                                <a:pt x="5506" y="149"/>
                                <a:pt x="5505" y="165"/>
                              </a:cubicBezTo>
                              <a:lnTo>
                                <a:pt x="5626" y="165"/>
                              </a:lnTo>
                              <a:close/>
                              <a:moveTo>
                                <a:pt x="5847" y="122"/>
                              </a:moveTo>
                              <a:cubicBezTo>
                                <a:pt x="5845" y="122"/>
                                <a:pt x="5845" y="122"/>
                                <a:pt x="5845" y="122"/>
                              </a:cubicBezTo>
                              <a:cubicBezTo>
                                <a:pt x="5839" y="121"/>
                                <a:pt x="5834" y="120"/>
                                <a:pt x="5829" y="119"/>
                              </a:cubicBezTo>
                              <a:cubicBezTo>
                                <a:pt x="5824" y="119"/>
                                <a:pt x="5818" y="118"/>
                                <a:pt x="5812" y="118"/>
                              </a:cubicBezTo>
                              <a:cubicBezTo>
                                <a:pt x="5801" y="118"/>
                                <a:pt x="5790" y="121"/>
                                <a:pt x="5780" y="126"/>
                              </a:cubicBezTo>
                              <a:cubicBezTo>
                                <a:pt x="5770" y="131"/>
                                <a:pt x="5760" y="137"/>
                                <a:pt x="5750" y="145"/>
                              </a:cubicBezTo>
                              <a:cubicBezTo>
                                <a:pt x="5750" y="295"/>
                                <a:pt x="5750" y="295"/>
                                <a:pt x="5750" y="295"/>
                              </a:cubicBezTo>
                              <a:cubicBezTo>
                                <a:pt x="5715" y="295"/>
                                <a:pt x="5715" y="295"/>
                                <a:pt x="5715" y="295"/>
                              </a:cubicBezTo>
                              <a:cubicBezTo>
                                <a:pt x="5715" y="83"/>
                                <a:pt x="5715" y="83"/>
                                <a:pt x="5715" y="83"/>
                              </a:cubicBezTo>
                              <a:cubicBezTo>
                                <a:pt x="5750" y="83"/>
                                <a:pt x="5750" y="83"/>
                                <a:pt x="5750" y="83"/>
                              </a:cubicBezTo>
                              <a:cubicBezTo>
                                <a:pt x="5750" y="114"/>
                                <a:pt x="5750" y="114"/>
                                <a:pt x="5750" y="114"/>
                              </a:cubicBezTo>
                              <a:cubicBezTo>
                                <a:pt x="5764" y="103"/>
                                <a:pt x="5777" y="95"/>
                                <a:pt x="5788" y="90"/>
                              </a:cubicBezTo>
                              <a:cubicBezTo>
                                <a:pt x="5798" y="86"/>
                                <a:pt x="5809" y="83"/>
                                <a:pt x="5821" y="83"/>
                              </a:cubicBezTo>
                              <a:cubicBezTo>
                                <a:pt x="5827" y="83"/>
                                <a:pt x="5831" y="83"/>
                                <a:pt x="5834" y="84"/>
                              </a:cubicBezTo>
                              <a:cubicBezTo>
                                <a:pt x="5837" y="84"/>
                                <a:pt x="5841" y="85"/>
                                <a:pt x="5847" y="85"/>
                              </a:cubicBezTo>
                              <a:lnTo>
                                <a:pt x="5847" y="122"/>
                              </a:lnTo>
                              <a:close/>
                              <a:moveTo>
                                <a:pt x="6052" y="295"/>
                              </a:moveTo>
                              <a:cubicBezTo>
                                <a:pt x="6016" y="295"/>
                                <a:pt x="6016" y="295"/>
                                <a:pt x="6016" y="295"/>
                              </a:cubicBezTo>
                              <a:cubicBezTo>
                                <a:pt x="6016" y="272"/>
                                <a:pt x="6016" y="272"/>
                                <a:pt x="6016" y="272"/>
                              </a:cubicBezTo>
                              <a:cubicBezTo>
                                <a:pt x="6006" y="281"/>
                                <a:pt x="5995" y="288"/>
                                <a:pt x="5984" y="293"/>
                              </a:cubicBezTo>
                              <a:cubicBezTo>
                                <a:pt x="5973" y="298"/>
                                <a:pt x="5961" y="300"/>
                                <a:pt x="5948" y="300"/>
                              </a:cubicBezTo>
                              <a:cubicBezTo>
                                <a:pt x="5923" y="300"/>
                                <a:pt x="5903" y="291"/>
                                <a:pt x="5888" y="271"/>
                              </a:cubicBezTo>
                              <a:cubicBezTo>
                                <a:pt x="5873" y="252"/>
                                <a:pt x="5865" y="225"/>
                                <a:pt x="5865" y="191"/>
                              </a:cubicBezTo>
                              <a:cubicBezTo>
                                <a:pt x="5865" y="173"/>
                                <a:pt x="5868" y="157"/>
                                <a:pt x="5873" y="143"/>
                              </a:cubicBezTo>
                              <a:cubicBezTo>
                                <a:pt x="5878" y="129"/>
                                <a:pt x="5885" y="117"/>
                                <a:pt x="5894" y="107"/>
                              </a:cubicBezTo>
                              <a:cubicBezTo>
                                <a:pt x="5902" y="97"/>
                                <a:pt x="5912" y="90"/>
                                <a:pt x="5924" y="85"/>
                              </a:cubicBezTo>
                              <a:cubicBezTo>
                                <a:pt x="5935" y="80"/>
                                <a:pt x="5947" y="77"/>
                                <a:pt x="5959" y="77"/>
                              </a:cubicBezTo>
                              <a:cubicBezTo>
                                <a:pt x="5970" y="77"/>
                                <a:pt x="5980" y="79"/>
                                <a:pt x="5989" y="81"/>
                              </a:cubicBezTo>
                              <a:cubicBezTo>
                                <a:pt x="5997" y="83"/>
                                <a:pt x="6006" y="87"/>
                                <a:pt x="6016" y="92"/>
                              </a:cubicBezTo>
                              <a:cubicBezTo>
                                <a:pt x="6016" y="0"/>
                                <a:pt x="6016" y="0"/>
                                <a:pt x="6016" y="0"/>
                              </a:cubicBezTo>
                              <a:cubicBezTo>
                                <a:pt x="6052" y="0"/>
                                <a:pt x="6052" y="0"/>
                                <a:pt x="6052" y="0"/>
                              </a:cubicBezTo>
                              <a:lnTo>
                                <a:pt x="6052" y="295"/>
                              </a:lnTo>
                              <a:close/>
                              <a:moveTo>
                                <a:pt x="6016" y="243"/>
                              </a:moveTo>
                              <a:cubicBezTo>
                                <a:pt x="6016" y="121"/>
                                <a:pt x="6016" y="121"/>
                                <a:pt x="6016" y="121"/>
                              </a:cubicBezTo>
                              <a:cubicBezTo>
                                <a:pt x="6006" y="117"/>
                                <a:pt x="5998" y="114"/>
                                <a:pt x="5990" y="112"/>
                              </a:cubicBezTo>
                              <a:cubicBezTo>
                                <a:pt x="5983" y="111"/>
                                <a:pt x="5974" y="110"/>
                                <a:pt x="5965" y="110"/>
                              </a:cubicBezTo>
                              <a:cubicBezTo>
                                <a:pt x="5945" y="110"/>
                                <a:pt x="5930" y="117"/>
                                <a:pt x="5919" y="131"/>
                              </a:cubicBezTo>
                              <a:cubicBezTo>
                                <a:pt x="5908" y="145"/>
                                <a:pt x="5902" y="164"/>
                                <a:pt x="5902" y="190"/>
                              </a:cubicBezTo>
                              <a:cubicBezTo>
                                <a:pt x="5902" y="215"/>
                                <a:pt x="5906" y="234"/>
                                <a:pt x="5915" y="247"/>
                              </a:cubicBezTo>
                              <a:cubicBezTo>
                                <a:pt x="5924" y="260"/>
                                <a:pt x="5937" y="267"/>
                                <a:pt x="5956" y="267"/>
                              </a:cubicBezTo>
                              <a:cubicBezTo>
                                <a:pt x="5966" y="267"/>
                                <a:pt x="5977" y="264"/>
                                <a:pt x="5987" y="260"/>
                              </a:cubicBezTo>
                              <a:cubicBezTo>
                                <a:pt x="5997" y="255"/>
                                <a:pt x="6007" y="250"/>
                                <a:pt x="6016" y="243"/>
                              </a:cubicBezTo>
                              <a:close/>
                              <a:moveTo>
                                <a:pt x="6286" y="295"/>
                              </a:moveTo>
                              <a:cubicBezTo>
                                <a:pt x="6250" y="295"/>
                                <a:pt x="6250" y="295"/>
                                <a:pt x="6250" y="295"/>
                              </a:cubicBezTo>
                              <a:cubicBezTo>
                                <a:pt x="6250" y="272"/>
                                <a:pt x="6250" y="272"/>
                                <a:pt x="6250" y="272"/>
                              </a:cubicBezTo>
                              <a:cubicBezTo>
                                <a:pt x="6247" y="274"/>
                                <a:pt x="6243" y="277"/>
                                <a:pt x="6238" y="281"/>
                              </a:cubicBezTo>
                              <a:cubicBezTo>
                                <a:pt x="6232" y="285"/>
                                <a:pt x="6227" y="288"/>
                                <a:pt x="6222" y="290"/>
                              </a:cubicBezTo>
                              <a:cubicBezTo>
                                <a:pt x="6216" y="293"/>
                                <a:pt x="6209" y="296"/>
                                <a:pt x="6202" y="298"/>
                              </a:cubicBezTo>
                              <a:cubicBezTo>
                                <a:pt x="6194" y="300"/>
                                <a:pt x="6185" y="300"/>
                                <a:pt x="6175" y="300"/>
                              </a:cubicBezTo>
                              <a:cubicBezTo>
                                <a:pt x="6156" y="300"/>
                                <a:pt x="6139" y="294"/>
                                <a:pt x="6126" y="282"/>
                              </a:cubicBezTo>
                              <a:cubicBezTo>
                                <a:pt x="6113" y="269"/>
                                <a:pt x="6106" y="253"/>
                                <a:pt x="6106" y="233"/>
                              </a:cubicBezTo>
                              <a:cubicBezTo>
                                <a:pt x="6106" y="217"/>
                                <a:pt x="6110" y="204"/>
                                <a:pt x="6117" y="194"/>
                              </a:cubicBezTo>
                              <a:cubicBezTo>
                                <a:pt x="6123" y="185"/>
                                <a:pt x="6133" y="177"/>
                                <a:pt x="6146" y="171"/>
                              </a:cubicBezTo>
                              <a:cubicBezTo>
                                <a:pt x="6159" y="165"/>
                                <a:pt x="6174" y="162"/>
                                <a:pt x="6192" y="159"/>
                              </a:cubicBezTo>
                              <a:cubicBezTo>
                                <a:pt x="6210" y="157"/>
                                <a:pt x="6230" y="156"/>
                                <a:pt x="6250" y="155"/>
                              </a:cubicBezTo>
                              <a:cubicBezTo>
                                <a:pt x="6250" y="149"/>
                                <a:pt x="6250" y="149"/>
                                <a:pt x="6250" y="149"/>
                              </a:cubicBezTo>
                              <a:cubicBezTo>
                                <a:pt x="6250" y="141"/>
                                <a:pt x="6249" y="135"/>
                                <a:pt x="6246" y="129"/>
                              </a:cubicBezTo>
                              <a:cubicBezTo>
                                <a:pt x="6243" y="124"/>
                                <a:pt x="6239" y="120"/>
                                <a:pt x="6234" y="117"/>
                              </a:cubicBezTo>
                              <a:cubicBezTo>
                                <a:pt x="6229" y="114"/>
                                <a:pt x="6223" y="112"/>
                                <a:pt x="6216" y="111"/>
                              </a:cubicBezTo>
                              <a:cubicBezTo>
                                <a:pt x="6209" y="110"/>
                                <a:pt x="6201" y="110"/>
                                <a:pt x="6194" y="110"/>
                              </a:cubicBezTo>
                              <a:cubicBezTo>
                                <a:pt x="6184" y="110"/>
                                <a:pt x="6174" y="111"/>
                                <a:pt x="6162" y="113"/>
                              </a:cubicBezTo>
                              <a:cubicBezTo>
                                <a:pt x="6151" y="116"/>
                                <a:pt x="6139" y="119"/>
                                <a:pt x="6127" y="124"/>
                              </a:cubicBezTo>
                              <a:cubicBezTo>
                                <a:pt x="6125" y="124"/>
                                <a:pt x="6125" y="124"/>
                                <a:pt x="6125" y="124"/>
                              </a:cubicBezTo>
                              <a:cubicBezTo>
                                <a:pt x="6125" y="88"/>
                                <a:pt x="6125" y="88"/>
                                <a:pt x="6125" y="88"/>
                              </a:cubicBezTo>
                              <a:cubicBezTo>
                                <a:pt x="6132" y="86"/>
                                <a:pt x="6142" y="84"/>
                                <a:pt x="6155" y="82"/>
                              </a:cubicBezTo>
                              <a:cubicBezTo>
                                <a:pt x="6168" y="79"/>
                                <a:pt x="6181" y="78"/>
                                <a:pt x="6194" y="78"/>
                              </a:cubicBezTo>
                              <a:cubicBezTo>
                                <a:pt x="6209" y="78"/>
                                <a:pt x="6222" y="79"/>
                                <a:pt x="6233" y="82"/>
                              </a:cubicBezTo>
                              <a:cubicBezTo>
                                <a:pt x="6244" y="84"/>
                                <a:pt x="6253" y="88"/>
                                <a:pt x="6261" y="94"/>
                              </a:cubicBezTo>
                              <a:cubicBezTo>
                                <a:pt x="6269" y="100"/>
                                <a:pt x="6275" y="108"/>
                                <a:pt x="6280" y="117"/>
                              </a:cubicBezTo>
                              <a:cubicBezTo>
                                <a:pt x="6284" y="126"/>
                                <a:pt x="6286" y="138"/>
                                <a:pt x="6286" y="151"/>
                              </a:cubicBezTo>
                              <a:lnTo>
                                <a:pt x="6286" y="295"/>
                              </a:lnTo>
                              <a:close/>
                              <a:moveTo>
                                <a:pt x="6250" y="243"/>
                              </a:moveTo>
                              <a:cubicBezTo>
                                <a:pt x="6250" y="184"/>
                                <a:pt x="6250" y="184"/>
                                <a:pt x="6250" y="184"/>
                              </a:cubicBezTo>
                              <a:cubicBezTo>
                                <a:pt x="6240" y="184"/>
                                <a:pt x="6227" y="185"/>
                                <a:pt x="6212" y="187"/>
                              </a:cubicBezTo>
                              <a:cubicBezTo>
                                <a:pt x="6197" y="188"/>
                                <a:pt x="6186" y="190"/>
                                <a:pt x="6177" y="192"/>
                              </a:cubicBezTo>
                              <a:cubicBezTo>
                                <a:pt x="6167" y="195"/>
                                <a:pt x="6159" y="199"/>
                                <a:pt x="6152" y="206"/>
                              </a:cubicBezTo>
                              <a:cubicBezTo>
                                <a:pt x="6146" y="212"/>
                                <a:pt x="6143" y="220"/>
                                <a:pt x="6143" y="231"/>
                              </a:cubicBezTo>
                              <a:cubicBezTo>
                                <a:pt x="6143" y="243"/>
                                <a:pt x="6147" y="252"/>
                                <a:pt x="6154" y="258"/>
                              </a:cubicBezTo>
                              <a:cubicBezTo>
                                <a:pt x="6161" y="264"/>
                                <a:pt x="6172" y="267"/>
                                <a:pt x="6187" y="267"/>
                              </a:cubicBezTo>
                              <a:cubicBezTo>
                                <a:pt x="6200" y="267"/>
                                <a:pt x="6211" y="265"/>
                                <a:pt x="6222" y="260"/>
                              </a:cubicBezTo>
                              <a:cubicBezTo>
                                <a:pt x="6232" y="255"/>
                                <a:pt x="6242" y="249"/>
                                <a:pt x="6250" y="243"/>
                              </a:cubicBezTo>
                              <a:close/>
                              <a:moveTo>
                                <a:pt x="6663" y="295"/>
                              </a:moveTo>
                              <a:cubicBezTo>
                                <a:pt x="6627" y="295"/>
                                <a:pt x="6627" y="295"/>
                                <a:pt x="6627" y="295"/>
                              </a:cubicBezTo>
                              <a:cubicBezTo>
                                <a:pt x="6627" y="174"/>
                                <a:pt x="6627" y="174"/>
                                <a:pt x="6627" y="174"/>
                              </a:cubicBezTo>
                              <a:cubicBezTo>
                                <a:pt x="6627" y="165"/>
                                <a:pt x="6627" y="156"/>
                                <a:pt x="6626" y="148"/>
                              </a:cubicBezTo>
                              <a:cubicBezTo>
                                <a:pt x="6625" y="139"/>
                                <a:pt x="6623" y="133"/>
                                <a:pt x="6621" y="128"/>
                              </a:cubicBezTo>
                              <a:cubicBezTo>
                                <a:pt x="6618" y="122"/>
                                <a:pt x="6614" y="118"/>
                                <a:pt x="6608" y="115"/>
                              </a:cubicBezTo>
                              <a:cubicBezTo>
                                <a:pt x="6603" y="113"/>
                                <a:pt x="6595" y="111"/>
                                <a:pt x="6585" y="111"/>
                              </a:cubicBezTo>
                              <a:cubicBezTo>
                                <a:pt x="6575" y="111"/>
                                <a:pt x="6565" y="114"/>
                                <a:pt x="6555" y="119"/>
                              </a:cubicBezTo>
                              <a:cubicBezTo>
                                <a:pt x="6545" y="124"/>
                                <a:pt x="6535" y="130"/>
                                <a:pt x="6525" y="138"/>
                              </a:cubicBezTo>
                              <a:cubicBezTo>
                                <a:pt x="6525" y="141"/>
                                <a:pt x="6526" y="144"/>
                                <a:pt x="6526" y="148"/>
                              </a:cubicBezTo>
                              <a:cubicBezTo>
                                <a:pt x="6526" y="152"/>
                                <a:pt x="6526" y="155"/>
                                <a:pt x="6526" y="159"/>
                              </a:cubicBezTo>
                              <a:cubicBezTo>
                                <a:pt x="6526" y="295"/>
                                <a:pt x="6526" y="295"/>
                                <a:pt x="6526" y="295"/>
                              </a:cubicBezTo>
                              <a:cubicBezTo>
                                <a:pt x="6491" y="295"/>
                                <a:pt x="6491" y="295"/>
                                <a:pt x="6491" y="295"/>
                              </a:cubicBezTo>
                              <a:cubicBezTo>
                                <a:pt x="6491" y="174"/>
                                <a:pt x="6491" y="174"/>
                                <a:pt x="6491" y="174"/>
                              </a:cubicBezTo>
                              <a:cubicBezTo>
                                <a:pt x="6491" y="165"/>
                                <a:pt x="6490" y="156"/>
                                <a:pt x="6490" y="148"/>
                              </a:cubicBezTo>
                              <a:cubicBezTo>
                                <a:pt x="6489" y="139"/>
                                <a:pt x="6487" y="133"/>
                                <a:pt x="6484" y="128"/>
                              </a:cubicBezTo>
                              <a:cubicBezTo>
                                <a:pt x="6481" y="122"/>
                                <a:pt x="6477" y="118"/>
                                <a:pt x="6472" y="115"/>
                              </a:cubicBezTo>
                              <a:cubicBezTo>
                                <a:pt x="6466" y="113"/>
                                <a:pt x="6459" y="111"/>
                                <a:pt x="6448" y="111"/>
                              </a:cubicBezTo>
                              <a:cubicBezTo>
                                <a:pt x="6439" y="111"/>
                                <a:pt x="6429" y="114"/>
                                <a:pt x="6419" y="118"/>
                              </a:cubicBezTo>
                              <a:cubicBezTo>
                                <a:pt x="6409" y="123"/>
                                <a:pt x="6400" y="129"/>
                                <a:pt x="6390" y="137"/>
                              </a:cubicBezTo>
                              <a:cubicBezTo>
                                <a:pt x="6390" y="295"/>
                                <a:pt x="6390" y="295"/>
                                <a:pt x="6390" y="295"/>
                              </a:cubicBezTo>
                              <a:cubicBezTo>
                                <a:pt x="6354" y="295"/>
                                <a:pt x="6354" y="295"/>
                                <a:pt x="6354" y="295"/>
                              </a:cubicBezTo>
                              <a:cubicBezTo>
                                <a:pt x="6354" y="83"/>
                                <a:pt x="6354" y="83"/>
                                <a:pt x="6354" y="83"/>
                              </a:cubicBezTo>
                              <a:cubicBezTo>
                                <a:pt x="6390" y="83"/>
                                <a:pt x="6390" y="83"/>
                                <a:pt x="6390" y="83"/>
                              </a:cubicBezTo>
                              <a:cubicBezTo>
                                <a:pt x="6390" y="107"/>
                                <a:pt x="6390" y="107"/>
                                <a:pt x="6390" y="107"/>
                              </a:cubicBezTo>
                              <a:cubicBezTo>
                                <a:pt x="6401" y="97"/>
                                <a:pt x="6412" y="90"/>
                                <a:pt x="6423" y="85"/>
                              </a:cubicBezTo>
                              <a:cubicBezTo>
                                <a:pt x="6434" y="80"/>
                                <a:pt x="6446" y="77"/>
                                <a:pt x="6458" y="77"/>
                              </a:cubicBezTo>
                              <a:cubicBezTo>
                                <a:pt x="6473" y="77"/>
                                <a:pt x="6485" y="80"/>
                                <a:pt x="6495" y="86"/>
                              </a:cubicBezTo>
                              <a:cubicBezTo>
                                <a:pt x="6505" y="92"/>
                                <a:pt x="6513" y="101"/>
                                <a:pt x="6517" y="112"/>
                              </a:cubicBezTo>
                              <a:cubicBezTo>
                                <a:pt x="6532" y="99"/>
                                <a:pt x="6545" y="91"/>
                                <a:pt x="6557" y="85"/>
                              </a:cubicBezTo>
                              <a:cubicBezTo>
                                <a:pt x="6569" y="80"/>
                                <a:pt x="6581" y="77"/>
                                <a:pt x="6595" y="77"/>
                              </a:cubicBezTo>
                              <a:cubicBezTo>
                                <a:pt x="6618" y="77"/>
                                <a:pt x="6635" y="84"/>
                                <a:pt x="6646" y="98"/>
                              </a:cubicBezTo>
                              <a:cubicBezTo>
                                <a:pt x="6657" y="113"/>
                                <a:pt x="6663" y="132"/>
                                <a:pt x="6663" y="157"/>
                              </a:cubicBezTo>
                              <a:lnTo>
                                <a:pt x="6663" y="2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40"/>
                      <wps:cNvSpPr>
                        <a:spLocks/>
                      </wps:cNvSpPr>
                      <wps:spPr bwMode="auto">
                        <a:xfrm>
                          <a:off x="2729230" y="3116580"/>
                          <a:ext cx="0" cy="38735"/>
                        </a:xfrm>
                        <a:custGeom>
                          <a:avLst/>
                          <a:gdLst>
                            <a:gd name="T0" fmla="*/ 61 h 61"/>
                            <a:gd name="T1" fmla="*/ 0 h 61"/>
                            <a:gd name="T2" fmla="*/ 61 h 61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</a:cxnLst>
                          <a:rect l="0" t="0" r="r" b="b"/>
                          <a:pathLst>
                            <a:path h="61">
                              <a:moveTo>
                                <a:pt x="0" y="61"/>
                              </a:moveTo>
                              <a:lnTo>
                                <a:pt x="0" y="0"/>
                              </a:lnTo>
                              <a:lnTo>
                                <a:pt x="0" y="6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8358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56ACBF" id="JE1707251442JU rapport cover1.emf" o:spid="_x0000_s1026" editas="canvas" style="position:absolute;margin-left:0;margin-top:0;width:595.3pt;height:840.95pt;z-index:-251649536;mso-position-horizontal-relative:page;mso-position-vertical-relative:page" coordsize="75603,106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106800;visibility:visible;mso-wrap-style:square">
                <v:fill o:detectmouseclick="t"/>
                <v:path o:connecttype="none"/>
              </v:shape>
              <v:rect id="Rectangle 33" o:spid="_x0000_s1028" style="position:absolute;width:75603;height:5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" fillcolor="#44165d" stroked="f">
                <v:textbox>
                  <w:txbxContent>
                    <w:p w14:paraId="6C3B6D69" w14:textId="77777777" w:rsidR="00882AA3" w:rsidRDefault="00882AA3" w:rsidP="00882AA3">
                      <w:pPr>
                        <w:jc w:val="center"/>
                      </w:pPr>
                    </w:p>
                  </w:txbxContent>
                </v:textbox>
              </v:rect>
              <v:rect id="Rectangle 34" o:spid="_x0000_s1029" style="position:absolute;top:80098;width:75603;height:26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" fillcolor="#91c9f3" stroked="f"/>
              <v:shape id="Freeform 35" o:spid="_x0000_s1030" style="position:absolute;top:80098;width:75603;height:26702;visibility:visible;mso-wrap-style:square;v-text-anchor:top" coordsize="11906,4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" path="m11906,4205l11906,,,,,4205e" filled="f" stroked="f">
                <v:path arrowok="t" o:connecttype="custom" o:connectlocs="7560310,2670175;7560310,0;0,0;0,2670175" o:connectangles="0,0,0,0"/>
              </v:shape>
              <v:rect id="Rectangle 36" o:spid="_x0000_s1031" style="position:absolute;top:57848;width:75603;height:22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" stroked="f"/>
              <v:rect id="Rectangle 37" o:spid="_x0000_s1032" style="position:absolute;top:53403;width:75603;height:4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" fillcolor="#001935" stroked="f"/>
              <v:shape id="Freeform 38" o:spid="_x0000_s1033" style="position:absolute;left:10807;top:55073;width:28861;height:1111;visibility:visible;mso-wrap-style:square;v-text-anchor:top" coordsize="9089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" path="m1202,283v293,,293,,293,c1495,349,1495,349,1495,349v-379,,-379,,-379,c1116,,1116,,1116,v375,,375,,375,c1491,61,1491,61,1491,61v-289,,-289,,-289,c1202,137,1202,137,1202,137v168,,168,,168,c1370,198,1370,198,1370,198v-168,,-168,,-168,l1202,283xm2953,v211,349,211,349,211,349c3068,349,3068,349,3068,349v-44,-77,-44,-77,-44,-77c2793,272,2793,272,2793,272v-43,77,-43,77,-43,77c2665,349,2665,349,2665,349,2872,,2872,,2872,r81,xm2990,208c2908,63,2908,63,2908,63v-78,145,-78,145,-78,145l2990,208xm2589,236v,44,,44,,44c2589,326,2552,349,2481,349v-291,,-291,,-291,c2190,,2190,,2190,v314,,314,,314,c2560,,2586,18,2586,67v,42,,42,,42c2586,142,2565,162,2527,169v39,6,62,31,62,67xm2274,139v191,,191,,191,c2491,139,2503,135,2503,114v,-33,,-33,,-33c2503,61,2491,57,2465,57v-191,,-191,,-191,l2274,139xm2506,228v,-25,-12,-31,-41,-31c2274,197,2274,197,2274,197v,89,,89,,89c2465,286,2465,286,2465,286v29,,41,-6,41,-32l2506,228xm1972,231c1676,,1676,,1676,v-58,,-58,,-58,c1618,349,1618,349,1618,349v77,,77,,77,c1695,114,1695,114,1695,114v295,235,295,235,295,235c2049,349,2049,349,2049,349,2049,,2049,,2049,v-77,,-77,,-77,l1972,231xm994,67v,78,,78,,78c994,194,969,212,913,212v-230,,-230,,-230,c683,349,683,349,683,349v-85,,-85,,-85,c598,,598,,598,,913,,913,,913,v56,,81,18,81,67xm915,88c915,65,902,60,876,60v-193,,-193,,-193,c683,152,683,152,683,152v193,,193,,193,c902,152,915,147,915,124r,-36xm451,82v,184,,184,,184c451,332,429,349,361,349v-270,,-270,,-270,c22,349,,332,,266,,82,,82,,82,,15,23,,91,,361,,361,,361,v68,,90,15,90,82xm367,64c85,64,85,64,85,64v,218,,218,,218c367,282,367,282,367,282r,-218xm7519,198v168,,168,,168,c7687,137,7687,137,7687,137v-168,,-168,,-168,c7519,62,7519,62,7519,62v288,,288,,288,c7807,,7807,,7807,,7433,,7433,,7433,v,349,,349,,349c7811,349,7811,349,7811,349v,-66,,-66,,-66c7519,283,7519,283,7519,283r,-85xm3516,v210,349,210,349,210,349c3630,349,3630,349,3630,349v-44,-77,-44,-77,-44,-77c3356,272,3356,272,3356,272v-44,77,-44,77,-44,77c3227,349,3227,349,3227,349,3434,,3434,,3434,r82,xm3552,208c3470,63,3470,63,3470,63v-78,145,-78,145,-78,145l3552,208xm6901,62v168,,168,,168,c7069,349,7069,349,7069,349v85,,85,,85,c7154,62,7154,62,7154,62v169,,169,,169,c7323,,7323,,7323,,6901,,6901,,6901,r,62xm8470,200v,149,,149,,149c8555,349,8555,349,8555,349v,-149,,-149,,-149c8555,,8555,,8555,v-85,,-85,,-85,l8470,200xm6709,136v-227,,-227,,-227,c6482,62,6482,62,6482,62v240,,240,,240,c6722,99,6722,99,6722,99v73,-15,73,-15,73,-15c6795,76,6795,76,6795,76,6795,15,6768,,6704,,6497,,6497,,6497,v-69,,-92,16,-92,82c6405,121,6405,121,6405,121v,66,23,82,92,82c6723,203,6723,203,6723,203v,80,,80,,80c6466,283,6466,283,6466,283v,-41,,-41,,-41c6390,256,6390,256,6390,256v,10,,10,,10c6390,331,6413,349,6482,349v227,,227,,227,c6778,349,6799,331,6799,266v,-48,,-48,,-48c6799,152,6778,136,6709,136xm8796,283v,-85,,-85,,-85c8965,198,8965,198,8965,198v,-61,,-61,,-61c8796,137,8796,137,8796,137v,-75,,-75,,-75c9085,62,9085,62,9085,62v,-62,,-62,,-62c8710,,8710,,8710,v,349,,349,,349c9089,349,9089,349,9089,349v,-66,,-66,,-66l8796,283xm8201,217v165,132,165,132,165,132c8244,349,8244,349,8244,349,8098,217,8098,217,8098,217v-80,,-80,,-80,c8018,349,8018,349,8018,349v-84,,-84,,-84,c7934,,7934,,7934,v315,,315,,315,c8305,,8330,19,8330,67v,83,,83,,83c8330,198,8305,217,8249,217r-48,xm8212,156v26,,39,-5,39,-28c8251,88,8251,88,8251,88v,-23,-13,-28,-39,-28c8018,60,8018,60,8018,60v,96,,96,,96l8212,156xm6159,166v,183,,183,,183c6244,349,6244,349,6244,349v,-163,,-163,,-163c6244,,6244,,6244,v-85,,-85,,-85,l6159,166xm4079,217v166,132,166,132,166,132c4123,349,4123,349,4123,349,3977,217,3977,217,3977,217v-80,,-80,,-80,c3897,349,3897,349,3897,349v-85,,-85,,-85,c3812,,3812,,3812,v315,,315,,315,c4183,,4208,19,4208,67v,83,,83,,83c4208,198,4183,217,4127,217r-48,xm4090,156v26,,39,-5,39,-28c4129,88,4129,88,4129,88v,-23,-13,-28,-39,-28c3897,60,3897,60,3897,60v,96,,96,,96l4090,156xm4939,207c4768,,4768,,4768,v-68,,-68,,-68,c4700,349,4700,349,4700,349v68,,68,,68,c4768,114,4768,114,4768,114v158,192,158,192,158,192c4942,306,4942,306,4942,306,5098,108,5098,108,5098,108v,241,,241,,241c5177,349,5177,349,5177,349,5177,,5177,,5177,v-68,,-68,,-68,l4939,207xm5332,v,174,,174,,174c5332,174,5332,174,5332,174v,175,,175,,175c5375,349,5375,349,5375,349v42,,42,,42,c5417,200,5417,200,5417,200v,-26,,-26,,-26c5417,,5417,,5417,v-42,,-42,,-42,l5332,xm5927,231c5631,,5631,,5631,v-59,,-59,,-59,c5572,349,5572,349,5572,349v78,,78,,78,c5650,114,5650,114,5650,114v295,235,295,235,295,235c6004,349,6004,349,6004,349,6004,,6004,,6004,v-77,,-77,,-77,l5927,231xe" stroked="f">
                <v:path arrowok="t" o:connecttype="custom" o:connectlocs="354369,111125;381677,19423;381677,63045;974197,111125;846231,111125;923392,20060;822098,89155;795107,0;822098,75145;794790,25791;795743,72597;782724,91065;532189,0;538222,36299;626179,0;289909,67503;189886,0;278161,19105;290544,39483;114630,111125;28896,0;26990,20378;2387545,63045;2387545,19741;2360237,111125;2387545,63045;1138680,86607;1090415,0;1077078,66229;2244654,111125;2325308,0;2689521,111125;2689521,0;2058261,19741;2157650,24199;2033811,38528;2053181,90110;2058261,111125;2130342,43304;2846701,43622;2884805,0;2886075,90110;2617758,111125;2519322,111125;2645066,47761;2619981,40756;2545995,49672;1982688,111125;1955698,52856;1262836,69095;1210443,0;1310467,69095;1311102,28020;1298718,49672;1492414,111125;1569258,97433;1643878,0;1693096,55403;1720087,111125;1706750,0;1769305,0;1887745,111125;1882030,73553" o:connectangles="0,0,0,0,0,0,0,0,0,0,0,0,0,0,0,0,0,0,0,0,0,0,0,0,0,0,0,0,0,0,0,0,0,0,0,0,0,0,0,0,0,0,0,0,0,0,0,0,0,0,0,0,0,0,0,0,0,0,0,0,0,0,0"/>
                <o:lock v:ext="edit" verticies="t"/>
              </v:shape>
              <v:shape id="Freeform 39" o:spid="_x0000_s1034" style="position:absolute;left:10814;top:59137;width:21151;height:1188;visibility:hidden;mso-wrap-style:square;v-text-anchor:top" coordsize="6663,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" path="m255,295v-40,,-40,,-40,c188,216,188,216,188,216v-122,,-122,,-122,c38,295,38,295,38,295,,295,,295,,295,103,13,103,13,103,13v50,,50,,50,l255,295xm176,184c127,46,127,46,127,46,77,184,77,184,77,184r99,xm427,122v-2,,-2,,-2,c420,121,415,120,410,119v-5,,-11,-1,-18,-1c381,118,371,121,360,126v-10,5,-20,11,-29,19c331,295,331,295,331,295v-36,,-36,,-36,c295,83,295,83,295,83v36,,36,,36,c331,114,331,114,331,114v14,-11,26,-19,37,-24c379,86,390,83,401,83v6,,11,,14,1c417,84,422,85,427,85r,37xm592,122v-1,,-1,,-1,c585,121,580,120,575,119v-5,,-11,-1,-18,-1c547,118,536,121,526,126v-11,5,-20,11,-30,19c496,295,496,295,496,295v-35,,-35,,-35,c461,83,461,83,461,83v35,,35,,35,c496,114,496,114,496,114v14,-11,27,-19,38,-24c544,86,555,83,567,83v6,,10,,13,1c583,84,587,85,592,85r,37xm806,189v,34,-9,62,-26,82c762,291,738,300,709,300v-30,,-54,-9,-72,-29c620,251,611,223,611,189v,-34,9,-62,26,-82c655,87,679,77,709,77v29,,53,10,71,30c797,127,806,155,806,189xm769,189v,-27,-5,-48,-16,-61c743,115,728,108,709,108v-20,,-35,7,-45,20c653,141,648,162,648,189v,26,5,47,16,60c675,263,690,270,709,270v19,,33,-7,44,-21c764,236,769,216,769,189xm1038,295v-36,,-36,,-36,c1002,174,1002,174,1002,174v,-9,,-19,-1,-27c1000,138,998,132,995,127v-4,-5,-8,-9,-14,-12c975,113,967,111,958,111v-10,,-20,3,-31,7c917,123,907,129,897,137v,158,,158,,158c861,295,861,295,861,295v,-212,,-212,,-212c897,83,897,83,897,83v,24,,24,,24c908,97,919,90,931,85v12,-5,24,-8,37,-8c991,77,1008,84,1020,98v12,14,18,34,18,59l1038,295xm1278,295v-36,,-36,,-36,c1242,272,1242,272,1242,272v-10,9,-20,16,-32,21c1199,298,1187,300,1174,300v-25,,-45,-9,-60,-29c1099,252,1092,225,1092,191v,-18,3,-34,8,-48c1105,129,1112,117,1120,107v9,-10,19,-17,30,-22c1162,80,1174,77,1186,77v11,,21,2,29,4c1224,83,1233,87,1242,92v,-92,,-92,,-92c1278,,1278,,1278,r,295xm1242,243v,-122,,-122,,-122c1233,117,1224,114,1217,112v-8,-1,-16,-2,-25,-2c1172,110,1156,117,1145,131v-11,14,-16,33,-16,59c1129,215,1133,234,1142,247v8,13,22,20,41,20c1193,267,1203,264,1214,260v10,-5,20,-10,28,-17xm1386,48v-40,,-40,,-40,c1346,11,1346,11,1346,11v40,,40,,40,l1386,48xm1384,295v-36,,-36,,-36,c1348,83,1348,83,1348,83v36,,36,,36,l1384,295xm1605,234v,19,-8,35,-23,47c1566,294,1544,300,1516,300v-15,,-30,-2,-43,-6c1460,290,1449,286,1440,282v,-40,,-40,,-40c1442,242,1442,242,1442,242v11,8,24,15,38,20c1493,267,1507,270,1519,270v16,,28,-3,37,-8c1565,257,1569,249,1569,238v,-8,-2,-14,-7,-19c1557,215,1548,211,1534,208v-5,-1,-11,-2,-19,-4c1506,203,1499,201,1492,199v-18,-4,-31,-12,-39,-21c1445,168,1441,157,1441,143v,-9,2,-17,6,-25c1450,110,1456,103,1463,97v7,-5,16,-10,27,-14c1501,80,1513,78,1527,78v12,,25,2,38,5c1578,86,1589,90,1597,94v,38,,38,,38c1595,132,1595,132,1595,132v-9,-7,-20,-12,-33,-17c1549,110,1536,108,1524,108v-13,,-24,3,-33,8c1482,121,1478,128,1478,138v,9,2,15,8,20c1491,162,1500,166,1511,168v7,2,14,3,22,5c1542,174,1548,176,1554,177v16,4,29,10,38,20c1601,206,1605,218,1605,234xm1807,234v,19,-8,35,-24,47c1768,294,1746,300,1718,300v-16,,-30,-2,-43,-6c1662,290,1651,286,1642,282v,-40,,-40,,-40c1644,242,1644,242,1644,242v11,8,24,15,38,20c1695,267,1709,270,1721,270v16,,28,-3,37,-8c1767,257,1771,249,1771,238v,-8,-2,-14,-7,-19c1759,215,1750,211,1736,208v-5,-1,-11,-2,-19,-4c1708,203,1701,201,1694,199v-18,-4,-31,-12,-39,-21c1647,168,1643,157,1643,143v,-9,2,-17,6,-25c1652,110,1658,103,1665,97v7,-5,16,-10,27,-14c1703,80,1715,78,1729,78v12,,25,2,38,5c1780,86,1791,90,1799,94v,38,,38,,38c1797,132,1797,132,1797,132v-9,-7,-20,-12,-33,-17c1751,110,1738,108,1726,108v-13,,-24,3,-33,8c1684,121,1679,128,1679,138v,9,3,15,9,20c1693,162,1702,166,1713,168v7,2,14,3,22,5c1744,174,1750,176,1756,177v16,4,29,10,38,20c1803,206,1807,218,1807,234xm2035,193v-155,,-155,,-155,c1880,206,1882,217,1885,227v4,9,10,17,17,23c1908,256,1916,261,1925,264v9,3,19,5,30,5c1969,269,1984,266,1998,260v15,-6,25,-11,31,-17c2031,243,2031,243,2031,243v,39,,39,,39c2019,287,2007,291,1994,294v-12,4,-25,6,-39,6c1920,300,1893,290,1873,271v-20,-19,-30,-46,-30,-81c1843,156,1853,128,1872,108v19,-20,43,-31,74,-31c1975,77,1997,86,2012,102v16,17,23,41,23,71l2035,193xm2001,165v,-18,-5,-33,-14,-43c1977,112,1963,107,1944,107v-19,,-34,5,-45,17c1887,135,1881,149,1880,165r121,xm2398,295v-36,,-36,,-36,c2362,174,2362,174,2362,174v,-9,,-18,-1,-26c2360,139,2358,133,2356,128v-3,-6,-7,-10,-13,-13c2338,113,2330,111,2320,111v-10,,-20,3,-30,8c2280,124,2270,130,2260,138v,3,1,6,1,10c2261,152,2261,155,2261,159v,136,,136,,136c2226,295,2226,295,2226,295v,-121,,-121,,-121c2226,165,2225,156,2224,148v,-9,-2,-15,-5,-20c2216,122,2212,118,2207,115v-6,-2,-13,-4,-24,-4c2174,111,2164,114,2154,118v-10,5,-19,11,-29,19c2125,295,2125,295,2125,295v-36,,-36,,-36,c2089,83,2089,83,2089,83v36,,36,,36,c2125,107,2125,107,2125,107v11,-10,22,-17,33,-22c2169,80,2181,77,2193,77v15,,27,3,37,9c2240,92,2247,101,2252,112v15,-13,28,-21,40,-27c2304,80,2316,77,2330,77v23,,40,7,51,21c2392,113,2398,132,2398,157r,138xm2643,193v-156,,-156,,-156,c2487,206,2489,217,2493,227v4,9,10,17,16,23c2516,256,2524,261,2533,264v9,3,19,5,30,5c2577,269,2591,266,2606,260v15,-6,25,-11,31,-17c2639,243,2639,243,2639,243v,39,,39,,39c2627,287,2615,291,2602,294v-12,4,-25,6,-39,6c2528,300,2501,290,2481,271v-20,-19,-30,-46,-30,-81c2451,156,2461,128,2480,108v18,-20,43,-31,74,-31c2583,77,2605,86,2620,102v16,17,23,41,23,71l2643,193xm2609,165v-1,-18,-5,-33,-14,-43c2585,112,2571,107,2552,107v-19,,-34,5,-45,17c2495,135,2489,149,2487,165r122,xm2874,295v-36,,-36,,-36,c2838,174,2838,174,2838,174v,-9,,-19,-1,-27c2836,138,2833,132,2830,127v-3,-5,-7,-9,-13,-12c2811,113,2803,111,2794,111v-10,,-20,3,-31,7c2753,123,2742,129,2733,137v,158,,158,,158c2697,295,2697,295,2697,295v,-212,,-212,,-212c2733,83,2733,83,2733,83v,24,,24,,24c2744,97,2755,90,2767,85v12,-5,24,-8,37,-8c2827,77,2844,84,2856,98v12,14,18,34,18,59l2874,295xm3052,293v-6,2,-14,3,-22,4c3023,298,3015,299,3009,299v-21,,-38,-6,-49,-18c2949,270,2943,251,2943,226v,-113,,-113,,-113c2919,113,2919,113,2919,113v,-30,,-30,,-30c2943,83,2943,83,2943,83v,-61,,-61,,-61c2979,22,2979,22,2979,22v,61,,61,,61c3052,83,3052,83,3052,83v,30,,30,,30c2979,113,2979,113,2979,113v,96,,96,,96c2979,221,2979,229,2980,235v,7,2,13,5,18c2988,258,2991,262,2996,264v5,2,13,4,23,4c3024,268,3030,267,3037,265v6,-2,11,-3,13,-4c3052,261,3052,261,3052,261r,32xm3246,234v,19,-8,35,-24,47c3206,294,3185,300,3157,300v-16,,-30,-2,-43,-6c3101,290,3090,286,3081,282v,-40,,-40,,-40c3083,242,3083,242,3083,242v11,8,24,15,37,20c3134,267,3147,270,3160,270v16,,28,-3,37,-8c3206,257,3210,249,3210,238v,-8,-2,-14,-7,-19c3198,215,3189,211,3175,208v-5,-1,-12,-2,-20,-4c3147,203,3140,201,3133,199v-18,-4,-32,-12,-39,-21c3086,168,3082,157,3082,143v,-9,2,-17,5,-25c3091,110,3096,103,3104,97v7,-5,16,-10,27,-14c3142,80,3154,78,3167,78v13,,26,2,39,5c3219,86,3229,90,3238,94v,38,,38,,38c3236,132,3236,132,3236,132v-9,-7,-20,-12,-33,-17c3190,110,3177,108,3165,108v-13,,-24,3,-33,8c3123,121,3118,128,3118,138v,9,3,15,8,20c3132,162,3140,166,3152,168v7,2,14,3,22,5c3182,174,3189,176,3195,177v16,4,29,10,38,20c3242,206,3246,218,3246,234xm3483,186v,18,-2,33,-7,47c3471,248,3464,260,3455,269v-8,10,-18,17,-29,22c3414,296,3402,299,3390,299v-11,,-21,-1,-30,-4c3351,293,3342,289,3333,284v,89,,89,,89c3297,373,3297,373,3297,373v,-290,,-290,,-290c3333,83,3333,83,3333,83v,22,,22,,22c3342,97,3353,91,3365,85v11,-5,24,-8,37,-8c3428,77,3448,87,3462,106v14,19,21,46,21,80xm3447,187v,-25,-5,-44,-14,-57c3425,118,3411,111,3393,111v-10,,-20,2,-31,7c3352,122,3342,128,3333,135v,120,,120,,120c3343,260,3352,263,3359,264v7,2,15,3,24,3c3403,267,3419,260,3430,247v11,-14,17,-33,17,-60xm3703,295v-35,,-35,,-35,c3668,272,3668,272,3668,272v-4,2,-8,5,-13,9c3649,285,3644,288,3639,290v-6,3,-13,6,-20,8c3611,300,3602,300,3592,300v-19,,-36,-6,-49,-18c3530,269,3523,253,3523,233v,-16,4,-29,11,-39c3541,185,3550,177,3563,171v13,-6,28,-9,46,-12c3628,157,3647,156,3668,155v,-6,,-6,,-6c3668,141,3666,135,3663,129v-3,-5,-7,-9,-12,-12c3646,114,3640,112,3633,111v-7,-1,-15,-1,-22,-1c3601,110,3591,111,3580,113v-12,3,-24,6,-36,11c3542,124,3542,124,3542,124v,-36,,-36,,-36c3549,86,3559,84,3572,82v13,-3,26,-4,39,-4c3626,78,3639,79,3650,82v11,2,20,6,29,12c3687,100,3693,108,3697,117v4,9,6,21,6,34l3703,295xm3668,243v,-59,,-59,,-59c3657,184,3644,185,3629,187v-14,1,-26,3,-35,5c3584,195,3576,199,3570,206v-7,6,-10,14,-10,25c3560,243,3564,252,3571,258v7,6,19,9,34,9c3617,267,3628,265,3639,260v10,-5,20,-11,29,-17xm3903,122v-1,,-1,,-1,c3896,121,3891,120,3886,119v-5,,-11,-1,-18,-1c3857,118,3847,121,3837,126v-11,5,-20,11,-30,19c3807,295,3807,295,3807,295v-35,,-35,,-35,c3772,83,3772,83,3772,83v35,,35,,35,c3807,114,3807,114,3807,114v14,-11,27,-19,37,-24c3855,86,3866,83,3877,83v7,,11,,14,1c3894,84,3898,85,3903,85r,37xm4129,295v-47,,-47,,-47,c3997,202,3997,202,3997,202v-23,22,-23,22,-23,22c3974,295,3974,295,3974,295v-36,,-36,,-36,c3938,,3938,,3938,v36,,36,,36,c3974,189,3974,189,3974,189,4077,83,4077,83,4077,83v45,,45,,45,c4023,181,4023,181,4023,181r106,114xm4340,193v-156,,-156,,-156,c4184,206,4186,217,4190,227v4,9,9,17,16,23c4213,256,4220,261,4229,264v9,3,19,5,30,5c4274,269,4288,266,4303,260v14,-6,25,-11,31,-17c4336,243,4336,243,4336,243v,39,,39,,39c4324,287,4311,291,4299,294v-13,4,-26,6,-39,6c4224,300,4197,290,4177,271v-19,-19,-29,-46,-29,-81c4148,156,4157,128,4176,108v19,-20,44,-31,75,-31c4279,77,4301,86,4317,102v15,17,23,41,23,71l4340,193xm4305,165v,-18,-5,-33,-14,-43c4282,112,4268,107,4249,107v-19,,-34,5,-46,17c4192,135,4186,149,4184,165r121,xm4503,293v-6,2,-13,3,-21,4c4474,298,4467,299,4461,299v-22,,-38,-6,-50,-18c4400,270,4394,251,4394,226v,-113,,-113,,-113c4370,113,4370,113,4370,113v,-30,,-30,,-30c4394,83,4394,83,4394,83v,-61,,-61,,-61c4430,22,4430,22,4430,22v,61,,61,,61c4503,83,4503,83,4503,83v,30,,30,,30c4430,113,4430,113,4430,113v,96,,96,,96c4430,221,4430,229,4431,235v,7,2,13,5,18c4439,258,4443,262,4448,264v4,2,12,4,22,4c4476,268,4482,267,4488,265v6,-2,11,-3,14,-4c4503,261,4503,261,4503,261r,32xm4919,295v-49,,-49,,-49,c4776,183,4776,183,4776,183v-53,,-53,,-53,c4723,295,4723,295,4723,295v-37,,-37,,-37,c4686,13,4686,13,4686,13v79,,79,,79,c4782,13,4796,14,4807,16v11,2,22,6,31,12c4848,34,4856,43,4862,52v5,10,8,22,8,37c4870,110,4865,127,4855,140v-10,14,-24,24,-42,31l4919,295xm4831,92v,-8,-1,-15,-4,-21c4824,64,4819,59,4813,55v-6,-4,-12,-6,-20,-8c4786,46,4777,45,4767,45v-44,,-44,,-44,c4723,151,4723,151,4723,151v38,,38,,38,c4773,151,4783,150,4792,148v9,-2,16,-6,22,-11c4820,131,4824,125,4827,118v3,-7,4,-15,4,-26xm5123,189v,34,-9,62,-26,82c5079,291,5055,300,5026,300v-30,,-54,-9,-72,-29c4937,251,4928,223,4928,189v,-34,9,-62,26,-82c4972,87,4996,77,5026,77v29,,53,10,71,30c5114,127,5123,155,5123,189xm5086,189v,-27,-5,-48,-16,-61c5060,115,5045,108,5026,108v-20,,-35,7,-45,20c4970,141,4965,162,4965,189v,26,5,47,16,60c4992,263,5006,270,5026,270v19,,33,-7,44,-21c5081,236,5086,216,5086,189xm5288,293v-7,2,-14,3,-22,4c5258,298,5251,299,5245,299v-22,,-38,-6,-49,-18c5185,270,5179,251,5179,226v,-113,,-113,,-113c5155,113,5155,113,5155,113v,-30,,-30,,-30c5179,83,5179,83,5179,83v,-61,,-61,,-61c5215,22,5215,22,5215,22v,61,,61,,61c5288,83,5288,83,5288,83v,30,,30,,30c5215,113,5215,113,5215,113v,96,,96,,96c5215,221,5215,229,5215,235v1,7,3,13,6,18c5223,258,5227,262,5232,264v5,2,12,4,22,4c5260,268,5266,267,5272,265v7,-2,11,-3,14,-4c5288,261,5288,261,5288,261r,32xm5441,293v-7,2,-14,3,-22,4c5411,298,5404,299,5398,299v-22,,-38,-6,-49,-18c5337,270,5332,251,5332,226v,-113,,-113,,-113c5308,113,5308,113,5308,113v,-30,,-30,,-30c5332,83,5332,83,5332,83v,-61,,-61,,-61c5367,22,5367,22,5367,22v,61,,61,,61c5441,83,5441,83,5441,83v,30,,30,,30c5367,113,5367,113,5367,113v,96,,96,,96c5367,221,5368,229,5368,235v1,7,2,13,5,18c5376,258,5380,262,5385,264v5,2,12,4,22,4c5413,268,5419,267,5425,265v7,-2,11,-3,14,-4c5441,261,5441,261,5441,261r,32xm5661,193v-156,,-156,,-156,c5505,206,5507,217,5511,227v4,9,9,17,16,23c5533,256,5541,261,5550,264v9,3,19,5,30,5c5594,269,5609,266,5623,260v15,-6,25,-11,32,-17c5657,243,5657,243,5657,243v,39,,39,,39c5645,287,5632,291,5620,294v-13,4,-26,6,-40,6c5545,300,5518,290,5498,271v-19,-19,-29,-46,-29,-81c5469,156,5478,128,5497,108v19,-20,44,-31,75,-31c5600,77,5622,86,5637,102v16,17,24,41,24,71l5661,193xm5626,165v,-18,-5,-33,-14,-43c5603,112,5589,107,5570,107v-19,,-35,5,-46,17c5513,135,5506,149,5505,165r121,xm5847,122v-2,,-2,,-2,c5839,121,5834,120,5829,119v-5,,-11,-1,-17,-1c5801,118,5790,121,5780,126v-10,5,-20,11,-30,19c5750,295,5750,295,5750,295v-35,,-35,,-35,c5715,83,5715,83,5715,83v35,,35,,35,c5750,114,5750,114,5750,114v14,-11,27,-19,38,-24c5798,86,5809,83,5821,83v6,,10,,13,1c5837,84,5841,85,5847,85r,37xm6052,295v-36,,-36,,-36,c6016,272,6016,272,6016,272v-10,9,-21,16,-32,21c5973,298,5961,300,5948,300v-25,,-45,-9,-60,-29c5873,252,5865,225,5865,191v,-18,3,-34,8,-48c5878,129,5885,117,5894,107v8,-10,18,-17,30,-22c5935,80,5947,77,5959,77v11,,21,2,30,4c5997,83,6006,87,6016,92v,-92,,-92,,-92c6052,,6052,,6052,r,295xm6016,243v,-122,,-122,,-122c6006,117,5998,114,5990,112v-7,-1,-16,-2,-25,-2c5945,110,5930,117,5919,131v-11,14,-17,33,-17,59c5902,215,5906,234,5915,247v9,13,22,20,41,20c5966,267,5977,264,5987,260v10,-5,20,-10,29,-17xm6286,295v-36,,-36,,-36,c6250,272,6250,272,6250,272v-3,2,-7,5,-12,9c6232,285,6227,288,6222,290v-6,3,-13,6,-20,8c6194,300,6185,300,6175,300v-19,,-36,-6,-49,-18c6113,269,6106,253,6106,233v,-16,4,-29,11,-39c6123,185,6133,177,6146,171v13,-6,28,-9,46,-12c6210,157,6230,156,6250,155v,-6,,-6,,-6c6250,141,6249,135,6246,129v-3,-5,-7,-9,-12,-12c6229,114,6223,112,6216,111v-7,-1,-15,-1,-22,-1c6184,110,6174,111,6162,113v-11,3,-23,6,-35,11c6125,124,6125,124,6125,124v,-36,,-36,,-36c6132,86,6142,84,6155,82v13,-3,26,-4,39,-4c6209,78,6222,79,6233,82v11,2,20,6,28,12c6269,100,6275,108,6280,117v4,9,6,21,6,34l6286,295xm6250,243v,-59,,-59,,-59c6240,184,6227,185,6212,187v-15,1,-26,3,-35,5c6167,195,6159,199,6152,206v-6,6,-9,14,-9,25c6143,243,6147,252,6154,258v7,6,18,9,33,9c6200,267,6211,265,6222,260v10,-5,20,-11,28,-17xm6663,295v-36,,-36,,-36,c6627,174,6627,174,6627,174v,-9,,-18,-1,-26c6625,139,6623,133,6621,128v-3,-6,-7,-10,-13,-13c6603,113,6595,111,6585,111v-10,,-20,3,-30,8c6545,124,6535,130,6525,138v,3,1,6,1,10c6526,152,6526,155,6526,159v,136,,136,,136c6491,295,6491,295,6491,295v,-121,,-121,,-121c6491,165,6490,156,6490,148v-1,-9,-3,-15,-6,-20c6481,122,6477,118,6472,115v-6,-2,-13,-4,-24,-4c6439,111,6429,114,6419,118v-10,5,-19,11,-29,19c6390,295,6390,295,6390,295v-36,,-36,,-36,c6354,83,6354,83,6354,83v36,,36,,36,c6390,107,6390,107,6390,107v11,-10,22,-17,33,-22c6434,80,6446,77,6458,77v15,,27,3,37,9c6505,92,6513,101,6517,112v15,-13,28,-21,40,-27c6569,80,6581,77,6595,77v23,,40,7,51,21c6657,113,6663,132,6663,157r,138xe" fillcolor="#1d1d1b" stroked="f">
                <v:path arrowok="t" o:connecttype="custom" o:connectlocs="24444,58577;105077,36292;157456,93914;225074,95505;210788,79269;284755,43614;394276,93914;394276,0;394276,77359;502210,89457;480940,64944;495861,36610;545383,95505;537764,63352;547923,34382;603794,79588;617762,24513;749822,55393;706014,47116;696173,24513;804107,84045;831725,32472;900612,46798;890136,24513;934262,26423;964103,84363;1003149,85955;1005372,24831;1014260,56348;1046640,26423;1058069,81180;1124734,89775;1125051,39476;1152035,59532;1218065,40112;1310761,93914;1310761,93914;1352347,95505;1328221,52528;1406314,7004;1429488,83090;1543453,16554;1511391,48071;1618055,34064;1671704,94550;1678688,35974;1720274,94550;1727258,35974;1747575,61442;1736147,60487;1856144,38839;1847890,26423;1871064,34064;1879000,41704;1960268,95505;1956141,35974;1984077,58577;2103439,47116;2058361,40749;2061853,27378" o:connectangles="0,0,0,0,0,0,0,0,0,0,0,0,0,0,0,0,0,0,0,0,0,0,0,0,0,0,0,0,0,0,0,0,0,0,0,0,0,0,0,0,0,0,0,0,0,0,0,0,0,0,0,0,0,0,0,0,0,0,0,0"/>
                <o:lock v:ext="edit" verticies="t"/>
              </v:shape>
              <v:shape id="Freeform 40" o:spid="_x0000_s1035" style="position:absolute;left:27292;top:31165;width:0;height:388;visibility:visible;mso-wrap-style:square;v-text-anchor:top" coordsize="0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" path="m,61l,,,61xe" fillcolor="#283583" stroked="f">
                <v:path arrowok="t" o:connecttype="custom" o:connectlocs="0,38735;0,0;0,38735" o:connectangles="0,0,0"/>
              </v:shape>
              <w10:wrap anchorx="page" anchory="page"/>
            </v:group>
          </w:pict>
        </mc:Fallback>
      </mc:AlternateContent>
    </w:r>
  </w:p>
  <w:p w14:paraId="69A14D9E" w14:textId="77777777" w:rsidR="00485461" w:rsidRDefault="0048546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1A386" w14:textId="04519163" w:rsidR="00485461" w:rsidRDefault="009550C2">
    <w:pPr>
      <w:pStyle w:val="Koptekst"/>
    </w:pPr>
    <w:r>
      <w:rPr>
        <w:noProof/>
      </w:rPr>
      <w:drawing>
        <wp:anchor distT="0" distB="0" distL="114300" distR="114300" simplePos="0" relativeHeight="251668992" behindDoc="1" locked="0" layoutInCell="0" allowOverlap="1" wp14:anchorId="4843395D" wp14:editId="582C4677">
          <wp:simplePos x="0" y="0"/>
          <wp:positionH relativeFrom="page">
            <wp:posOffset>921716</wp:posOffset>
          </wp:positionH>
          <wp:positionV relativeFrom="page">
            <wp:posOffset>182880</wp:posOffset>
          </wp:positionV>
          <wp:extent cx="5975630" cy="850265"/>
          <wp:effectExtent l="0" t="0" r="0" b="0"/>
          <wp:wrapNone/>
          <wp:docPr id="3" name="E1703071040JU OM logo V2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1703071040JU OM logo V2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090"/>
                  <a:stretch>
                    <a:fillRect/>
                  </a:stretch>
                </pic:blipFill>
                <pic:spPr bwMode="auto">
                  <a:xfrm>
                    <a:off x="0" y="0"/>
                    <a:ext cx="5977288" cy="8505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pPr w:leftFromText="31680" w:rightFromText="31680" w:bottomFromText="264" w:vertAnchor="page" w:horzAnchor="margin" w:tblpXSpec="center" w:tblpY="969"/>
      <w:tblW w:w="893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931"/>
    </w:tblGrid>
    <w:tr w:rsidR="00485461" w:rsidRPr="00855D76" w14:paraId="0076238B" w14:textId="77777777" w:rsidTr="009550C2">
      <w:trPr>
        <w:trHeight w:hRule="exact" w:val="304"/>
      </w:trPr>
      <w:tc>
        <w:tcPr>
          <w:tcW w:w="8931" w:type="dxa"/>
          <w:shd w:val="clear" w:color="auto" w:fill="auto"/>
        </w:tcPr>
        <w:p w14:paraId="512B2D4F" w14:textId="41111A45" w:rsidR="00485461" w:rsidRPr="00C07DB9" w:rsidRDefault="00485461" w:rsidP="009550C2">
          <w:pPr>
            <w:pStyle w:val="KoptekstOpenbaarMinisterie"/>
          </w:pPr>
        </w:p>
      </w:tc>
    </w:tr>
  </w:tbl>
  <w:p w14:paraId="4F3E37EE" w14:textId="77777777" w:rsidR="00485461" w:rsidRPr="007A7650" w:rsidRDefault="00485461" w:rsidP="0003224F">
    <w:pPr>
      <w:pStyle w:val="BasistekstOpenbaarMinisteri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4DEA5C18"/>
    <w:styleLink w:val="OpsommingbolletjeOpenbaarMinisterie"/>
    <w:lvl w:ilvl="0">
      <w:start w:val="1"/>
      <w:numFmt w:val="bullet"/>
      <w:pStyle w:val="Opsommingbolletje1eniveauOpenbaarMinisterie"/>
      <w:lvlText w:val="•"/>
      <w:lvlJc w:val="left"/>
      <w:pPr>
        <w:ind w:left="283" w:hanging="283"/>
      </w:pPr>
      <w:rPr>
        <w:rFonts w:hint="default"/>
      </w:rPr>
    </w:lvl>
    <w:lvl w:ilvl="1">
      <w:start w:val="1"/>
      <w:numFmt w:val="bullet"/>
      <w:pStyle w:val="Opsommingbolletje2eniveauOpenbaarMinisterie"/>
      <w:lvlText w:val="•"/>
      <w:lvlJc w:val="left"/>
      <w:pPr>
        <w:ind w:left="567" w:hanging="284"/>
      </w:pPr>
      <w:rPr>
        <w:rFonts w:hint="default"/>
      </w:rPr>
    </w:lvl>
    <w:lvl w:ilvl="2">
      <w:start w:val="1"/>
      <w:numFmt w:val="bullet"/>
      <w:pStyle w:val="Opsommingbolletje3eniveauOpenbaarMinisterie"/>
      <w:lvlText w:val="•"/>
      <w:lvlJc w:val="left"/>
      <w:pPr>
        <w:ind w:left="850" w:hanging="28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4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17" w:hanging="28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1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4" w:hanging="28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68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1" w:hanging="283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65B07CF0"/>
    <w:styleLink w:val="OpsommingstreepjeOpenbaarMinisterie"/>
    <w:lvl w:ilvl="0">
      <w:start w:val="1"/>
      <w:numFmt w:val="bullet"/>
      <w:pStyle w:val="Opsommingstreepje1eniveauOpenbaarMinisterie"/>
      <w:lvlText w:val="–"/>
      <w:lvlJc w:val="left"/>
      <w:pPr>
        <w:ind w:left="283" w:hanging="283"/>
      </w:pPr>
      <w:rPr>
        <w:rFonts w:hint="default"/>
      </w:rPr>
    </w:lvl>
    <w:lvl w:ilvl="1">
      <w:start w:val="1"/>
      <w:numFmt w:val="bullet"/>
      <w:pStyle w:val="Opsommingstreepje2eniveauOpenbaarMinisterie"/>
      <w:lvlText w:val="–"/>
      <w:lvlJc w:val="left"/>
      <w:pPr>
        <w:ind w:left="567" w:hanging="284"/>
      </w:pPr>
      <w:rPr>
        <w:rFonts w:hint="default"/>
      </w:rPr>
    </w:lvl>
    <w:lvl w:ilvl="2">
      <w:start w:val="1"/>
      <w:numFmt w:val="bullet"/>
      <w:pStyle w:val="Opsommingstreepje3eniveauOpenbaarMinisterie"/>
      <w:lvlText w:val="–"/>
      <w:lvlJc w:val="left"/>
      <w:pPr>
        <w:ind w:left="850" w:hanging="283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4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17" w:hanging="283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1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4" w:hanging="283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68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1" w:hanging="283"/>
      </w:pPr>
      <w:rPr>
        <w:rFonts w:hint="default"/>
      </w:rPr>
    </w:lvl>
  </w:abstractNum>
  <w:abstractNum w:abstractNumId="12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4D35C1A"/>
    <w:multiLevelType w:val="hybridMultilevel"/>
    <w:tmpl w:val="796A3B76"/>
    <w:lvl w:ilvl="0" w:tplc="5E16CC68">
      <w:start w:val="1"/>
      <w:numFmt w:val="lowerLetter"/>
      <w:lvlText w:val="%1)"/>
      <w:lvlJc w:val="right"/>
      <w:pPr>
        <w:ind w:left="40" w:hanging="4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760" w:hanging="360"/>
      </w:pPr>
    </w:lvl>
    <w:lvl w:ilvl="2" w:tplc="0413001B" w:tentative="1">
      <w:start w:val="1"/>
      <w:numFmt w:val="lowerRoman"/>
      <w:lvlText w:val="%3."/>
      <w:lvlJc w:val="right"/>
      <w:pPr>
        <w:ind w:left="1480" w:hanging="180"/>
      </w:pPr>
    </w:lvl>
    <w:lvl w:ilvl="3" w:tplc="0413000F">
      <w:start w:val="1"/>
      <w:numFmt w:val="decimal"/>
      <w:lvlText w:val="%4."/>
      <w:lvlJc w:val="left"/>
      <w:pPr>
        <w:ind w:left="2200" w:hanging="360"/>
      </w:pPr>
    </w:lvl>
    <w:lvl w:ilvl="4" w:tplc="04130019" w:tentative="1">
      <w:start w:val="1"/>
      <w:numFmt w:val="lowerLetter"/>
      <w:lvlText w:val="%5."/>
      <w:lvlJc w:val="left"/>
      <w:pPr>
        <w:ind w:left="2920" w:hanging="360"/>
      </w:pPr>
    </w:lvl>
    <w:lvl w:ilvl="5" w:tplc="0413001B" w:tentative="1">
      <w:start w:val="1"/>
      <w:numFmt w:val="lowerRoman"/>
      <w:lvlText w:val="%6."/>
      <w:lvlJc w:val="right"/>
      <w:pPr>
        <w:ind w:left="3640" w:hanging="180"/>
      </w:pPr>
    </w:lvl>
    <w:lvl w:ilvl="6" w:tplc="0413000F" w:tentative="1">
      <w:start w:val="1"/>
      <w:numFmt w:val="decimal"/>
      <w:lvlText w:val="%7."/>
      <w:lvlJc w:val="left"/>
      <w:pPr>
        <w:ind w:left="4360" w:hanging="360"/>
      </w:pPr>
    </w:lvl>
    <w:lvl w:ilvl="7" w:tplc="04130019" w:tentative="1">
      <w:start w:val="1"/>
      <w:numFmt w:val="lowerLetter"/>
      <w:lvlText w:val="%8."/>
      <w:lvlJc w:val="left"/>
      <w:pPr>
        <w:ind w:left="5080" w:hanging="360"/>
      </w:pPr>
    </w:lvl>
    <w:lvl w:ilvl="8" w:tplc="0413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15" w15:restartNumberingAfterBreak="0">
    <w:nsid w:val="2D665843"/>
    <w:multiLevelType w:val="multilevel"/>
    <w:tmpl w:val="AA308D44"/>
    <w:styleLink w:val="BijlagenummeringOpenbaarMinisterie"/>
    <w:lvl w:ilvl="0">
      <w:start w:val="1"/>
      <w:numFmt w:val="decimal"/>
      <w:pStyle w:val="Bijlagekop1OpenbaarMinisterie"/>
      <w:suff w:val="space"/>
      <w:lvlText w:val="Bijlage 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ijlagekop2OpenbaarMinisterie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6" w15:restartNumberingAfterBreak="0">
    <w:nsid w:val="2D7E06B0"/>
    <w:multiLevelType w:val="multilevel"/>
    <w:tmpl w:val="A0CC24C8"/>
    <w:styleLink w:val="OpsommingkleineletterOpenbaarMinisterie"/>
    <w:lvl w:ilvl="0">
      <w:start w:val="1"/>
      <w:numFmt w:val="lowerLetter"/>
      <w:pStyle w:val="Opsommingkleineletter1eniveauOpenbaarMinisterie"/>
      <w:lvlText w:val="%1"/>
      <w:lvlJc w:val="left"/>
      <w:pPr>
        <w:ind w:left="283" w:hanging="283"/>
      </w:pPr>
      <w:rPr>
        <w:rFonts w:hint="default"/>
      </w:rPr>
    </w:lvl>
    <w:lvl w:ilvl="1">
      <w:start w:val="1"/>
      <w:numFmt w:val="lowerLetter"/>
      <w:pStyle w:val="Opsommingkleineletter2eniveauOpenbaarMinisterie"/>
      <w:lvlText w:val="%2"/>
      <w:lvlJc w:val="left"/>
      <w:pPr>
        <w:ind w:left="567" w:hanging="284"/>
      </w:pPr>
      <w:rPr>
        <w:rFonts w:hint="default"/>
      </w:rPr>
    </w:lvl>
    <w:lvl w:ilvl="2">
      <w:start w:val="1"/>
      <w:numFmt w:val="lowerLetter"/>
      <w:pStyle w:val="Opsommingkleineletter3eniveauOpenbaarMinisterie"/>
      <w:lvlText w:val="%3"/>
      <w:lvlJc w:val="left"/>
      <w:pPr>
        <w:ind w:left="850" w:hanging="283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4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17" w:hanging="283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1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4" w:hanging="283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4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1" w:hanging="283"/>
      </w:pPr>
      <w:rPr>
        <w:rFonts w:hint="default"/>
      </w:rPr>
    </w:lvl>
  </w:abstractNum>
  <w:abstractNum w:abstractNumId="17" w15:restartNumberingAfterBreak="0">
    <w:nsid w:val="2DFC4CE6"/>
    <w:multiLevelType w:val="hybridMultilevel"/>
    <w:tmpl w:val="A0AA12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3413BE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94839A2"/>
    <w:multiLevelType w:val="hybridMultilevel"/>
    <w:tmpl w:val="8B1AF1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A2A0C"/>
    <w:multiLevelType w:val="multilevel"/>
    <w:tmpl w:val="0902137E"/>
    <w:styleLink w:val="OpsommingnummerOpenbaarMinisterie"/>
    <w:lvl w:ilvl="0">
      <w:start w:val="1"/>
      <w:numFmt w:val="decimal"/>
      <w:pStyle w:val="Opsommingnummer1eniveauOpenbaarMinisterie"/>
      <w:lvlText w:val="%1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pStyle w:val="Opsommingnummer2eniveauOpenbaarMinisterie"/>
      <w:lvlText w:val="%2"/>
      <w:lvlJc w:val="left"/>
      <w:pPr>
        <w:ind w:left="567" w:hanging="284"/>
      </w:pPr>
      <w:rPr>
        <w:rFonts w:hint="default"/>
      </w:rPr>
    </w:lvl>
    <w:lvl w:ilvl="2">
      <w:start w:val="1"/>
      <w:numFmt w:val="decimal"/>
      <w:pStyle w:val="Opsommingnummer3eniveauOpenbaarMinisterie"/>
      <w:lvlText w:val="%3"/>
      <w:lvlJc w:val="left"/>
      <w:pPr>
        <w:ind w:left="850" w:hanging="283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4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17" w:hanging="283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1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4" w:hanging="283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68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1" w:hanging="283"/>
      </w:pPr>
      <w:rPr>
        <w:rFonts w:hint="default"/>
      </w:rPr>
    </w:lvl>
  </w:abstractNum>
  <w:abstractNum w:abstractNumId="21" w15:restartNumberingAfterBreak="0">
    <w:nsid w:val="398A2D2B"/>
    <w:multiLevelType w:val="hybridMultilevel"/>
    <w:tmpl w:val="CB7AB256"/>
    <w:lvl w:ilvl="0" w:tplc="6B6465B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EF61F8"/>
    <w:multiLevelType w:val="multilevel"/>
    <w:tmpl w:val="1D92AE94"/>
    <w:styleLink w:val="KopnummeringOpenbaarMinisterie"/>
    <w:lvl w:ilvl="0">
      <w:start w:val="1"/>
      <w:numFmt w:val="decimal"/>
      <w:lvlText w:val="%1"/>
      <w:lvlJc w:val="right"/>
      <w:pPr>
        <w:ind w:left="0" w:hanging="170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0" w:hanging="17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hanging="170"/>
      </w:pPr>
      <w:rPr>
        <w:rFonts w:hint="default"/>
      </w:rPr>
    </w:lvl>
    <w:lvl w:ilvl="3">
      <w:start w:val="1"/>
      <w:numFmt w:val="decimal"/>
      <w:lvlText w:val="%1.%2.%3.%4"/>
      <w:lvlJc w:val="right"/>
      <w:pPr>
        <w:ind w:left="0" w:hanging="170"/>
      </w:pPr>
      <w:rPr>
        <w:rFonts w:hint="default"/>
      </w:rPr>
    </w:lvl>
    <w:lvl w:ilvl="4">
      <w:start w:val="1"/>
      <w:numFmt w:val="decimal"/>
      <w:lvlText w:val="%1.%2.%3.%4.%5"/>
      <w:lvlJc w:val="right"/>
      <w:pPr>
        <w:ind w:left="0" w:hanging="170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ind w:left="0" w:hanging="170"/>
      </w:pPr>
      <w:rPr>
        <w:rFonts w:hint="default"/>
      </w:rPr>
    </w:lvl>
    <w:lvl w:ilvl="6">
      <w:start w:val="1"/>
      <w:numFmt w:val="decimal"/>
      <w:lvlText w:val="%1.%2.%3.%4.%5.%6.%7"/>
      <w:lvlJc w:val="right"/>
      <w:pPr>
        <w:ind w:left="0" w:hanging="170"/>
      </w:pPr>
      <w:rPr>
        <w:rFonts w:hint="default"/>
      </w:rPr>
    </w:lvl>
    <w:lvl w:ilvl="7">
      <w:start w:val="1"/>
      <w:numFmt w:val="decimal"/>
      <w:lvlText w:val="%1.%2.%3.%4.%5.%6.%7.%8"/>
      <w:lvlJc w:val="right"/>
      <w:pPr>
        <w:ind w:left="0" w:hanging="170"/>
      </w:pPr>
      <w:rPr>
        <w:rFonts w:hint="default"/>
      </w:rPr>
    </w:lvl>
    <w:lvl w:ilvl="8">
      <w:start w:val="1"/>
      <w:numFmt w:val="decimal"/>
      <w:lvlText w:val="%1.%2.%3.%4.%5.%6.%7.%8.%9"/>
      <w:lvlJc w:val="right"/>
      <w:pPr>
        <w:ind w:left="0" w:hanging="170"/>
      </w:pPr>
      <w:rPr>
        <w:rFonts w:hint="default"/>
      </w:rPr>
    </w:lvl>
  </w:abstractNum>
  <w:abstractNum w:abstractNumId="23" w15:restartNumberingAfterBreak="0">
    <w:nsid w:val="46A60AA0"/>
    <w:multiLevelType w:val="multilevel"/>
    <w:tmpl w:val="1820CDE0"/>
    <w:styleLink w:val="OpsommingopenrondjeOpenbaarMinisterie"/>
    <w:lvl w:ilvl="0">
      <w:start w:val="1"/>
      <w:numFmt w:val="bullet"/>
      <w:pStyle w:val="Opsommingopenrondje1eniveauOpenbaarMinisterie"/>
      <w:lvlText w:val="○"/>
      <w:lvlJc w:val="left"/>
      <w:pPr>
        <w:ind w:left="283" w:hanging="283"/>
      </w:pPr>
      <w:rPr>
        <w:rFonts w:ascii="Calibri" w:hAnsi="Calibri" w:hint="default"/>
      </w:rPr>
    </w:lvl>
    <w:lvl w:ilvl="1">
      <w:start w:val="1"/>
      <w:numFmt w:val="bullet"/>
      <w:pStyle w:val="Opsommingopenrondje2eniveauOpenbaarMinisterie"/>
      <w:lvlText w:val="○"/>
      <w:lvlJc w:val="left"/>
      <w:pPr>
        <w:ind w:left="567" w:hanging="284"/>
      </w:pPr>
      <w:rPr>
        <w:rFonts w:ascii="Calibri" w:hAnsi="Calibri" w:hint="default"/>
      </w:rPr>
    </w:lvl>
    <w:lvl w:ilvl="2">
      <w:start w:val="1"/>
      <w:numFmt w:val="bullet"/>
      <w:pStyle w:val="Opsommingopenrondje3eniveauOpenbaarMinisterie"/>
      <w:lvlText w:val="○"/>
      <w:lvlJc w:val="left"/>
      <w:pPr>
        <w:ind w:left="850" w:hanging="283"/>
      </w:pPr>
      <w:rPr>
        <w:rFonts w:ascii="Calibri" w:hAnsi="Calibri" w:hint="default"/>
      </w:rPr>
    </w:lvl>
    <w:lvl w:ilvl="3">
      <w:start w:val="1"/>
      <w:numFmt w:val="bullet"/>
      <w:lvlText w:val="○"/>
      <w:lvlJc w:val="left"/>
      <w:pPr>
        <w:ind w:left="1134" w:hanging="284"/>
      </w:pPr>
      <w:rPr>
        <w:rFonts w:ascii="Calibri" w:hAnsi="Calibri" w:hint="default"/>
      </w:rPr>
    </w:lvl>
    <w:lvl w:ilvl="4">
      <w:start w:val="1"/>
      <w:numFmt w:val="bullet"/>
      <w:lvlText w:val="○"/>
      <w:lvlJc w:val="left"/>
      <w:pPr>
        <w:ind w:left="1417" w:hanging="283"/>
      </w:pPr>
      <w:rPr>
        <w:rFonts w:ascii="Calibri" w:hAnsi="Calibri" w:hint="default"/>
      </w:rPr>
    </w:lvl>
    <w:lvl w:ilvl="5">
      <w:start w:val="1"/>
      <w:numFmt w:val="bullet"/>
      <w:lvlText w:val="○"/>
      <w:lvlJc w:val="left"/>
      <w:pPr>
        <w:ind w:left="1701" w:hanging="284"/>
      </w:pPr>
      <w:rPr>
        <w:rFonts w:ascii="Calibri" w:hAnsi="Calibri" w:hint="default"/>
      </w:rPr>
    </w:lvl>
    <w:lvl w:ilvl="6">
      <w:start w:val="1"/>
      <w:numFmt w:val="bullet"/>
      <w:lvlText w:val="○"/>
      <w:lvlJc w:val="left"/>
      <w:pPr>
        <w:ind w:left="1984" w:hanging="283"/>
      </w:pPr>
      <w:rPr>
        <w:rFonts w:ascii="Calibri" w:hAnsi="Calibri" w:hint="default"/>
      </w:rPr>
    </w:lvl>
    <w:lvl w:ilvl="7">
      <w:start w:val="1"/>
      <w:numFmt w:val="bullet"/>
      <w:lvlText w:val="○"/>
      <w:lvlJc w:val="left"/>
      <w:pPr>
        <w:ind w:left="2268" w:hanging="284"/>
      </w:pPr>
      <w:rPr>
        <w:rFonts w:ascii="Calibri" w:hAnsi="Calibri" w:hint="default"/>
      </w:rPr>
    </w:lvl>
    <w:lvl w:ilvl="8">
      <w:start w:val="1"/>
      <w:numFmt w:val="bullet"/>
      <w:lvlText w:val="○"/>
      <w:lvlJc w:val="left"/>
      <w:pPr>
        <w:ind w:left="2551" w:hanging="283"/>
      </w:pPr>
      <w:rPr>
        <w:rFonts w:ascii="Calibri" w:hAnsi="Calibri" w:hint="default"/>
      </w:rPr>
    </w:lvl>
  </w:abstractNum>
  <w:abstractNum w:abstractNumId="24" w15:restartNumberingAfterBreak="0">
    <w:nsid w:val="489E21E1"/>
    <w:multiLevelType w:val="hybridMultilevel"/>
    <w:tmpl w:val="D6620462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9E04A53"/>
    <w:multiLevelType w:val="multilevel"/>
    <w:tmpl w:val="7FB6E594"/>
    <w:styleLink w:val="AgendapuntlijstOpenbaarMinisterie"/>
    <w:lvl w:ilvl="0">
      <w:start w:val="1"/>
      <w:numFmt w:val="decimal"/>
      <w:pStyle w:val="AgendapuntOpenbaarMinisteri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79471D"/>
    <w:multiLevelType w:val="hybridMultilevel"/>
    <w:tmpl w:val="1A3485A2"/>
    <w:lvl w:ilvl="0" w:tplc="3FA27952">
      <w:start w:val="1"/>
      <w:numFmt w:val="bullet"/>
      <w:pStyle w:val="Lijstali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021854"/>
    <w:multiLevelType w:val="multilevel"/>
    <w:tmpl w:val="13D6627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9" w15:restartNumberingAfterBreak="0">
    <w:nsid w:val="66230698"/>
    <w:multiLevelType w:val="multilevel"/>
    <w:tmpl w:val="13D6627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0" w15:restartNumberingAfterBreak="0">
    <w:nsid w:val="6CAB1E63"/>
    <w:multiLevelType w:val="multilevel"/>
    <w:tmpl w:val="7FB6E594"/>
    <w:numStyleLink w:val="AgendapuntlijstOpenbaarMinisterie"/>
  </w:abstractNum>
  <w:abstractNum w:abstractNumId="31" w15:restartNumberingAfterBreak="0">
    <w:nsid w:val="7142324B"/>
    <w:multiLevelType w:val="multilevel"/>
    <w:tmpl w:val="A4D2BA84"/>
    <w:styleLink w:val="OpsommingtekenOpenbaarMinisterie"/>
    <w:lvl w:ilvl="0">
      <w:start w:val="1"/>
      <w:numFmt w:val="bullet"/>
      <w:pStyle w:val="Opsommingteken1eniveauOpenbaarMinisterie"/>
      <w:lvlText w:val="•"/>
      <w:lvlJc w:val="left"/>
      <w:pPr>
        <w:ind w:left="284" w:hanging="284"/>
      </w:pPr>
      <w:rPr>
        <w:rFonts w:ascii="Verdana" w:hAnsi="Verdana" w:hint="default"/>
      </w:rPr>
    </w:lvl>
    <w:lvl w:ilvl="1">
      <w:start w:val="1"/>
      <w:numFmt w:val="bullet"/>
      <w:pStyle w:val="Opsommingteken2eniveauOpenbaarMinisterie"/>
      <w:lvlText w:val="–"/>
      <w:lvlJc w:val="left"/>
      <w:pPr>
        <w:ind w:left="568" w:hanging="284"/>
      </w:pPr>
      <w:rPr>
        <w:rFonts w:ascii="Verdana" w:hAnsi="Verdana" w:hint="default"/>
      </w:rPr>
    </w:lvl>
    <w:lvl w:ilvl="2">
      <w:start w:val="1"/>
      <w:numFmt w:val="bullet"/>
      <w:pStyle w:val="Opsommingteken3eniveauOpenbaarMinisterie"/>
      <w:lvlText w:val="-"/>
      <w:lvlJc w:val="left"/>
      <w:pPr>
        <w:ind w:left="852" w:hanging="284"/>
      </w:pPr>
      <w:rPr>
        <w:rFonts w:ascii="Verdana" w:hAnsi="Verdana" w:hint="default"/>
      </w:rPr>
    </w:lvl>
    <w:lvl w:ilvl="3">
      <w:start w:val="1"/>
      <w:numFmt w:val="bullet"/>
      <w:lvlText w:val="-"/>
      <w:lvlJc w:val="left"/>
      <w:pPr>
        <w:ind w:left="1136" w:hanging="284"/>
      </w:pPr>
      <w:rPr>
        <w:rFonts w:ascii="Verdana" w:hAnsi="Verdana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="Verdana" w:hAnsi="Verdana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="Verdana" w:hAnsi="Verdana" w:hint="default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="Verdana" w:hAnsi="Verdana" w:hint="default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="Verdana" w:hAnsi="Verdana" w:hint="default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="Verdana" w:hAnsi="Verdana" w:hint="default"/>
      </w:rPr>
    </w:lvl>
  </w:abstractNum>
  <w:abstractNum w:abstractNumId="32" w15:restartNumberingAfterBreak="0">
    <w:nsid w:val="74AF3C88"/>
    <w:multiLevelType w:val="hybridMultilevel"/>
    <w:tmpl w:val="D8526F1E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BB6B5D"/>
    <w:multiLevelType w:val="multilevel"/>
    <w:tmpl w:val="AA308D44"/>
    <w:numStyleLink w:val="BijlagenummeringOpenbaarMinisterie"/>
  </w:abstractNum>
  <w:abstractNum w:abstractNumId="34" w15:restartNumberingAfterBreak="0">
    <w:nsid w:val="77FD6846"/>
    <w:multiLevelType w:val="multilevel"/>
    <w:tmpl w:val="A4D2BA84"/>
    <w:numStyleLink w:val="OpsommingtekenOpenbaarMinisterie"/>
  </w:abstractNum>
  <w:abstractNum w:abstractNumId="35" w15:restartNumberingAfterBreak="0">
    <w:nsid w:val="7F6F2A4D"/>
    <w:multiLevelType w:val="hybridMultilevel"/>
    <w:tmpl w:val="2C74C6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11"/>
  </w:num>
  <w:num w:numId="4">
    <w:abstractNumId w:val="26"/>
  </w:num>
  <w:num w:numId="5">
    <w:abstractNumId w:val="13"/>
  </w:num>
  <w:num w:numId="6">
    <w:abstractNumId w:val="12"/>
  </w:num>
  <w:num w:numId="7">
    <w:abstractNumId w:val="22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5"/>
  </w:num>
  <w:num w:numId="20">
    <w:abstractNumId w:val="30"/>
  </w:num>
  <w:num w:numId="21">
    <w:abstractNumId w:val="33"/>
  </w:num>
  <w:num w:numId="22">
    <w:abstractNumId w:val="10"/>
  </w:num>
  <w:num w:numId="23">
    <w:abstractNumId w:val="16"/>
  </w:num>
  <w:num w:numId="24">
    <w:abstractNumId w:val="31"/>
  </w:num>
  <w:num w:numId="25">
    <w:abstractNumId w:val="34"/>
  </w:num>
  <w:num w:numId="26">
    <w:abstractNumId w:val="18"/>
  </w:num>
  <w:num w:numId="27">
    <w:abstractNumId w:val="27"/>
  </w:num>
  <w:num w:numId="28">
    <w:abstractNumId w:val="14"/>
  </w:num>
  <w:num w:numId="29">
    <w:abstractNumId w:val="14"/>
    <w:lvlOverride w:ilvl="0">
      <w:startOverride w:val="1"/>
    </w:lvlOverride>
  </w:num>
  <w:num w:numId="30">
    <w:abstractNumId w:val="28"/>
  </w:num>
  <w:num w:numId="31">
    <w:abstractNumId w:val="32"/>
  </w:num>
  <w:num w:numId="32">
    <w:abstractNumId w:val="29"/>
  </w:num>
  <w:num w:numId="33">
    <w:abstractNumId w:val="17"/>
  </w:num>
  <w:num w:numId="34">
    <w:abstractNumId w:val="19"/>
  </w:num>
  <w:num w:numId="35">
    <w:abstractNumId w:val="35"/>
  </w:num>
  <w:num w:numId="36">
    <w:abstractNumId w:val="24"/>
  </w:num>
  <w:num w:numId="37">
    <w:abstractNumId w:val="2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6348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DB9"/>
    <w:rsid w:val="000011AA"/>
    <w:rsid w:val="00001C16"/>
    <w:rsid w:val="0000229F"/>
    <w:rsid w:val="00004562"/>
    <w:rsid w:val="00006237"/>
    <w:rsid w:val="0000663D"/>
    <w:rsid w:val="00007682"/>
    <w:rsid w:val="00010437"/>
    <w:rsid w:val="00010D95"/>
    <w:rsid w:val="000112C1"/>
    <w:rsid w:val="00011BFA"/>
    <w:rsid w:val="00012581"/>
    <w:rsid w:val="0002562D"/>
    <w:rsid w:val="0003224F"/>
    <w:rsid w:val="00032805"/>
    <w:rsid w:val="0003377A"/>
    <w:rsid w:val="00035232"/>
    <w:rsid w:val="00036A64"/>
    <w:rsid w:val="000371AB"/>
    <w:rsid w:val="000418EF"/>
    <w:rsid w:val="00043179"/>
    <w:rsid w:val="0004513F"/>
    <w:rsid w:val="00050D4B"/>
    <w:rsid w:val="00051A5E"/>
    <w:rsid w:val="0005205D"/>
    <w:rsid w:val="00052426"/>
    <w:rsid w:val="00052BC6"/>
    <w:rsid w:val="00052FF4"/>
    <w:rsid w:val="00053E43"/>
    <w:rsid w:val="00053FA3"/>
    <w:rsid w:val="0005430B"/>
    <w:rsid w:val="0005732F"/>
    <w:rsid w:val="00057ADD"/>
    <w:rsid w:val="00060534"/>
    <w:rsid w:val="000669D5"/>
    <w:rsid w:val="00066DF0"/>
    <w:rsid w:val="00071EE6"/>
    <w:rsid w:val="00073BBC"/>
    <w:rsid w:val="00074DAC"/>
    <w:rsid w:val="00075ABE"/>
    <w:rsid w:val="000764E8"/>
    <w:rsid w:val="000771AF"/>
    <w:rsid w:val="000807B4"/>
    <w:rsid w:val="000963EF"/>
    <w:rsid w:val="0009698A"/>
    <w:rsid w:val="000972EA"/>
    <w:rsid w:val="000A1B78"/>
    <w:rsid w:val="000A5AC8"/>
    <w:rsid w:val="000B7F7A"/>
    <w:rsid w:val="000C0969"/>
    <w:rsid w:val="000C1A1A"/>
    <w:rsid w:val="000D2AA2"/>
    <w:rsid w:val="000D34C3"/>
    <w:rsid w:val="000D6AB7"/>
    <w:rsid w:val="000D6B77"/>
    <w:rsid w:val="000E1539"/>
    <w:rsid w:val="000E55A1"/>
    <w:rsid w:val="000E6A23"/>
    <w:rsid w:val="000E6E43"/>
    <w:rsid w:val="000F213A"/>
    <w:rsid w:val="000F2D93"/>
    <w:rsid w:val="000F3233"/>
    <w:rsid w:val="000F650E"/>
    <w:rsid w:val="00100B98"/>
    <w:rsid w:val="00106601"/>
    <w:rsid w:val="00110A9F"/>
    <w:rsid w:val="00113280"/>
    <w:rsid w:val="001170AE"/>
    <w:rsid w:val="00121C08"/>
    <w:rsid w:val="00122DED"/>
    <w:rsid w:val="00123B69"/>
    <w:rsid w:val="00124EA9"/>
    <w:rsid w:val="0012534D"/>
    <w:rsid w:val="0012779F"/>
    <w:rsid w:val="00132265"/>
    <w:rsid w:val="00134E43"/>
    <w:rsid w:val="00135A2A"/>
    <w:rsid w:val="00135E7B"/>
    <w:rsid w:val="00137CBB"/>
    <w:rsid w:val="001432CE"/>
    <w:rsid w:val="00145B8E"/>
    <w:rsid w:val="0014640F"/>
    <w:rsid w:val="0015159F"/>
    <w:rsid w:val="00152E4D"/>
    <w:rsid w:val="001579D8"/>
    <w:rsid w:val="001639F5"/>
    <w:rsid w:val="00166C6E"/>
    <w:rsid w:val="0018093D"/>
    <w:rsid w:val="0018242F"/>
    <w:rsid w:val="00182BCC"/>
    <w:rsid w:val="001836B2"/>
    <w:rsid w:val="00183BD1"/>
    <w:rsid w:val="00184932"/>
    <w:rsid w:val="00187951"/>
    <w:rsid w:val="00187A59"/>
    <w:rsid w:val="00195740"/>
    <w:rsid w:val="00197641"/>
    <w:rsid w:val="001A6EDD"/>
    <w:rsid w:val="001A7926"/>
    <w:rsid w:val="001B1B37"/>
    <w:rsid w:val="001B28C4"/>
    <w:rsid w:val="001B3AA3"/>
    <w:rsid w:val="001B4C7E"/>
    <w:rsid w:val="001B4F12"/>
    <w:rsid w:val="001C0265"/>
    <w:rsid w:val="001C11BE"/>
    <w:rsid w:val="001C6232"/>
    <w:rsid w:val="001C63E7"/>
    <w:rsid w:val="001D2384"/>
    <w:rsid w:val="001D2819"/>
    <w:rsid w:val="001D2A06"/>
    <w:rsid w:val="001D5304"/>
    <w:rsid w:val="001E2293"/>
    <w:rsid w:val="001E2E1E"/>
    <w:rsid w:val="001E34AC"/>
    <w:rsid w:val="001F3BA9"/>
    <w:rsid w:val="001F413B"/>
    <w:rsid w:val="001F532C"/>
    <w:rsid w:val="001F5B4F"/>
    <w:rsid w:val="001F5C28"/>
    <w:rsid w:val="001F6547"/>
    <w:rsid w:val="0020548B"/>
    <w:rsid w:val="0020607F"/>
    <w:rsid w:val="00206E2A"/>
    <w:rsid w:val="00206EFF"/>
    <w:rsid w:val="00206FF8"/>
    <w:rsid w:val="002074B2"/>
    <w:rsid w:val="00213EC7"/>
    <w:rsid w:val="00216489"/>
    <w:rsid w:val="00216D87"/>
    <w:rsid w:val="00220A9C"/>
    <w:rsid w:val="0022212A"/>
    <w:rsid w:val="002225FF"/>
    <w:rsid w:val="0022323C"/>
    <w:rsid w:val="00223B1A"/>
    <w:rsid w:val="00225889"/>
    <w:rsid w:val="00227EB6"/>
    <w:rsid w:val="00230B64"/>
    <w:rsid w:val="00233958"/>
    <w:rsid w:val="00236DE9"/>
    <w:rsid w:val="00242226"/>
    <w:rsid w:val="0024585A"/>
    <w:rsid w:val="00250D86"/>
    <w:rsid w:val="002518D2"/>
    <w:rsid w:val="00252B9A"/>
    <w:rsid w:val="00253E1D"/>
    <w:rsid w:val="00254088"/>
    <w:rsid w:val="0025468D"/>
    <w:rsid w:val="00256039"/>
    <w:rsid w:val="00257AA9"/>
    <w:rsid w:val="00262D4E"/>
    <w:rsid w:val="002646C8"/>
    <w:rsid w:val="00265281"/>
    <w:rsid w:val="002662D8"/>
    <w:rsid w:val="0027281B"/>
    <w:rsid w:val="00276BFF"/>
    <w:rsid w:val="0027704D"/>
    <w:rsid w:val="00280D1D"/>
    <w:rsid w:val="00282B5D"/>
    <w:rsid w:val="00283592"/>
    <w:rsid w:val="00286914"/>
    <w:rsid w:val="00286F58"/>
    <w:rsid w:val="00294CD2"/>
    <w:rsid w:val="002A2E44"/>
    <w:rsid w:val="002A5BA1"/>
    <w:rsid w:val="002A629C"/>
    <w:rsid w:val="002A7B2A"/>
    <w:rsid w:val="002B08A4"/>
    <w:rsid w:val="002B2998"/>
    <w:rsid w:val="002B5B78"/>
    <w:rsid w:val="002B64EE"/>
    <w:rsid w:val="002C46FB"/>
    <w:rsid w:val="002C488E"/>
    <w:rsid w:val="002D01D2"/>
    <w:rsid w:val="002D0E88"/>
    <w:rsid w:val="002D3FEB"/>
    <w:rsid w:val="002D499D"/>
    <w:rsid w:val="002D520C"/>
    <w:rsid w:val="002D52B2"/>
    <w:rsid w:val="002D5498"/>
    <w:rsid w:val="002D584F"/>
    <w:rsid w:val="002E2611"/>
    <w:rsid w:val="002E274E"/>
    <w:rsid w:val="002E4BDA"/>
    <w:rsid w:val="002E6004"/>
    <w:rsid w:val="002E68CD"/>
    <w:rsid w:val="002E6A2D"/>
    <w:rsid w:val="002E7190"/>
    <w:rsid w:val="002F678C"/>
    <w:rsid w:val="002F78E1"/>
    <w:rsid w:val="002F7B77"/>
    <w:rsid w:val="0030122B"/>
    <w:rsid w:val="00302CFA"/>
    <w:rsid w:val="003063C0"/>
    <w:rsid w:val="00312D26"/>
    <w:rsid w:val="003138B7"/>
    <w:rsid w:val="00317089"/>
    <w:rsid w:val="00317DEA"/>
    <w:rsid w:val="00322A9F"/>
    <w:rsid w:val="00323121"/>
    <w:rsid w:val="00323A83"/>
    <w:rsid w:val="00334D4B"/>
    <w:rsid w:val="00335B5E"/>
    <w:rsid w:val="00337DDE"/>
    <w:rsid w:val="00340F65"/>
    <w:rsid w:val="00341AAF"/>
    <w:rsid w:val="00343BFE"/>
    <w:rsid w:val="00346631"/>
    <w:rsid w:val="00347094"/>
    <w:rsid w:val="0035057E"/>
    <w:rsid w:val="00356774"/>
    <w:rsid w:val="00360068"/>
    <w:rsid w:val="00362AA8"/>
    <w:rsid w:val="0036336D"/>
    <w:rsid w:val="00364B2C"/>
    <w:rsid w:val="00364E1D"/>
    <w:rsid w:val="003650DF"/>
    <w:rsid w:val="00365254"/>
    <w:rsid w:val="00365327"/>
    <w:rsid w:val="00370A71"/>
    <w:rsid w:val="00371C69"/>
    <w:rsid w:val="00373BF7"/>
    <w:rsid w:val="00374C23"/>
    <w:rsid w:val="00374C85"/>
    <w:rsid w:val="00374D9A"/>
    <w:rsid w:val="00377612"/>
    <w:rsid w:val="00382603"/>
    <w:rsid w:val="00383722"/>
    <w:rsid w:val="00383954"/>
    <w:rsid w:val="00390E94"/>
    <w:rsid w:val="0039126D"/>
    <w:rsid w:val="003921B3"/>
    <w:rsid w:val="00394167"/>
    <w:rsid w:val="003964D4"/>
    <w:rsid w:val="0039656A"/>
    <w:rsid w:val="003A03BE"/>
    <w:rsid w:val="003A491D"/>
    <w:rsid w:val="003A5ED3"/>
    <w:rsid w:val="003A6677"/>
    <w:rsid w:val="003B14A0"/>
    <w:rsid w:val="003B3641"/>
    <w:rsid w:val="003B5816"/>
    <w:rsid w:val="003B595E"/>
    <w:rsid w:val="003C03CA"/>
    <w:rsid w:val="003C1E85"/>
    <w:rsid w:val="003D04B7"/>
    <w:rsid w:val="003D09E4"/>
    <w:rsid w:val="003D414A"/>
    <w:rsid w:val="003D49E5"/>
    <w:rsid w:val="003D7F84"/>
    <w:rsid w:val="003E30F2"/>
    <w:rsid w:val="003E3B7D"/>
    <w:rsid w:val="003E5FAA"/>
    <w:rsid w:val="003E766F"/>
    <w:rsid w:val="003F2747"/>
    <w:rsid w:val="003F768C"/>
    <w:rsid w:val="004001AF"/>
    <w:rsid w:val="00410F28"/>
    <w:rsid w:val="00413AF8"/>
    <w:rsid w:val="004140A4"/>
    <w:rsid w:val="0041674F"/>
    <w:rsid w:val="00420AB1"/>
    <w:rsid w:val="0042594D"/>
    <w:rsid w:val="00433216"/>
    <w:rsid w:val="00443F0F"/>
    <w:rsid w:val="00444806"/>
    <w:rsid w:val="00447E13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0CAF"/>
    <w:rsid w:val="00484C8E"/>
    <w:rsid w:val="00485461"/>
    <w:rsid w:val="00485C09"/>
    <w:rsid w:val="00486319"/>
    <w:rsid w:val="00487543"/>
    <w:rsid w:val="004875E2"/>
    <w:rsid w:val="00490BBD"/>
    <w:rsid w:val="00495327"/>
    <w:rsid w:val="004967DD"/>
    <w:rsid w:val="00497929"/>
    <w:rsid w:val="004A11DD"/>
    <w:rsid w:val="004B2C90"/>
    <w:rsid w:val="004B5691"/>
    <w:rsid w:val="004B6D36"/>
    <w:rsid w:val="004C12B9"/>
    <w:rsid w:val="004C516E"/>
    <w:rsid w:val="004C51F8"/>
    <w:rsid w:val="004C5F18"/>
    <w:rsid w:val="004C7735"/>
    <w:rsid w:val="004D0D06"/>
    <w:rsid w:val="004D2412"/>
    <w:rsid w:val="004E1DAC"/>
    <w:rsid w:val="004E5D96"/>
    <w:rsid w:val="004F291A"/>
    <w:rsid w:val="004F4A4D"/>
    <w:rsid w:val="004F506B"/>
    <w:rsid w:val="004F6A99"/>
    <w:rsid w:val="005004CB"/>
    <w:rsid w:val="005017F3"/>
    <w:rsid w:val="00501A64"/>
    <w:rsid w:val="00503BFD"/>
    <w:rsid w:val="005043E5"/>
    <w:rsid w:val="005059EF"/>
    <w:rsid w:val="00506193"/>
    <w:rsid w:val="005068E3"/>
    <w:rsid w:val="00513D36"/>
    <w:rsid w:val="00515E2F"/>
    <w:rsid w:val="00521726"/>
    <w:rsid w:val="00526530"/>
    <w:rsid w:val="0053645C"/>
    <w:rsid w:val="00542339"/>
    <w:rsid w:val="00545244"/>
    <w:rsid w:val="0055143E"/>
    <w:rsid w:val="00553801"/>
    <w:rsid w:val="005542FE"/>
    <w:rsid w:val="005615BE"/>
    <w:rsid w:val="00562E3D"/>
    <w:rsid w:val="00565F0C"/>
    <w:rsid w:val="0056616E"/>
    <w:rsid w:val="00566D05"/>
    <w:rsid w:val="00575E4C"/>
    <w:rsid w:val="00575FFC"/>
    <w:rsid w:val="005818B8"/>
    <w:rsid w:val="005826F3"/>
    <w:rsid w:val="0059027A"/>
    <w:rsid w:val="005905E2"/>
    <w:rsid w:val="005A2BEC"/>
    <w:rsid w:val="005A2EBB"/>
    <w:rsid w:val="005B388A"/>
    <w:rsid w:val="005B4FAF"/>
    <w:rsid w:val="005C0748"/>
    <w:rsid w:val="005C42D3"/>
    <w:rsid w:val="005C503B"/>
    <w:rsid w:val="005C5603"/>
    <w:rsid w:val="005C5EC9"/>
    <w:rsid w:val="005C6668"/>
    <w:rsid w:val="005D2002"/>
    <w:rsid w:val="005D35A6"/>
    <w:rsid w:val="005D4151"/>
    <w:rsid w:val="005D5E21"/>
    <w:rsid w:val="005E39A4"/>
    <w:rsid w:val="005E3E58"/>
    <w:rsid w:val="005E4A3C"/>
    <w:rsid w:val="005E64E9"/>
    <w:rsid w:val="005F2DFD"/>
    <w:rsid w:val="005F6DEF"/>
    <w:rsid w:val="005F76EC"/>
    <w:rsid w:val="00600BED"/>
    <w:rsid w:val="006040DB"/>
    <w:rsid w:val="00606D41"/>
    <w:rsid w:val="00612C22"/>
    <w:rsid w:val="00621857"/>
    <w:rsid w:val="00624485"/>
    <w:rsid w:val="00625495"/>
    <w:rsid w:val="00641E45"/>
    <w:rsid w:val="00646076"/>
    <w:rsid w:val="00647A67"/>
    <w:rsid w:val="00653D01"/>
    <w:rsid w:val="00655617"/>
    <w:rsid w:val="00656917"/>
    <w:rsid w:val="006609D0"/>
    <w:rsid w:val="00664EE1"/>
    <w:rsid w:val="006662ED"/>
    <w:rsid w:val="0067287E"/>
    <w:rsid w:val="006767B2"/>
    <w:rsid w:val="00685EED"/>
    <w:rsid w:val="00691524"/>
    <w:rsid w:val="00691CC9"/>
    <w:rsid w:val="006953A2"/>
    <w:rsid w:val="00697137"/>
    <w:rsid w:val="006A0667"/>
    <w:rsid w:val="006A078D"/>
    <w:rsid w:val="006A272F"/>
    <w:rsid w:val="006A3E94"/>
    <w:rsid w:val="006A5C71"/>
    <w:rsid w:val="006B1D7F"/>
    <w:rsid w:val="006B2426"/>
    <w:rsid w:val="006B2EDD"/>
    <w:rsid w:val="006B6044"/>
    <w:rsid w:val="006C2AEC"/>
    <w:rsid w:val="006C5820"/>
    <w:rsid w:val="006C6A9D"/>
    <w:rsid w:val="006D1154"/>
    <w:rsid w:val="006D2ECD"/>
    <w:rsid w:val="006F78C3"/>
    <w:rsid w:val="00700581"/>
    <w:rsid w:val="00703BD3"/>
    <w:rsid w:val="00705849"/>
    <w:rsid w:val="00706308"/>
    <w:rsid w:val="00707369"/>
    <w:rsid w:val="00712665"/>
    <w:rsid w:val="0071386B"/>
    <w:rsid w:val="00716B65"/>
    <w:rsid w:val="0072479C"/>
    <w:rsid w:val="00724E06"/>
    <w:rsid w:val="0072735A"/>
    <w:rsid w:val="00731B4A"/>
    <w:rsid w:val="0073399A"/>
    <w:rsid w:val="00734313"/>
    <w:rsid w:val="007358BA"/>
    <w:rsid w:val="007361EE"/>
    <w:rsid w:val="007408DE"/>
    <w:rsid w:val="00743326"/>
    <w:rsid w:val="00750733"/>
    <w:rsid w:val="00750780"/>
    <w:rsid w:val="007525D1"/>
    <w:rsid w:val="00752725"/>
    <w:rsid w:val="00755231"/>
    <w:rsid w:val="00756C31"/>
    <w:rsid w:val="00756F71"/>
    <w:rsid w:val="00763619"/>
    <w:rsid w:val="00763B35"/>
    <w:rsid w:val="00764AF2"/>
    <w:rsid w:val="007654A9"/>
    <w:rsid w:val="00766E99"/>
    <w:rsid w:val="00770652"/>
    <w:rsid w:val="007706B0"/>
    <w:rsid w:val="00770F1E"/>
    <w:rsid w:val="00775717"/>
    <w:rsid w:val="00776618"/>
    <w:rsid w:val="00782462"/>
    <w:rsid w:val="007832CA"/>
    <w:rsid w:val="00783A59"/>
    <w:rsid w:val="0078643F"/>
    <w:rsid w:val="007865DD"/>
    <w:rsid w:val="00786CDF"/>
    <w:rsid w:val="00787B55"/>
    <w:rsid w:val="0079179F"/>
    <w:rsid w:val="00793E98"/>
    <w:rsid w:val="00796A8D"/>
    <w:rsid w:val="007A33E3"/>
    <w:rsid w:val="007A7650"/>
    <w:rsid w:val="007B0C68"/>
    <w:rsid w:val="007B3114"/>
    <w:rsid w:val="007B3FC8"/>
    <w:rsid w:val="007B3FE5"/>
    <w:rsid w:val="007B5373"/>
    <w:rsid w:val="007C0010"/>
    <w:rsid w:val="007C037C"/>
    <w:rsid w:val="007D4A7D"/>
    <w:rsid w:val="007D4DCE"/>
    <w:rsid w:val="007D66A1"/>
    <w:rsid w:val="007E1D7B"/>
    <w:rsid w:val="007E7724"/>
    <w:rsid w:val="007F0A2A"/>
    <w:rsid w:val="007F1417"/>
    <w:rsid w:val="007F3581"/>
    <w:rsid w:val="007F400D"/>
    <w:rsid w:val="007F48F0"/>
    <w:rsid w:val="007F653F"/>
    <w:rsid w:val="008024AB"/>
    <w:rsid w:val="00804379"/>
    <w:rsid w:val="008064EE"/>
    <w:rsid w:val="00810585"/>
    <w:rsid w:val="00813785"/>
    <w:rsid w:val="008213D5"/>
    <w:rsid w:val="008222EE"/>
    <w:rsid w:val="00823AC1"/>
    <w:rsid w:val="00826EA4"/>
    <w:rsid w:val="00827EAA"/>
    <w:rsid w:val="00832239"/>
    <w:rsid w:val="00833AE7"/>
    <w:rsid w:val="00835548"/>
    <w:rsid w:val="00835BCC"/>
    <w:rsid w:val="00843B35"/>
    <w:rsid w:val="008535FB"/>
    <w:rsid w:val="00854B34"/>
    <w:rsid w:val="00855D76"/>
    <w:rsid w:val="00857D56"/>
    <w:rsid w:val="00857ED5"/>
    <w:rsid w:val="0086137E"/>
    <w:rsid w:val="008664DD"/>
    <w:rsid w:val="00872D95"/>
    <w:rsid w:val="008736AE"/>
    <w:rsid w:val="00876566"/>
    <w:rsid w:val="008775D3"/>
    <w:rsid w:val="00877BD5"/>
    <w:rsid w:val="008802D3"/>
    <w:rsid w:val="00882AA3"/>
    <w:rsid w:val="00883631"/>
    <w:rsid w:val="008839AC"/>
    <w:rsid w:val="00886BB9"/>
    <w:rsid w:val="008870F0"/>
    <w:rsid w:val="0089021A"/>
    <w:rsid w:val="00890CE8"/>
    <w:rsid w:val="008931CF"/>
    <w:rsid w:val="00893934"/>
    <w:rsid w:val="00897CD8"/>
    <w:rsid w:val="008A2A1D"/>
    <w:rsid w:val="008A5E5E"/>
    <w:rsid w:val="008A65D7"/>
    <w:rsid w:val="008A6742"/>
    <w:rsid w:val="008B0E7D"/>
    <w:rsid w:val="008B5CD1"/>
    <w:rsid w:val="008C2BBE"/>
    <w:rsid w:val="008C2F90"/>
    <w:rsid w:val="008C6251"/>
    <w:rsid w:val="008D7243"/>
    <w:rsid w:val="008D7BDD"/>
    <w:rsid w:val="008E421B"/>
    <w:rsid w:val="008E5558"/>
    <w:rsid w:val="008F0051"/>
    <w:rsid w:val="0090254C"/>
    <w:rsid w:val="0090724E"/>
    <w:rsid w:val="00907FD7"/>
    <w:rsid w:val="00910D57"/>
    <w:rsid w:val="00914C79"/>
    <w:rsid w:val="00915CB4"/>
    <w:rsid w:val="009169F0"/>
    <w:rsid w:val="009221AC"/>
    <w:rsid w:val="009225D7"/>
    <w:rsid w:val="009228AD"/>
    <w:rsid w:val="00923F74"/>
    <w:rsid w:val="009261FD"/>
    <w:rsid w:val="0092785C"/>
    <w:rsid w:val="00930A77"/>
    <w:rsid w:val="00934750"/>
    <w:rsid w:val="00934E30"/>
    <w:rsid w:val="00935271"/>
    <w:rsid w:val="00943209"/>
    <w:rsid w:val="0094509D"/>
    <w:rsid w:val="00945318"/>
    <w:rsid w:val="00950DB4"/>
    <w:rsid w:val="009534C6"/>
    <w:rsid w:val="009550C2"/>
    <w:rsid w:val="009606EB"/>
    <w:rsid w:val="00960A14"/>
    <w:rsid w:val="0096172C"/>
    <w:rsid w:val="00963973"/>
    <w:rsid w:val="009645C3"/>
    <w:rsid w:val="00966FFB"/>
    <w:rsid w:val="00971786"/>
    <w:rsid w:val="00971B3B"/>
    <w:rsid w:val="00976250"/>
    <w:rsid w:val="00984BF0"/>
    <w:rsid w:val="0098578A"/>
    <w:rsid w:val="009875C3"/>
    <w:rsid w:val="009878FB"/>
    <w:rsid w:val="00990EC9"/>
    <w:rsid w:val="009954EA"/>
    <w:rsid w:val="009A1964"/>
    <w:rsid w:val="009B3832"/>
    <w:rsid w:val="009B5BE8"/>
    <w:rsid w:val="009B6700"/>
    <w:rsid w:val="009C1976"/>
    <w:rsid w:val="009C2F9E"/>
    <w:rsid w:val="009C37AA"/>
    <w:rsid w:val="009C7897"/>
    <w:rsid w:val="009D5AE2"/>
    <w:rsid w:val="009D6C37"/>
    <w:rsid w:val="009E4D41"/>
    <w:rsid w:val="009E5839"/>
    <w:rsid w:val="009E6E03"/>
    <w:rsid w:val="009E7677"/>
    <w:rsid w:val="009E7E85"/>
    <w:rsid w:val="009F03F1"/>
    <w:rsid w:val="009F3389"/>
    <w:rsid w:val="009F717A"/>
    <w:rsid w:val="00A03A67"/>
    <w:rsid w:val="00A06A64"/>
    <w:rsid w:val="00A07FEF"/>
    <w:rsid w:val="00A10E3E"/>
    <w:rsid w:val="00A10EDA"/>
    <w:rsid w:val="00A120FB"/>
    <w:rsid w:val="00A1404E"/>
    <w:rsid w:val="00A1497C"/>
    <w:rsid w:val="00A17CE5"/>
    <w:rsid w:val="00A21956"/>
    <w:rsid w:val="00A263DF"/>
    <w:rsid w:val="00A322F3"/>
    <w:rsid w:val="00A34476"/>
    <w:rsid w:val="00A34FCF"/>
    <w:rsid w:val="00A41DCF"/>
    <w:rsid w:val="00A42EEC"/>
    <w:rsid w:val="00A44571"/>
    <w:rsid w:val="00A458F0"/>
    <w:rsid w:val="00A50406"/>
    <w:rsid w:val="00A50767"/>
    <w:rsid w:val="00A50801"/>
    <w:rsid w:val="00A53C62"/>
    <w:rsid w:val="00A568E5"/>
    <w:rsid w:val="00A570B2"/>
    <w:rsid w:val="00A60A58"/>
    <w:rsid w:val="00A61B21"/>
    <w:rsid w:val="00A64D09"/>
    <w:rsid w:val="00A65B09"/>
    <w:rsid w:val="00A670BB"/>
    <w:rsid w:val="00A76E7C"/>
    <w:rsid w:val="00A770F5"/>
    <w:rsid w:val="00A773CC"/>
    <w:rsid w:val="00A818CA"/>
    <w:rsid w:val="00A83258"/>
    <w:rsid w:val="00A871D6"/>
    <w:rsid w:val="00AA2F6F"/>
    <w:rsid w:val="00AA6B1A"/>
    <w:rsid w:val="00AB0D90"/>
    <w:rsid w:val="00AB125E"/>
    <w:rsid w:val="00AB1E21"/>
    <w:rsid w:val="00AB1E30"/>
    <w:rsid w:val="00AB2477"/>
    <w:rsid w:val="00AB56F0"/>
    <w:rsid w:val="00AB5DBD"/>
    <w:rsid w:val="00AB77BB"/>
    <w:rsid w:val="00AC273E"/>
    <w:rsid w:val="00AC33D0"/>
    <w:rsid w:val="00AC5B1A"/>
    <w:rsid w:val="00AD11A5"/>
    <w:rsid w:val="00AD20C4"/>
    <w:rsid w:val="00AD24E6"/>
    <w:rsid w:val="00AD31A0"/>
    <w:rsid w:val="00AD31CE"/>
    <w:rsid w:val="00AD4DF7"/>
    <w:rsid w:val="00AE0183"/>
    <w:rsid w:val="00AE2110"/>
    <w:rsid w:val="00AE2EB1"/>
    <w:rsid w:val="00AE536D"/>
    <w:rsid w:val="00AE6C36"/>
    <w:rsid w:val="00AF6BCC"/>
    <w:rsid w:val="00B01DA1"/>
    <w:rsid w:val="00B06592"/>
    <w:rsid w:val="00B06ACA"/>
    <w:rsid w:val="00B11A76"/>
    <w:rsid w:val="00B13132"/>
    <w:rsid w:val="00B16DF9"/>
    <w:rsid w:val="00B22149"/>
    <w:rsid w:val="00B233E3"/>
    <w:rsid w:val="00B30352"/>
    <w:rsid w:val="00B328A1"/>
    <w:rsid w:val="00B346DF"/>
    <w:rsid w:val="00B40333"/>
    <w:rsid w:val="00B410F6"/>
    <w:rsid w:val="00B4199C"/>
    <w:rsid w:val="00B41D0D"/>
    <w:rsid w:val="00B42533"/>
    <w:rsid w:val="00B427BB"/>
    <w:rsid w:val="00B452BD"/>
    <w:rsid w:val="00B460C2"/>
    <w:rsid w:val="00B47460"/>
    <w:rsid w:val="00B63EB9"/>
    <w:rsid w:val="00B67490"/>
    <w:rsid w:val="00B75ED8"/>
    <w:rsid w:val="00B77809"/>
    <w:rsid w:val="00B84436"/>
    <w:rsid w:val="00B860DC"/>
    <w:rsid w:val="00B876BE"/>
    <w:rsid w:val="00B9540B"/>
    <w:rsid w:val="00B95CAD"/>
    <w:rsid w:val="00B96FD2"/>
    <w:rsid w:val="00BA3794"/>
    <w:rsid w:val="00BA3F4D"/>
    <w:rsid w:val="00BA79E3"/>
    <w:rsid w:val="00BB1FC1"/>
    <w:rsid w:val="00BB239A"/>
    <w:rsid w:val="00BB31CE"/>
    <w:rsid w:val="00BC0188"/>
    <w:rsid w:val="00BC14FC"/>
    <w:rsid w:val="00BC6DC8"/>
    <w:rsid w:val="00BC6FB7"/>
    <w:rsid w:val="00BD0642"/>
    <w:rsid w:val="00BD298A"/>
    <w:rsid w:val="00BD31C1"/>
    <w:rsid w:val="00BD331D"/>
    <w:rsid w:val="00BD6C97"/>
    <w:rsid w:val="00BE55A7"/>
    <w:rsid w:val="00BE64B3"/>
    <w:rsid w:val="00BF147B"/>
    <w:rsid w:val="00BF18A3"/>
    <w:rsid w:val="00BF4EAC"/>
    <w:rsid w:val="00BF6A7B"/>
    <w:rsid w:val="00BF6B3C"/>
    <w:rsid w:val="00C0574C"/>
    <w:rsid w:val="00C05E5B"/>
    <w:rsid w:val="00C06D9A"/>
    <w:rsid w:val="00C0702B"/>
    <w:rsid w:val="00C07DB9"/>
    <w:rsid w:val="00C11B08"/>
    <w:rsid w:val="00C12133"/>
    <w:rsid w:val="00C127BE"/>
    <w:rsid w:val="00C13FB1"/>
    <w:rsid w:val="00C1665D"/>
    <w:rsid w:val="00C17A25"/>
    <w:rsid w:val="00C201EB"/>
    <w:rsid w:val="00C249E7"/>
    <w:rsid w:val="00C33308"/>
    <w:rsid w:val="00C34E4D"/>
    <w:rsid w:val="00C35D8F"/>
    <w:rsid w:val="00C4003A"/>
    <w:rsid w:val="00C41422"/>
    <w:rsid w:val="00C42337"/>
    <w:rsid w:val="00C42363"/>
    <w:rsid w:val="00C43412"/>
    <w:rsid w:val="00C45091"/>
    <w:rsid w:val="00C473B3"/>
    <w:rsid w:val="00C50828"/>
    <w:rsid w:val="00C51137"/>
    <w:rsid w:val="00C52123"/>
    <w:rsid w:val="00C61EEB"/>
    <w:rsid w:val="00C6206C"/>
    <w:rsid w:val="00C6250C"/>
    <w:rsid w:val="00C71895"/>
    <w:rsid w:val="00C72D11"/>
    <w:rsid w:val="00C741B5"/>
    <w:rsid w:val="00C752B7"/>
    <w:rsid w:val="00C815CA"/>
    <w:rsid w:val="00C863AE"/>
    <w:rsid w:val="00C87372"/>
    <w:rsid w:val="00C92E08"/>
    <w:rsid w:val="00C93473"/>
    <w:rsid w:val="00C9444F"/>
    <w:rsid w:val="00C952B3"/>
    <w:rsid w:val="00C971C1"/>
    <w:rsid w:val="00CA10BB"/>
    <w:rsid w:val="00CA1FE3"/>
    <w:rsid w:val="00CA332D"/>
    <w:rsid w:val="00CA7559"/>
    <w:rsid w:val="00CB254D"/>
    <w:rsid w:val="00CB3533"/>
    <w:rsid w:val="00CB5C8F"/>
    <w:rsid w:val="00CB7600"/>
    <w:rsid w:val="00CB7D61"/>
    <w:rsid w:val="00CC65EA"/>
    <w:rsid w:val="00CC6A4B"/>
    <w:rsid w:val="00CD00DE"/>
    <w:rsid w:val="00CD08CF"/>
    <w:rsid w:val="00CD7A5A"/>
    <w:rsid w:val="00CD7AAF"/>
    <w:rsid w:val="00CE2BA6"/>
    <w:rsid w:val="00CE35BC"/>
    <w:rsid w:val="00CE47BB"/>
    <w:rsid w:val="00CE564D"/>
    <w:rsid w:val="00CE5A0F"/>
    <w:rsid w:val="00CF2B0C"/>
    <w:rsid w:val="00D021AC"/>
    <w:rsid w:val="00D023A0"/>
    <w:rsid w:val="00D029B7"/>
    <w:rsid w:val="00D04872"/>
    <w:rsid w:val="00D048CF"/>
    <w:rsid w:val="00D0609D"/>
    <w:rsid w:val="00D07380"/>
    <w:rsid w:val="00D10D0C"/>
    <w:rsid w:val="00D16E87"/>
    <w:rsid w:val="00D228D8"/>
    <w:rsid w:val="00D25AA0"/>
    <w:rsid w:val="00D267F1"/>
    <w:rsid w:val="00D27D0E"/>
    <w:rsid w:val="00D33A9E"/>
    <w:rsid w:val="00D35DA7"/>
    <w:rsid w:val="00D37574"/>
    <w:rsid w:val="00D37D76"/>
    <w:rsid w:val="00D40622"/>
    <w:rsid w:val="00D420C8"/>
    <w:rsid w:val="00D47AD0"/>
    <w:rsid w:val="00D52310"/>
    <w:rsid w:val="00D57A57"/>
    <w:rsid w:val="00D613A9"/>
    <w:rsid w:val="00D660F5"/>
    <w:rsid w:val="00D6736B"/>
    <w:rsid w:val="00D7238E"/>
    <w:rsid w:val="00D73003"/>
    <w:rsid w:val="00D73C03"/>
    <w:rsid w:val="00D741F2"/>
    <w:rsid w:val="00D81A72"/>
    <w:rsid w:val="00D92EDA"/>
    <w:rsid w:val="00D93451"/>
    <w:rsid w:val="00D9359B"/>
    <w:rsid w:val="00D945D6"/>
    <w:rsid w:val="00D94EC7"/>
    <w:rsid w:val="00DA136B"/>
    <w:rsid w:val="00DA5661"/>
    <w:rsid w:val="00DA5C0D"/>
    <w:rsid w:val="00DA6E07"/>
    <w:rsid w:val="00DA7097"/>
    <w:rsid w:val="00DA749F"/>
    <w:rsid w:val="00DA7584"/>
    <w:rsid w:val="00DA7A62"/>
    <w:rsid w:val="00DB0413"/>
    <w:rsid w:val="00DB0F15"/>
    <w:rsid w:val="00DB3292"/>
    <w:rsid w:val="00DC2F99"/>
    <w:rsid w:val="00DC3075"/>
    <w:rsid w:val="00DC489D"/>
    <w:rsid w:val="00DC6A0D"/>
    <w:rsid w:val="00DC72D8"/>
    <w:rsid w:val="00DD140B"/>
    <w:rsid w:val="00DD2123"/>
    <w:rsid w:val="00DD2A9E"/>
    <w:rsid w:val="00DD509E"/>
    <w:rsid w:val="00DE088C"/>
    <w:rsid w:val="00DE09D8"/>
    <w:rsid w:val="00DE14C5"/>
    <w:rsid w:val="00DE2331"/>
    <w:rsid w:val="00DE2FD1"/>
    <w:rsid w:val="00DE5157"/>
    <w:rsid w:val="00DE7BC4"/>
    <w:rsid w:val="00DF1BBC"/>
    <w:rsid w:val="00E05BA5"/>
    <w:rsid w:val="00E07762"/>
    <w:rsid w:val="00E12204"/>
    <w:rsid w:val="00E12CAA"/>
    <w:rsid w:val="00E144CE"/>
    <w:rsid w:val="00E175BD"/>
    <w:rsid w:val="00E25062"/>
    <w:rsid w:val="00E318F2"/>
    <w:rsid w:val="00E3270D"/>
    <w:rsid w:val="00E334BB"/>
    <w:rsid w:val="00E35D5C"/>
    <w:rsid w:val="00E4520C"/>
    <w:rsid w:val="00E45F90"/>
    <w:rsid w:val="00E47322"/>
    <w:rsid w:val="00E47E3C"/>
    <w:rsid w:val="00E52291"/>
    <w:rsid w:val="00E527BE"/>
    <w:rsid w:val="00E527DB"/>
    <w:rsid w:val="00E56EFE"/>
    <w:rsid w:val="00E60CE6"/>
    <w:rsid w:val="00E61D02"/>
    <w:rsid w:val="00E62B1D"/>
    <w:rsid w:val="00E62D48"/>
    <w:rsid w:val="00E63324"/>
    <w:rsid w:val="00E6431C"/>
    <w:rsid w:val="00E64BFF"/>
    <w:rsid w:val="00E65900"/>
    <w:rsid w:val="00E65D32"/>
    <w:rsid w:val="00E678A0"/>
    <w:rsid w:val="00E67C8F"/>
    <w:rsid w:val="00E7078D"/>
    <w:rsid w:val="00E70838"/>
    <w:rsid w:val="00E7085E"/>
    <w:rsid w:val="00E72157"/>
    <w:rsid w:val="00E73B41"/>
    <w:rsid w:val="00E76843"/>
    <w:rsid w:val="00E876E5"/>
    <w:rsid w:val="00E87FB4"/>
    <w:rsid w:val="00E916E1"/>
    <w:rsid w:val="00E93FCF"/>
    <w:rsid w:val="00E96BF0"/>
    <w:rsid w:val="00E9778E"/>
    <w:rsid w:val="00EA1322"/>
    <w:rsid w:val="00EB05D4"/>
    <w:rsid w:val="00EB1497"/>
    <w:rsid w:val="00EB53A8"/>
    <w:rsid w:val="00EB7C66"/>
    <w:rsid w:val="00EC702E"/>
    <w:rsid w:val="00EC72BE"/>
    <w:rsid w:val="00ED7F76"/>
    <w:rsid w:val="00EE10A9"/>
    <w:rsid w:val="00EE2791"/>
    <w:rsid w:val="00EE29DC"/>
    <w:rsid w:val="00EE35E4"/>
    <w:rsid w:val="00EE70B1"/>
    <w:rsid w:val="00EF5802"/>
    <w:rsid w:val="00F005C9"/>
    <w:rsid w:val="00F01300"/>
    <w:rsid w:val="00F04349"/>
    <w:rsid w:val="00F05B0F"/>
    <w:rsid w:val="00F1404D"/>
    <w:rsid w:val="00F16773"/>
    <w:rsid w:val="00F16B2B"/>
    <w:rsid w:val="00F16EDB"/>
    <w:rsid w:val="00F208DC"/>
    <w:rsid w:val="00F22CB3"/>
    <w:rsid w:val="00F234F5"/>
    <w:rsid w:val="00F3166C"/>
    <w:rsid w:val="00F33259"/>
    <w:rsid w:val="00F43B00"/>
    <w:rsid w:val="00F44B92"/>
    <w:rsid w:val="00F44FB8"/>
    <w:rsid w:val="00F502CA"/>
    <w:rsid w:val="00F519B9"/>
    <w:rsid w:val="00F55E8B"/>
    <w:rsid w:val="00F564F9"/>
    <w:rsid w:val="00F5695B"/>
    <w:rsid w:val="00F61D4D"/>
    <w:rsid w:val="00F669BA"/>
    <w:rsid w:val="00F715A3"/>
    <w:rsid w:val="00F73C98"/>
    <w:rsid w:val="00F73FE0"/>
    <w:rsid w:val="00F7766C"/>
    <w:rsid w:val="00F82076"/>
    <w:rsid w:val="00F85D6C"/>
    <w:rsid w:val="00F879E4"/>
    <w:rsid w:val="00F9058F"/>
    <w:rsid w:val="00F92864"/>
    <w:rsid w:val="00F94FCC"/>
    <w:rsid w:val="00FA269F"/>
    <w:rsid w:val="00FB204D"/>
    <w:rsid w:val="00FB22AF"/>
    <w:rsid w:val="00FB2AAE"/>
    <w:rsid w:val="00FB5571"/>
    <w:rsid w:val="00FB6897"/>
    <w:rsid w:val="00FB7F9C"/>
    <w:rsid w:val="00FC054B"/>
    <w:rsid w:val="00FC258F"/>
    <w:rsid w:val="00FC25E1"/>
    <w:rsid w:val="00FC2E70"/>
    <w:rsid w:val="00FC3FA5"/>
    <w:rsid w:val="00FC6260"/>
    <w:rsid w:val="00FD1ED9"/>
    <w:rsid w:val="00FD2C03"/>
    <w:rsid w:val="00FD5EAC"/>
    <w:rsid w:val="00FD63B3"/>
    <w:rsid w:val="00FE1BFD"/>
    <w:rsid w:val="00FE3B2B"/>
    <w:rsid w:val="00FF0B3E"/>
    <w:rsid w:val="00FF5EF5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>
      <o:colormru v:ext="edit" colors="#ddd"/>
    </o:shapedefaults>
    <o:shapelayout v:ext="edit">
      <o:idmap v:ext="edit" data="1"/>
    </o:shapelayout>
  </w:shapeDefaults>
  <w:decimalSymbol w:val=","/>
  <w:listSeparator w:val=";"/>
  <w14:docId w14:val="67033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8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4" w:unhideWhenUsed="1"/>
    <w:lsdException w:name="toc 5" w:semiHidden="1" w:uiPriority="39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iPriority="0" w:unhideWhenUsed="1"/>
    <w:lsdException w:name="line number" w:semiHidden="1" w:uiPriority="99" w:unhideWhenUsed="1"/>
    <w:lsdException w:name="page number" w:semiHidden="1" w:uiPriority="0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Standaard Openbaar Ministerie"/>
    <w:qFormat/>
    <w:rsid w:val="00216D87"/>
    <w:pPr>
      <w:spacing w:line="284" w:lineRule="atLeast"/>
    </w:pPr>
    <w:rPr>
      <w:rFonts w:ascii="Verdana" w:eastAsia="SimSun" w:hAnsi="Verdana" w:cs="Verdana"/>
      <w:sz w:val="18"/>
      <w:szCs w:val="18"/>
    </w:rPr>
  </w:style>
  <w:style w:type="paragraph" w:styleId="Kop1">
    <w:name w:val="heading 1"/>
    <w:aliases w:val="Kop 1 Openbaar Ministerie"/>
    <w:basedOn w:val="ZsysbasisOpenbaarMinisterie"/>
    <w:next w:val="InleidingOpenbaarMinisterie"/>
    <w:link w:val="Kop1Char"/>
    <w:qFormat/>
    <w:rsid w:val="0078643F"/>
    <w:pPr>
      <w:numPr>
        <w:numId w:val="26"/>
      </w:numPr>
      <w:spacing w:after="240" w:line="240" w:lineRule="auto"/>
      <w:outlineLvl w:val="0"/>
    </w:pPr>
    <w:rPr>
      <w:bCs/>
      <w:color w:val="001935"/>
      <w:sz w:val="36"/>
      <w:szCs w:val="32"/>
    </w:rPr>
  </w:style>
  <w:style w:type="paragraph" w:styleId="Kop2">
    <w:name w:val="heading 2"/>
    <w:aliases w:val="Kop 2 Openbaar Ministerie"/>
    <w:basedOn w:val="ZsysbasisOpenbaarMinisterie"/>
    <w:next w:val="BasistekstOpenbaarMinisterie"/>
    <w:qFormat/>
    <w:rsid w:val="00317089"/>
    <w:pPr>
      <w:keepNext/>
      <w:numPr>
        <w:ilvl w:val="1"/>
        <w:numId w:val="26"/>
      </w:numPr>
      <w:spacing w:before="240" w:after="240"/>
      <w:outlineLvl w:val="1"/>
    </w:pPr>
    <w:rPr>
      <w:bCs/>
      <w:iCs/>
      <w:color w:val="001935"/>
      <w:sz w:val="22"/>
      <w:szCs w:val="28"/>
    </w:rPr>
  </w:style>
  <w:style w:type="paragraph" w:styleId="Kop3">
    <w:name w:val="heading 3"/>
    <w:aliases w:val="Kop 3 Openbaar Ministerie"/>
    <w:basedOn w:val="ZsysbasisOpenbaarMinisterie"/>
    <w:next w:val="BasistekstOpenbaarMinisterie"/>
    <w:link w:val="Kop3Char"/>
    <w:uiPriority w:val="9"/>
    <w:qFormat/>
    <w:rsid w:val="002A5BA1"/>
    <w:pPr>
      <w:numPr>
        <w:ilvl w:val="2"/>
        <w:numId w:val="26"/>
      </w:numPr>
      <w:spacing w:line="240" w:lineRule="auto"/>
      <w:outlineLvl w:val="2"/>
    </w:pPr>
    <w:rPr>
      <w:b/>
      <w:iCs/>
      <w:color w:val="001935"/>
    </w:rPr>
  </w:style>
  <w:style w:type="paragraph" w:styleId="Kop4">
    <w:name w:val="heading 4"/>
    <w:aliases w:val="Kop 4 Openbaar Ministerie"/>
    <w:basedOn w:val="ZsysbasisOpenbaarMinisterie"/>
    <w:next w:val="BasistekstOpenbaarMinisterie"/>
    <w:link w:val="Kop4Char"/>
    <w:uiPriority w:val="9"/>
    <w:qFormat/>
    <w:rsid w:val="007832CA"/>
    <w:pPr>
      <w:keepNext/>
      <w:keepLines/>
      <w:numPr>
        <w:ilvl w:val="3"/>
        <w:numId w:val="26"/>
      </w:numPr>
      <w:outlineLvl w:val="3"/>
    </w:pPr>
    <w:rPr>
      <w:bCs/>
      <w:i/>
      <w:color w:val="001935"/>
      <w:szCs w:val="24"/>
    </w:rPr>
  </w:style>
  <w:style w:type="paragraph" w:styleId="Kop5">
    <w:name w:val="heading 5"/>
    <w:aliases w:val="Kop 5 Openbaar Ministerie"/>
    <w:basedOn w:val="ZsysbasisOpenbaarMinisterie"/>
    <w:next w:val="BasistekstOpenbaarMinisterie"/>
    <w:uiPriority w:val="4"/>
    <w:semiHidden/>
    <w:rsid w:val="007832CA"/>
    <w:pPr>
      <w:keepNext/>
      <w:keepLines/>
      <w:numPr>
        <w:ilvl w:val="4"/>
        <w:numId w:val="26"/>
      </w:numPr>
      <w:outlineLvl w:val="4"/>
    </w:pPr>
    <w:rPr>
      <w:bCs/>
      <w:iCs/>
      <w:szCs w:val="22"/>
    </w:rPr>
  </w:style>
  <w:style w:type="paragraph" w:styleId="Kop6">
    <w:name w:val="heading 6"/>
    <w:aliases w:val="Kop 6 Openbaar Ministerie"/>
    <w:basedOn w:val="ZsysbasisOpenbaarMinisterie"/>
    <w:next w:val="BasistekstOpenbaarMinisterie"/>
    <w:uiPriority w:val="4"/>
    <w:semiHidden/>
    <w:rsid w:val="007832CA"/>
    <w:pPr>
      <w:keepNext/>
      <w:keepLines/>
      <w:numPr>
        <w:ilvl w:val="5"/>
        <w:numId w:val="26"/>
      </w:numPr>
      <w:outlineLvl w:val="5"/>
    </w:pPr>
  </w:style>
  <w:style w:type="paragraph" w:styleId="Kop7">
    <w:name w:val="heading 7"/>
    <w:aliases w:val="Kop 7 Openbaar Ministerie"/>
    <w:basedOn w:val="ZsysbasisOpenbaarMinisterie"/>
    <w:next w:val="BasistekstOpenbaarMinisterie"/>
    <w:uiPriority w:val="4"/>
    <w:semiHidden/>
    <w:rsid w:val="007832CA"/>
    <w:pPr>
      <w:keepNext/>
      <w:keepLines/>
      <w:numPr>
        <w:ilvl w:val="6"/>
        <w:numId w:val="26"/>
      </w:numPr>
      <w:outlineLvl w:val="6"/>
    </w:pPr>
    <w:rPr>
      <w:bCs/>
      <w:szCs w:val="20"/>
    </w:rPr>
  </w:style>
  <w:style w:type="paragraph" w:styleId="Kop8">
    <w:name w:val="heading 8"/>
    <w:aliases w:val="Kop 8 Openbaar Ministerie"/>
    <w:basedOn w:val="ZsysbasisOpenbaarMinisterie"/>
    <w:next w:val="BasistekstOpenbaarMinisterie"/>
    <w:uiPriority w:val="4"/>
    <w:semiHidden/>
    <w:rsid w:val="007832CA"/>
    <w:pPr>
      <w:keepNext/>
      <w:keepLines/>
      <w:numPr>
        <w:ilvl w:val="7"/>
        <w:numId w:val="26"/>
      </w:numPr>
      <w:outlineLvl w:val="7"/>
    </w:pPr>
    <w:rPr>
      <w:iCs/>
      <w:szCs w:val="20"/>
    </w:rPr>
  </w:style>
  <w:style w:type="paragraph" w:styleId="Kop9">
    <w:name w:val="heading 9"/>
    <w:aliases w:val="Kop 9 Openbaar Ministerie"/>
    <w:basedOn w:val="ZsysbasisOpenbaarMinisterie"/>
    <w:next w:val="BasistekstOpenbaarMinisterie"/>
    <w:uiPriority w:val="4"/>
    <w:semiHidden/>
    <w:rsid w:val="007832CA"/>
    <w:pPr>
      <w:keepNext/>
      <w:keepLines/>
      <w:numPr>
        <w:ilvl w:val="8"/>
        <w:numId w:val="26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OpenbaarMinisterie">
    <w:name w:val="Basistekst Openbaar Ministerie"/>
    <w:basedOn w:val="ZsysbasisOpenbaarMinisterie"/>
    <w:link w:val="BasistekstOpenbaarMinisterieChar"/>
    <w:uiPriority w:val="5"/>
    <w:qFormat/>
    <w:rsid w:val="0003224F"/>
    <w:pPr>
      <w:spacing w:before="120" w:after="120"/>
    </w:pPr>
  </w:style>
  <w:style w:type="paragraph" w:customStyle="1" w:styleId="ZsysbasisOpenbaarMinisterie">
    <w:name w:val="Zsysbasis Openbaar Ministerie"/>
    <w:next w:val="BasistekstOpenbaarMinisterie"/>
    <w:link w:val="ZsysbasisOpenbaarMinisterieChar"/>
    <w:uiPriority w:val="4"/>
    <w:semiHidden/>
    <w:rsid w:val="00697137"/>
    <w:pPr>
      <w:spacing w:line="284" w:lineRule="atLeast"/>
    </w:pPr>
    <w:rPr>
      <w:rFonts w:ascii="Verdana" w:hAnsi="Verdana" w:cs="Maiandra GD"/>
      <w:color w:val="000000"/>
      <w:sz w:val="18"/>
      <w:szCs w:val="18"/>
    </w:rPr>
  </w:style>
  <w:style w:type="paragraph" w:customStyle="1" w:styleId="BasistekstvetOpenbaarMinisterie">
    <w:name w:val="Basistekst vet Openbaar Ministerie"/>
    <w:basedOn w:val="ZsysbasisOpenbaarMinisterie"/>
    <w:next w:val="BasistekstOpenbaarMinisterie"/>
    <w:uiPriority w:val="1"/>
    <w:semiHidden/>
    <w:qFormat/>
    <w:rsid w:val="00122DED"/>
    <w:rPr>
      <w:b/>
      <w:bCs/>
    </w:rPr>
  </w:style>
  <w:style w:type="character" w:styleId="GevolgdeHyperlink">
    <w:name w:val="FollowedHyperlink"/>
    <w:aliases w:val="GevolgdeHyperlink Openbaar Ministerie"/>
    <w:uiPriority w:val="99"/>
    <w:semiHidden/>
    <w:rsid w:val="00B460C2"/>
    <w:rPr>
      <w:color w:val="auto"/>
      <w:u w:val="none"/>
    </w:rPr>
  </w:style>
  <w:style w:type="character" w:styleId="Hyperlink">
    <w:name w:val="Hyperlink"/>
    <w:aliases w:val="Hyperlink Openbaar Ministerie"/>
    <w:uiPriority w:val="99"/>
    <w:qFormat/>
    <w:rsid w:val="00B460C2"/>
    <w:rPr>
      <w:color w:val="auto"/>
      <w:u w:val="none"/>
    </w:rPr>
  </w:style>
  <w:style w:type="paragraph" w:customStyle="1" w:styleId="AdresvakOpenbaarMinisterie">
    <w:name w:val="Adresvak Openbaar Ministerie"/>
    <w:basedOn w:val="ZsysbasisOpenbaarMinisterie"/>
    <w:uiPriority w:val="4"/>
    <w:semiHidden/>
    <w:rsid w:val="009F717A"/>
    <w:pPr>
      <w:spacing w:line="280" w:lineRule="exact"/>
    </w:pPr>
    <w:rPr>
      <w:noProof/>
    </w:rPr>
  </w:style>
  <w:style w:type="paragraph" w:styleId="Koptekst">
    <w:name w:val="header"/>
    <w:basedOn w:val="ZsysbasisOpenbaarMinisterie"/>
    <w:next w:val="BasistekstOpenbaarMinisterie"/>
    <w:link w:val="KoptekstChar"/>
    <w:rsid w:val="00122DED"/>
  </w:style>
  <w:style w:type="paragraph" w:styleId="Voettekst">
    <w:name w:val="footer"/>
    <w:basedOn w:val="ZsysbasisOpenbaarMinisterie"/>
    <w:next w:val="BasistekstOpenbaarMinisterie"/>
    <w:link w:val="VoettekstChar"/>
    <w:rsid w:val="00122DED"/>
    <w:pPr>
      <w:jc w:val="right"/>
    </w:pPr>
  </w:style>
  <w:style w:type="paragraph" w:customStyle="1" w:styleId="KoptekstOpenbaarMinisterie">
    <w:name w:val="Koptekst Openbaar Ministerie"/>
    <w:basedOn w:val="ZsysbasisdocumentgegevensOpenbaarMinisterie"/>
    <w:uiPriority w:val="4"/>
    <w:semiHidden/>
    <w:rsid w:val="008213D5"/>
    <w:pPr>
      <w:spacing w:line="180" w:lineRule="exact"/>
    </w:pPr>
    <w:rPr>
      <w:color w:val="001935"/>
      <w:sz w:val="15"/>
    </w:rPr>
  </w:style>
  <w:style w:type="paragraph" w:customStyle="1" w:styleId="VoettekstOpenbaarMinisterie">
    <w:name w:val="Voettekst Openbaar Ministerie"/>
    <w:basedOn w:val="ZsysbasisdocumentgegevensOpenbaarMinisterie"/>
    <w:uiPriority w:val="4"/>
    <w:semiHidden/>
    <w:rsid w:val="007A7650"/>
    <w:pPr>
      <w:spacing w:line="280" w:lineRule="exact"/>
    </w:pPr>
    <w:rPr>
      <w:color w:val="001935"/>
      <w:sz w:val="15"/>
    </w:rPr>
  </w:style>
  <w:style w:type="numbering" w:styleId="111111">
    <w:name w:val="Outline List 2"/>
    <w:basedOn w:val="Geenlijst"/>
    <w:uiPriority w:val="98"/>
    <w:semiHidden/>
    <w:rsid w:val="00E07762"/>
    <w:pPr>
      <w:numPr>
        <w:numId w:val="4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5"/>
      </w:numPr>
    </w:pPr>
  </w:style>
  <w:style w:type="paragraph" w:customStyle="1" w:styleId="BasistekstcursiefOpenbaarMinisterie">
    <w:name w:val="Basistekst cursief Openbaar Ministerie"/>
    <w:basedOn w:val="ZsysbasisOpenbaarMinisterie"/>
    <w:next w:val="BasistekstOpenbaarMinisterie"/>
    <w:uiPriority w:val="2"/>
    <w:semiHidden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OpenbaarMinisterie"/>
    <w:next w:val="BasistekstOpenbaarMinisterie"/>
    <w:uiPriority w:val="98"/>
    <w:semiHidden/>
    <w:rsid w:val="0020607F"/>
  </w:style>
  <w:style w:type="paragraph" w:styleId="Adresenvelop">
    <w:name w:val="envelope address"/>
    <w:basedOn w:val="ZsysbasisOpenbaarMinisterie"/>
    <w:next w:val="BasistekstOpenbaarMinisterie"/>
    <w:uiPriority w:val="98"/>
    <w:semiHidden/>
    <w:rsid w:val="0020607F"/>
  </w:style>
  <w:style w:type="paragraph" w:styleId="Afsluiting">
    <w:name w:val="Closing"/>
    <w:basedOn w:val="ZsysbasisOpenbaarMinisterie"/>
    <w:next w:val="BasistekstOpenbaarMinisterie"/>
    <w:uiPriority w:val="98"/>
    <w:semiHidden/>
    <w:rsid w:val="0020607F"/>
  </w:style>
  <w:style w:type="paragraph" w:customStyle="1" w:styleId="Inspring1eniveauOpenbaarMinisterie">
    <w:name w:val="Inspring 1e niveau Openbaar Ministerie"/>
    <w:basedOn w:val="ZsysbasisOpenbaarMinisterie"/>
    <w:uiPriority w:val="4"/>
    <w:semiHidden/>
    <w:rsid w:val="00122DED"/>
    <w:pPr>
      <w:tabs>
        <w:tab w:val="left" w:pos="284"/>
      </w:tabs>
      <w:ind w:left="284" w:hanging="284"/>
    </w:pPr>
  </w:style>
  <w:style w:type="paragraph" w:customStyle="1" w:styleId="Inspring2eniveauOpenbaarMinisterie">
    <w:name w:val="Inspring 2e niveau Openbaar Ministerie"/>
    <w:basedOn w:val="ZsysbasisOpenbaarMinisterie"/>
    <w:uiPriority w:val="4"/>
    <w:semiHidden/>
    <w:rsid w:val="00122DED"/>
    <w:pPr>
      <w:tabs>
        <w:tab w:val="left" w:pos="567"/>
      </w:tabs>
      <w:ind w:left="568" w:hanging="284"/>
    </w:pPr>
  </w:style>
  <w:style w:type="paragraph" w:customStyle="1" w:styleId="Inspring3eniveauOpenbaarMinisterie">
    <w:name w:val="Inspring 3e niveau Openbaar Ministerie"/>
    <w:basedOn w:val="ZsysbasisOpenbaarMinisterie"/>
    <w:uiPriority w:val="4"/>
    <w:semiHidden/>
    <w:rsid w:val="00122DED"/>
    <w:pPr>
      <w:tabs>
        <w:tab w:val="left" w:pos="851"/>
      </w:tabs>
      <w:ind w:left="851" w:hanging="284"/>
    </w:pPr>
  </w:style>
  <w:style w:type="paragraph" w:customStyle="1" w:styleId="Zwevend1eniveauOpenbaarMinisterie">
    <w:name w:val="Zwevend 1e niveau Openbaar Ministerie"/>
    <w:basedOn w:val="ZsysbasisOpenbaarMinisterie"/>
    <w:uiPriority w:val="4"/>
    <w:semiHidden/>
    <w:rsid w:val="00122DED"/>
    <w:pPr>
      <w:ind w:left="284"/>
    </w:pPr>
  </w:style>
  <w:style w:type="paragraph" w:customStyle="1" w:styleId="Zwevend2eniveauOpenbaarMinisterie">
    <w:name w:val="Zwevend 2e niveau Openbaar Ministerie"/>
    <w:basedOn w:val="ZsysbasisOpenbaarMinisterie"/>
    <w:uiPriority w:val="4"/>
    <w:semiHidden/>
    <w:rsid w:val="00122DED"/>
    <w:pPr>
      <w:ind w:left="567"/>
    </w:pPr>
  </w:style>
  <w:style w:type="paragraph" w:customStyle="1" w:styleId="Zwevend3eniveauOpenbaarMinisterie">
    <w:name w:val="Zwevend 3e niveau Openbaar Ministerie"/>
    <w:basedOn w:val="ZsysbasisOpenbaarMinisterie"/>
    <w:uiPriority w:val="4"/>
    <w:semiHidden/>
    <w:rsid w:val="00122DED"/>
    <w:pPr>
      <w:ind w:left="851"/>
    </w:pPr>
  </w:style>
  <w:style w:type="paragraph" w:styleId="Inhopg1">
    <w:name w:val="toc 1"/>
    <w:aliases w:val="Inhopg 1 Openbaar Ministerie"/>
    <w:basedOn w:val="ZsysbasistocOpenbaarMinisterie"/>
    <w:next w:val="BasistekstOpenbaarMinisterie"/>
    <w:uiPriority w:val="39"/>
    <w:qFormat/>
    <w:rsid w:val="00876566"/>
    <w:pPr>
      <w:spacing w:before="280" w:after="280"/>
    </w:pPr>
    <w:rPr>
      <w:sz w:val="22"/>
    </w:rPr>
  </w:style>
  <w:style w:type="paragraph" w:styleId="Inhopg2">
    <w:name w:val="toc 2"/>
    <w:aliases w:val="Inhopg 2 Openbaar Ministerie"/>
    <w:basedOn w:val="ZsysbasistocOpenbaarMinisterie"/>
    <w:next w:val="BasistekstOpenbaarMinisterie"/>
    <w:uiPriority w:val="39"/>
    <w:rsid w:val="00F16773"/>
    <w:rPr>
      <w:b/>
    </w:rPr>
  </w:style>
  <w:style w:type="paragraph" w:styleId="Inhopg3">
    <w:name w:val="toc 3"/>
    <w:aliases w:val="Inhopg 3 Openbaar Ministerie"/>
    <w:basedOn w:val="ZsysbasistocOpenbaarMinisterie"/>
    <w:next w:val="BasistekstOpenbaarMinisterie"/>
    <w:uiPriority w:val="39"/>
    <w:rsid w:val="00E65900"/>
  </w:style>
  <w:style w:type="paragraph" w:styleId="Inhopg4">
    <w:name w:val="toc 4"/>
    <w:aliases w:val="Inhopg 4 Openbaar Ministerie"/>
    <w:basedOn w:val="ZsysbasistocOpenbaarMinisterie"/>
    <w:next w:val="BasistekstOpenbaarMinisterie"/>
    <w:uiPriority w:val="4"/>
    <w:semiHidden/>
    <w:rsid w:val="00122DED"/>
  </w:style>
  <w:style w:type="paragraph" w:styleId="Bronvermelding">
    <w:name w:val="table of authorities"/>
    <w:basedOn w:val="ZsysbasisOpenbaarMinisterie"/>
    <w:next w:val="BasistekstOpenbaarMinisterie"/>
    <w:uiPriority w:val="98"/>
    <w:semiHidden/>
    <w:rsid w:val="00F33259"/>
    <w:pPr>
      <w:ind w:left="180" w:hanging="180"/>
    </w:pPr>
  </w:style>
  <w:style w:type="paragraph" w:styleId="Index2">
    <w:name w:val="index 2"/>
    <w:basedOn w:val="ZsysbasisOpenbaarMinisterie"/>
    <w:next w:val="BasistekstOpenbaarMinisterie"/>
    <w:uiPriority w:val="98"/>
    <w:semiHidden/>
    <w:rsid w:val="00122DED"/>
  </w:style>
  <w:style w:type="paragraph" w:styleId="Index3">
    <w:name w:val="index 3"/>
    <w:basedOn w:val="ZsysbasisOpenbaarMinisterie"/>
    <w:next w:val="BasistekstOpenbaarMinisterie"/>
    <w:uiPriority w:val="98"/>
    <w:semiHidden/>
    <w:rsid w:val="00122DED"/>
  </w:style>
  <w:style w:type="paragraph" w:styleId="Ondertitel">
    <w:name w:val="Subtitle"/>
    <w:basedOn w:val="ZsysbasisOpenbaarMinisterie"/>
    <w:next w:val="BasistekstOpenbaarMinisterie"/>
    <w:uiPriority w:val="98"/>
    <w:semiHidden/>
    <w:rsid w:val="00122DED"/>
  </w:style>
  <w:style w:type="paragraph" w:styleId="Titel">
    <w:name w:val="Title"/>
    <w:basedOn w:val="ZsysbasisOpenbaarMinisterie"/>
    <w:next w:val="BasistekstOpenbaarMinisterie"/>
    <w:link w:val="TitelChar"/>
    <w:uiPriority w:val="10"/>
    <w:qFormat/>
    <w:rsid w:val="00122DED"/>
  </w:style>
  <w:style w:type="paragraph" w:customStyle="1" w:styleId="Kop2zondernummerOpenbaarMinisterie">
    <w:name w:val="Kop 2 zonder nummer Openbaar Ministerie"/>
    <w:basedOn w:val="ZsysbasisOpenbaarMinisterie"/>
    <w:next w:val="BasistekstOpenbaarMinisterie"/>
    <w:uiPriority w:val="4"/>
    <w:semiHidden/>
    <w:qFormat/>
    <w:rsid w:val="00124EA9"/>
    <w:pPr>
      <w:keepNext/>
      <w:keepLines/>
      <w:spacing w:before="560" w:after="280"/>
    </w:pPr>
    <w:rPr>
      <w:bCs/>
      <w:iCs/>
      <w:color w:val="001935"/>
      <w:sz w:val="22"/>
      <w:szCs w:val="28"/>
    </w:rPr>
  </w:style>
  <w:style w:type="character" w:styleId="Paginanummer">
    <w:name w:val="page number"/>
    <w:basedOn w:val="Standaardalinea-lettertype"/>
    <w:rsid w:val="00122DED"/>
  </w:style>
  <w:style w:type="character" w:customStyle="1" w:styleId="zsysVeldMarkering">
    <w:name w:val="zsysVeldMarkering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OpenbaarMinisterie">
    <w:name w:val="Kop 1 zonder nummer Openbaar Ministerie"/>
    <w:basedOn w:val="ZsysbasisOpenbaarMinisterie"/>
    <w:next w:val="BasistekstOpenbaarMinisterie"/>
    <w:uiPriority w:val="4"/>
    <w:semiHidden/>
    <w:qFormat/>
    <w:rsid w:val="00EE10A9"/>
    <w:pPr>
      <w:keepNext/>
      <w:keepLines/>
      <w:spacing w:before="740" w:after="520" w:line="426" w:lineRule="exact"/>
    </w:pPr>
    <w:rPr>
      <w:bCs/>
      <w:color w:val="001935"/>
      <w:sz w:val="36"/>
      <w:szCs w:val="32"/>
    </w:rPr>
  </w:style>
  <w:style w:type="paragraph" w:customStyle="1" w:styleId="Kop3zondernummerOpenbaarMinisterie">
    <w:name w:val="Kop 3 zonder nummer Openbaar Ministerie"/>
    <w:basedOn w:val="ZsysbasisOpenbaarMinisterie"/>
    <w:next w:val="BasistekstOpenbaarMinisterie"/>
    <w:link w:val="Kop3zondernummerOpenbaarMinisterieChar"/>
    <w:uiPriority w:val="4"/>
    <w:semiHidden/>
    <w:rsid w:val="00124EA9"/>
    <w:pPr>
      <w:keepNext/>
      <w:keepLines/>
      <w:spacing w:before="280"/>
    </w:pPr>
    <w:rPr>
      <w:b/>
      <w:iCs/>
      <w:color w:val="001935"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Openbaar Ministerie"/>
    <w:basedOn w:val="ZsysbasistocOpenbaarMinisterie"/>
    <w:next w:val="BasistekstOpenbaarMinisterie"/>
    <w:uiPriority w:val="39"/>
    <w:semiHidden/>
    <w:rsid w:val="003964D4"/>
  </w:style>
  <w:style w:type="paragraph" w:styleId="Inhopg6">
    <w:name w:val="toc 6"/>
    <w:aliases w:val="Inhopg 6 Openbaar Ministerie"/>
    <w:basedOn w:val="ZsysbasistocOpenbaarMinisterie"/>
    <w:next w:val="BasistekstOpenbaarMinisterie"/>
    <w:uiPriority w:val="4"/>
    <w:semiHidden/>
    <w:rsid w:val="003964D4"/>
  </w:style>
  <w:style w:type="paragraph" w:styleId="Inhopg7">
    <w:name w:val="toc 7"/>
    <w:aliases w:val="Inhopg 7 Openbaar Ministerie"/>
    <w:basedOn w:val="ZsysbasistocOpenbaarMinisterie"/>
    <w:next w:val="BasistekstOpenbaarMinisterie"/>
    <w:uiPriority w:val="4"/>
    <w:semiHidden/>
    <w:rsid w:val="003964D4"/>
  </w:style>
  <w:style w:type="paragraph" w:styleId="Inhopg8">
    <w:name w:val="toc 8"/>
    <w:aliases w:val="Inhopg 8 Openbaar Ministerie"/>
    <w:basedOn w:val="ZsysbasistocOpenbaarMinisterie"/>
    <w:next w:val="BasistekstOpenbaarMinisterie"/>
    <w:uiPriority w:val="4"/>
    <w:semiHidden/>
    <w:rsid w:val="003964D4"/>
  </w:style>
  <w:style w:type="paragraph" w:styleId="Inhopg9">
    <w:name w:val="toc 9"/>
    <w:aliases w:val="Inhopg 9 Openbaar Ministerie"/>
    <w:basedOn w:val="ZsysbasistocOpenbaarMinisterie"/>
    <w:next w:val="BasistekstOpenbaarMinisterie"/>
    <w:uiPriority w:val="4"/>
    <w:semiHidden/>
    <w:rsid w:val="003964D4"/>
  </w:style>
  <w:style w:type="paragraph" w:styleId="Afzender">
    <w:name w:val="envelope return"/>
    <w:basedOn w:val="ZsysbasisOpenbaarMinisterie"/>
    <w:next w:val="BasistekstOpenbaarMinisterie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6"/>
      </w:numPr>
    </w:pPr>
  </w:style>
  <w:style w:type="paragraph" w:styleId="Berichtkop">
    <w:name w:val="Message Header"/>
    <w:basedOn w:val="ZsysbasisOpenbaarMinisterie"/>
    <w:next w:val="BasistekstOpenbaarMinisterie"/>
    <w:uiPriority w:val="98"/>
    <w:semiHidden/>
    <w:rsid w:val="0020607F"/>
  </w:style>
  <w:style w:type="paragraph" w:styleId="Bloktekst">
    <w:name w:val="Block Text"/>
    <w:basedOn w:val="ZsysbasisOpenbaarMinisterie"/>
    <w:next w:val="BasistekstOpenbaarMinisterie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OpenbaarMinisterie"/>
    <w:next w:val="BasistekstOpenbaarMinisterie"/>
    <w:uiPriority w:val="98"/>
    <w:semiHidden/>
    <w:rsid w:val="0020607F"/>
  </w:style>
  <w:style w:type="paragraph" w:styleId="Handtekening">
    <w:name w:val="Signature"/>
    <w:basedOn w:val="ZsysbasisOpenbaarMinisterie"/>
    <w:next w:val="BasistekstOpenbaarMinisterie"/>
    <w:uiPriority w:val="98"/>
    <w:semiHidden/>
    <w:rsid w:val="0020607F"/>
  </w:style>
  <w:style w:type="paragraph" w:styleId="HTML-voorafopgemaakt">
    <w:name w:val="HTML Preformatted"/>
    <w:basedOn w:val="ZsysbasisOpenbaarMinisterie"/>
    <w:next w:val="BasistekstOpenbaarMinisterie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9999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</w:tcPr>
    </w:tblStylePr>
    <w:tblStylePr w:type="band1Horz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ED6A00"/>
        <w:left w:val="single" w:sz="8" w:space="0" w:color="ED6A00"/>
        <w:bottom w:val="single" w:sz="8" w:space="0" w:color="ED6A00"/>
        <w:right w:val="single" w:sz="8" w:space="0" w:color="ED6A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6A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</w:tcPr>
    </w:tblStylePr>
    <w:tblStylePr w:type="band1Horz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44165D"/>
        <w:left w:val="single" w:sz="8" w:space="0" w:color="44165D"/>
        <w:bottom w:val="single" w:sz="8" w:space="0" w:color="44165D"/>
        <w:right w:val="single" w:sz="8" w:space="0" w:color="44165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165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</w:tcPr>
    </w:tblStylePr>
    <w:tblStylePr w:type="band1Horz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001A35"/>
        <w:left w:val="single" w:sz="8" w:space="0" w:color="001A35"/>
        <w:bottom w:val="single" w:sz="8" w:space="0" w:color="001A35"/>
        <w:right w:val="single" w:sz="8" w:space="0" w:color="001A3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1A3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</w:tcPr>
    </w:tblStylePr>
    <w:tblStylePr w:type="band1Horz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</w:tcPr>
    </w:tblStylePr>
  </w:style>
  <w:style w:type="paragraph" w:styleId="HTML-adres">
    <w:name w:val="HTML Address"/>
    <w:basedOn w:val="ZsysbasisOpenbaarMinisterie"/>
    <w:next w:val="BasistekstOpenbaarMinisterie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91D2F3"/>
        <w:left w:val="single" w:sz="8" w:space="0" w:color="91D2F3"/>
        <w:bottom w:val="single" w:sz="8" w:space="0" w:color="91D2F3"/>
        <w:right w:val="single" w:sz="8" w:space="0" w:color="91D2F3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1D2F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</w:tcPr>
    </w:tblStylePr>
    <w:tblStylePr w:type="band1Horz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rPr>
      <w:color w:val="727272"/>
    </w:rPr>
    <w:tblPr>
      <w:tblStyleRowBandSize w:val="1"/>
      <w:tblStyleColBandSize w:val="1"/>
      <w:tblBorders>
        <w:top w:val="single" w:sz="8" w:space="0" w:color="999999"/>
        <w:bottom w:val="single" w:sz="8" w:space="0" w:color="99999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99999"/>
          <w:left w:val="nil"/>
          <w:bottom w:val="single" w:sz="8" w:space="0" w:color="99999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99999"/>
          <w:left w:val="nil"/>
          <w:bottom w:val="single" w:sz="8" w:space="0" w:color="99999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5E5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OpenbaarMinisterie"/>
    <w:next w:val="BasistekstOpenbaarMinisterie"/>
    <w:uiPriority w:val="98"/>
    <w:semiHidden/>
    <w:rsid w:val="00F33259"/>
    <w:pPr>
      <w:ind w:left="284" w:hanging="284"/>
    </w:pPr>
  </w:style>
  <w:style w:type="paragraph" w:styleId="Lijst2">
    <w:name w:val="List 2"/>
    <w:basedOn w:val="ZsysbasisOpenbaarMinisterie"/>
    <w:next w:val="BasistekstOpenbaarMinisterie"/>
    <w:uiPriority w:val="98"/>
    <w:semiHidden/>
    <w:rsid w:val="00F33259"/>
    <w:pPr>
      <w:ind w:left="568" w:hanging="284"/>
    </w:pPr>
  </w:style>
  <w:style w:type="paragraph" w:styleId="Lijst3">
    <w:name w:val="List 3"/>
    <w:basedOn w:val="ZsysbasisOpenbaarMinisterie"/>
    <w:next w:val="BasistekstOpenbaarMinisterie"/>
    <w:uiPriority w:val="98"/>
    <w:semiHidden/>
    <w:rsid w:val="00F33259"/>
    <w:pPr>
      <w:ind w:left="851" w:hanging="284"/>
    </w:pPr>
  </w:style>
  <w:style w:type="paragraph" w:styleId="Lijst4">
    <w:name w:val="List 4"/>
    <w:basedOn w:val="ZsysbasisOpenbaarMinisterie"/>
    <w:next w:val="BasistekstOpenbaarMinisterie"/>
    <w:uiPriority w:val="98"/>
    <w:semiHidden/>
    <w:rsid w:val="00F33259"/>
    <w:pPr>
      <w:ind w:left="1135" w:hanging="284"/>
    </w:pPr>
  </w:style>
  <w:style w:type="paragraph" w:styleId="Lijst5">
    <w:name w:val="List 5"/>
    <w:basedOn w:val="ZsysbasisOpenbaarMinisterie"/>
    <w:next w:val="BasistekstOpenbaarMinisterie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OpenbaarMinisterie"/>
    <w:next w:val="BasistekstOpenbaarMinisterie"/>
    <w:uiPriority w:val="98"/>
    <w:semiHidden/>
    <w:rsid w:val="00F33259"/>
  </w:style>
  <w:style w:type="paragraph" w:styleId="Lijstopsomteken">
    <w:name w:val="List Bullet"/>
    <w:basedOn w:val="ZsysbasisOpenbaarMinisterie"/>
    <w:next w:val="BasistekstOpenbaarMinisterie"/>
    <w:uiPriority w:val="98"/>
    <w:semiHidden/>
    <w:rsid w:val="00E7078D"/>
    <w:pPr>
      <w:numPr>
        <w:numId w:val="9"/>
      </w:numPr>
      <w:ind w:left="357" w:hanging="357"/>
    </w:pPr>
  </w:style>
  <w:style w:type="paragraph" w:styleId="Lijstopsomteken2">
    <w:name w:val="List Bullet 2"/>
    <w:basedOn w:val="ZsysbasisOpenbaarMinisterie"/>
    <w:next w:val="BasistekstOpenbaarMinisterie"/>
    <w:uiPriority w:val="98"/>
    <w:semiHidden/>
    <w:rsid w:val="00E7078D"/>
    <w:pPr>
      <w:numPr>
        <w:numId w:val="10"/>
      </w:numPr>
      <w:ind w:left="641" w:hanging="357"/>
    </w:pPr>
  </w:style>
  <w:style w:type="paragraph" w:styleId="Lijstopsomteken3">
    <w:name w:val="List Bullet 3"/>
    <w:basedOn w:val="ZsysbasisOpenbaarMinisterie"/>
    <w:next w:val="BasistekstOpenbaarMinisterie"/>
    <w:uiPriority w:val="98"/>
    <w:semiHidden/>
    <w:rsid w:val="00E7078D"/>
    <w:pPr>
      <w:numPr>
        <w:numId w:val="11"/>
      </w:numPr>
      <w:ind w:left="924" w:hanging="357"/>
    </w:pPr>
  </w:style>
  <w:style w:type="paragraph" w:styleId="Lijstopsomteken4">
    <w:name w:val="List Bullet 4"/>
    <w:basedOn w:val="ZsysbasisOpenbaarMinisterie"/>
    <w:next w:val="BasistekstOpenbaarMinisterie"/>
    <w:uiPriority w:val="98"/>
    <w:semiHidden/>
    <w:rsid w:val="00E7078D"/>
    <w:pPr>
      <w:numPr>
        <w:numId w:val="12"/>
      </w:numPr>
      <w:ind w:left="1208" w:hanging="357"/>
    </w:pPr>
  </w:style>
  <w:style w:type="paragraph" w:styleId="Lijstnummering">
    <w:name w:val="List Number"/>
    <w:basedOn w:val="ZsysbasisOpenbaarMinisterie"/>
    <w:next w:val="BasistekstOpenbaarMinisterie"/>
    <w:uiPriority w:val="98"/>
    <w:semiHidden/>
    <w:rsid w:val="00705849"/>
    <w:pPr>
      <w:numPr>
        <w:numId w:val="14"/>
      </w:numPr>
      <w:ind w:left="357" w:hanging="357"/>
    </w:pPr>
  </w:style>
  <w:style w:type="paragraph" w:styleId="Lijstnummering2">
    <w:name w:val="List Number 2"/>
    <w:basedOn w:val="ZsysbasisOpenbaarMinisterie"/>
    <w:next w:val="BasistekstOpenbaarMinisterie"/>
    <w:uiPriority w:val="98"/>
    <w:semiHidden/>
    <w:rsid w:val="00705849"/>
    <w:pPr>
      <w:numPr>
        <w:numId w:val="15"/>
      </w:numPr>
      <w:ind w:left="641" w:hanging="357"/>
    </w:pPr>
  </w:style>
  <w:style w:type="paragraph" w:styleId="Lijstnummering3">
    <w:name w:val="List Number 3"/>
    <w:basedOn w:val="ZsysbasisOpenbaarMinisterie"/>
    <w:next w:val="BasistekstOpenbaarMinisterie"/>
    <w:uiPriority w:val="98"/>
    <w:semiHidden/>
    <w:rsid w:val="00705849"/>
    <w:pPr>
      <w:numPr>
        <w:numId w:val="16"/>
      </w:numPr>
      <w:ind w:left="924" w:hanging="357"/>
    </w:pPr>
  </w:style>
  <w:style w:type="paragraph" w:styleId="Lijstnummering4">
    <w:name w:val="List Number 4"/>
    <w:basedOn w:val="ZsysbasisOpenbaarMinisterie"/>
    <w:next w:val="BasistekstOpenbaarMinisterie"/>
    <w:uiPriority w:val="98"/>
    <w:semiHidden/>
    <w:rsid w:val="00705849"/>
    <w:pPr>
      <w:numPr>
        <w:numId w:val="17"/>
      </w:numPr>
      <w:ind w:left="1208" w:hanging="357"/>
    </w:pPr>
  </w:style>
  <w:style w:type="paragraph" w:styleId="Lijstnummering5">
    <w:name w:val="List Number 5"/>
    <w:basedOn w:val="ZsysbasisOpenbaarMinisterie"/>
    <w:next w:val="BasistekstOpenbaarMinisterie"/>
    <w:uiPriority w:val="98"/>
    <w:semiHidden/>
    <w:rsid w:val="00705849"/>
    <w:pPr>
      <w:numPr>
        <w:numId w:val="18"/>
      </w:numPr>
      <w:ind w:left="1491" w:hanging="357"/>
    </w:pPr>
  </w:style>
  <w:style w:type="paragraph" w:styleId="Lijstvoortzetting">
    <w:name w:val="List Continue"/>
    <w:basedOn w:val="ZsysbasisOpenbaarMinisterie"/>
    <w:next w:val="BasistekstOpenbaarMinisterie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OpenbaarMinisterie"/>
    <w:next w:val="BasistekstOpenbaarMinisterie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OpenbaarMinisterie"/>
    <w:next w:val="BasistekstOpenbaarMinisterie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OpenbaarMinisterie"/>
    <w:next w:val="BasistekstOpenbaarMinisterie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OpenbaarMinisterie"/>
    <w:next w:val="BasistekstOpenbaarMinisterie"/>
    <w:uiPriority w:val="98"/>
    <w:semiHidden/>
    <w:rsid w:val="00705849"/>
    <w:pPr>
      <w:ind w:left="1418"/>
    </w:pPr>
  </w:style>
  <w:style w:type="character" w:styleId="Intensievebenadrukking">
    <w:name w:val="Intense Emphasis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OpenbaarMinisterie"/>
    <w:next w:val="BasistekstOpenbaarMinisterie"/>
    <w:uiPriority w:val="98"/>
    <w:semiHidden/>
    <w:rsid w:val="0020607F"/>
  </w:style>
  <w:style w:type="paragraph" w:styleId="Notitiekop">
    <w:name w:val="Note Heading"/>
    <w:basedOn w:val="ZsysbasisOpenbaarMinisterie"/>
    <w:next w:val="BasistekstOpenbaarMinisterie"/>
    <w:uiPriority w:val="98"/>
    <w:semiHidden/>
    <w:rsid w:val="0020607F"/>
  </w:style>
  <w:style w:type="paragraph" w:styleId="Plattetekst">
    <w:name w:val="Body Text"/>
    <w:basedOn w:val="ZsysbasisOpenbaarMinisterie"/>
    <w:next w:val="BasistekstOpenbaarMinisterie"/>
    <w:link w:val="PlattetekstChar"/>
    <w:semiHidden/>
    <w:rsid w:val="0020607F"/>
  </w:style>
  <w:style w:type="paragraph" w:styleId="Plattetekst2">
    <w:name w:val="Body Text 2"/>
    <w:basedOn w:val="ZsysbasisOpenbaarMinisterie"/>
    <w:next w:val="BasistekstOpenbaarMinisterie"/>
    <w:link w:val="Plattetekst2Char"/>
    <w:uiPriority w:val="98"/>
    <w:semiHidden/>
    <w:rsid w:val="00E7078D"/>
  </w:style>
  <w:style w:type="paragraph" w:styleId="Plattetekst3">
    <w:name w:val="Body Text 3"/>
    <w:basedOn w:val="ZsysbasisOpenbaarMinisterie"/>
    <w:next w:val="BasistekstOpenbaarMinisterie"/>
    <w:uiPriority w:val="98"/>
    <w:semiHidden/>
    <w:rsid w:val="0020607F"/>
  </w:style>
  <w:style w:type="paragraph" w:styleId="Platteteksteersteinspringing">
    <w:name w:val="Body Text First Indent"/>
    <w:basedOn w:val="ZsysbasisOpenbaarMinisterie"/>
    <w:next w:val="BasistekstOpenbaarMinisterie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link w:val="Platteteksteersteinspringing"/>
    <w:uiPriority w:val="98"/>
    <w:semiHidden/>
    <w:rsid w:val="005C0748"/>
    <w:rPr>
      <w:rFonts w:ascii="Verdana" w:hAnsi="Verdana" w:cs="Maiandra GD"/>
      <w:color w:val="000000"/>
      <w:sz w:val="18"/>
      <w:szCs w:val="18"/>
    </w:rPr>
  </w:style>
  <w:style w:type="paragraph" w:styleId="Plattetekstinspringen">
    <w:name w:val="Body Text Indent"/>
    <w:basedOn w:val="ZsysbasisOpenbaarMinisterie"/>
    <w:next w:val="BasistekstOpenbaarMinisterie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link w:val="Plattetekstinspringen"/>
    <w:uiPriority w:val="98"/>
    <w:semiHidden/>
    <w:rsid w:val="005C0748"/>
    <w:rPr>
      <w:rFonts w:ascii="Verdana" w:hAnsi="Verdana" w:cs="Maiandra GD"/>
      <w:color w:val="000000"/>
      <w:sz w:val="18"/>
      <w:szCs w:val="18"/>
    </w:rPr>
  </w:style>
  <w:style w:type="paragraph" w:styleId="Platteteksteersteinspringing2">
    <w:name w:val="Body Text First Indent 2"/>
    <w:basedOn w:val="ZsysbasisOpenbaarMinisterie"/>
    <w:next w:val="BasistekstOpenbaarMinisterie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OpenbaarMinisterieChar">
    <w:name w:val="Zsysbasis Openbaar Ministerie Char"/>
    <w:link w:val="ZsysbasisOpenbaarMinisterie"/>
    <w:uiPriority w:val="4"/>
    <w:semiHidden/>
    <w:rsid w:val="005C0748"/>
    <w:rPr>
      <w:rFonts w:ascii="Verdana" w:hAnsi="Verdana" w:cs="Maiandra GD"/>
      <w:color w:val="000000"/>
      <w:sz w:val="18"/>
      <w:szCs w:val="18"/>
    </w:rPr>
  </w:style>
  <w:style w:type="paragraph" w:styleId="Standaardinspringing">
    <w:name w:val="Normal Indent"/>
    <w:basedOn w:val="ZsysbasisOpenbaarMinisterie"/>
    <w:next w:val="BasistekstOpenbaarMinisterie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Openbaar Ministerie"/>
    <w:uiPriority w:val="4"/>
    <w:semiHidden/>
    <w:rsid w:val="00CB7600"/>
    <w:rPr>
      <w:vertAlign w:val="superscript"/>
    </w:rPr>
  </w:style>
  <w:style w:type="paragraph" w:styleId="Voetnoottekst">
    <w:name w:val="footnote text"/>
    <w:aliases w:val="Voetnoottekst Openbaar Ministerie"/>
    <w:basedOn w:val="ZsysbasisOpenbaarMinisterie"/>
    <w:uiPriority w:val="4"/>
    <w:semiHidden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uiPriority w:val="98"/>
    <w:semiHidden/>
    <w:rsid w:val="00451FDB"/>
    <w:rPr>
      <w:b w:val="0"/>
      <w:bCs w:val="0"/>
    </w:rPr>
  </w:style>
  <w:style w:type="paragraph" w:styleId="Datum">
    <w:name w:val="Date"/>
    <w:basedOn w:val="ZsysbasisOpenbaarMinisterie"/>
    <w:next w:val="BasistekstOpenbaarMinisterie"/>
    <w:uiPriority w:val="98"/>
    <w:semiHidden/>
    <w:rsid w:val="0020607F"/>
  </w:style>
  <w:style w:type="paragraph" w:styleId="Tekstzonderopmaak">
    <w:name w:val="Plain Text"/>
    <w:basedOn w:val="ZsysbasisOpenbaarMinisterie"/>
    <w:next w:val="BasistekstOpenbaarMinisterie"/>
    <w:uiPriority w:val="98"/>
    <w:semiHidden/>
    <w:rsid w:val="0020607F"/>
  </w:style>
  <w:style w:type="paragraph" w:styleId="Ballontekst">
    <w:name w:val="Balloon Text"/>
    <w:basedOn w:val="ZsysbasisOpenbaarMinisterie"/>
    <w:next w:val="BasistekstOpenbaarMinisterie"/>
    <w:semiHidden/>
    <w:rsid w:val="0020607F"/>
  </w:style>
  <w:style w:type="paragraph" w:styleId="Bijschrift">
    <w:name w:val="caption"/>
    <w:aliases w:val="Bijschrift Openbaar Ministerie"/>
    <w:basedOn w:val="ZsysbasisOpenbaarMinisterie"/>
    <w:next w:val="BasistekstOpenbaarMinisterie"/>
    <w:uiPriority w:val="4"/>
    <w:semiHidden/>
    <w:rsid w:val="00B13132"/>
    <w:rPr>
      <w:sz w:val="16"/>
    </w:rPr>
  </w:style>
  <w:style w:type="character" w:customStyle="1" w:styleId="TekstopmerkingChar">
    <w:name w:val="Tekst opmerking Char"/>
    <w:link w:val="Tekstopmerking"/>
    <w:semiHidden/>
    <w:rsid w:val="005C0748"/>
    <w:rPr>
      <w:rFonts w:ascii="Verdana" w:hAnsi="Verdana" w:cs="Maiandra GD"/>
      <w:color w:val="000000"/>
      <w:sz w:val="18"/>
      <w:szCs w:val="18"/>
    </w:rPr>
  </w:style>
  <w:style w:type="paragraph" w:styleId="Documentstructuur">
    <w:name w:val="Document Map"/>
    <w:basedOn w:val="ZsysbasisOpenbaarMinisterie"/>
    <w:next w:val="BasistekstOpenbaarMinisterie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rPr>
      <w:color w:val="B14F00"/>
    </w:rPr>
    <w:tblPr>
      <w:tblStyleRowBandSize w:val="1"/>
      <w:tblStyleColBandSize w:val="1"/>
      <w:tblBorders>
        <w:top w:val="single" w:sz="8" w:space="0" w:color="ED6A00"/>
        <w:bottom w:val="single" w:sz="8" w:space="0" w:color="ED6A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6A00"/>
          <w:left w:val="nil"/>
          <w:bottom w:val="single" w:sz="8" w:space="0" w:color="ED6A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6A00"/>
          <w:left w:val="nil"/>
          <w:bottom w:val="single" w:sz="8" w:space="0" w:color="ED6A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9B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9BB"/>
      </w:tcPr>
    </w:tblStylePr>
  </w:style>
  <w:style w:type="paragraph" w:styleId="Eindnoottekst">
    <w:name w:val="endnote text"/>
    <w:aliases w:val="Eindnoottekst Openbaar Ministerie"/>
    <w:basedOn w:val="ZsysbasisOpenbaarMinisterie"/>
    <w:next w:val="BasistekstOpenbaarMinisterie"/>
    <w:uiPriority w:val="4"/>
    <w:semiHidden/>
    <w:rsid w:val="0020607F"/>
  </w:style>
  <w:style w:type="paragraph" w:styleId="Indexkop">
    <w:name w:val="index heading"/>
    <w:basedOn w:val="ZsysbasisOpenbaarMinisterie"/>
    <w:next w:val="BasistekstOpenbaarMinisterie"/>
    <w:uiPriority w:val="98"/>
    <w:semiHidden/>
    <w:rsid w:val="0020607F"/>
  </w:style>
  <w:style w:type="paragraph" w:styleId="Kopbronvermelding">
    <w:name w:val="toa heading"/>
    <w:basedOn w:val="ZsysbasisOpenbaarMinisterie"/>
    <w:next w:val="BasistekstOpenbaarMinisterie"/>
    <w:uiPriority w:val="98"/>
    <w:semiHidden/>
    <w:rsid w:val="0020607F"/>
  </w:style>
  <w:style w:type="paragraph" w:styleId="Lijstopsomteken5">
    <w:name w:val="List Bullet 5"/>
    <w:basedOn w:val="ZsysbasisOpenbaarMinisterie"/>
    <w:next w:val="BasistekstOpenbaarMinisterie"/>
    <w:uiPriority w:val="98"/>
    <w:semiHidden/>
    <w:rsid w:val="00E7078D"/>
    <w:pPr>
      <w:numPr>
        <w:numId w:val="13"/>
      </w:numPr>
      <w:ind w:left="1491" w:hanging="357"/>
    </w:pPr>
  </w:style>
  <w:style w:type="paragraph" w:styleId="Macrotekst">
    <w:name w:val="macro"/>
    <w:basedOn w:val="ZsysbasisOpenbaarMinisterie"/>
    <w:next w:val="BasistekstOpenbaarMinisterie"/>
    <w:uiPriority w:val="98"/>
    <w:semiHidden/>
    <w:rsid w:val="0020607F"/>
  </w:style>
  <w:style w:type="paragraph" w:styleId="Tekstopmerking">
    <w:name w:val="annotation text"/>
    <w:basedOn w:val="ZsysbasisOpenbaarMinisterie"/>
    <w:next w:val="BasistekstOpenbaarMinisterie"/>
    <w:link w:val="TekstopmerkingChar"/>
    <w:semiHidden/>
    <w:rsid w:val="0020607F"/>
  </w:style>
  <w:style w:type="character" w:styleId="Intensieveverwijzing">
    <w:name w:val="Intense Referenc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semiHidden/>
    <w:rsid w:val="0020607F"/>
    <w:rPr>
      <w:sz w:val="18"/>
      <w:szCs w:val="18"/>
    </w:rPr>
  </w:style>
  <w:style w:type="paragraph" w:customStyle="1" w:styleId="Opsommingteken1eniveauOpenbaarMinisterie">
    <w:name w:val="Opsomming teken 1e niveau Openbaar Ministerie"/>
    <w:basedOn w:val="ZsysbasisOpenbaarMinisterie"/>
    <w:uiPriority w:val="4"/>
    <w:semiHidden/>
    <w:rsid w:val="004A11DD"/>
    <w:pPr>
      <w:numPr>
        <w:numId w:val="25"/>
      </w:numPr>
    </w:pPr>
  </w:style>
  <w:style w:type="paragraph" w:customStyle="1" w:styleId="Opsommingteken2eniveauOpenbaarMinisterie">
    <w:name w:val="Opsomming teken 2e niveau Openbaar Ministerie"/>
    <w:basedOn w:val="ZsysbasisOpenbaarMinisterie"/>
    <w:uiPriority w:val="4"/>
    <w:semiHidden/>
    <w:rsid w:val="004A11DD"/>
    <w:pPr>
      <w:numPr>
        <w:ilvl w:val="1"/>
        <w:numId w:val="25"/>
      </w:numPr>
    </w:pPr>
  </w:style>
  <w:style w:type="paragraph" w:customStyle="1" w:styleId="Opsommingteken3eniveauOpenbaarMinisterie">
    <w:name w:val="Opsomming teken 3e niveau Openbaar Ministerie"/>
    <w:basedOn w:val="ZsysbasisOpenbaarMinisterie"/>
    <w:uiPriority w:val="4"/>
    <w:semiHidden/>
    <w:rsid w:val="004A11DD"/>
    <w:pPr>
      <w:numPr>
        <w:ilvl w:val="2"/>
        <w:numId w:val="25"/>
      </w:numPr>
    </w:pPr>
  </w:style>
  <w:style w:type="paragraph" w:customStyle="1" w:styleId="Opsommingbolletje1eniveauOpenbaarMinisterie">
    <w:name w:val="Opsomming bolletje 1e niveau Openbaar Ministerie"/>
    <w:basedOn w:val="ZsysbasisOpenbaarMinisterie"/>
    <w:uiPriority w:val="4"/>
    <w:semiHidden/>
    <w:qFormat/>
    <w:rsid w:val="0000229F"/>
    <w:pPr>
      <w:numPr>
        <w:numId w:val="22"/>
      </w:numPr>
    </w:pPr>
  </w:style>
  <w:style w:type="paragraph" w:customStyle="1" w:styleId="Opsommingbolletje2eniveauOpenbaarMinisterie">
    <w:name w:val="Opsomming bolletje 2e niveau Openbaar Ministerie"/>
    <w:basedOn w:val="ZsysbasisOpenbaarMinisterie"/>
    <w:uiPriority w:val="4"/>
    <w:semiHidden/>
    <w:qFormat/>
    <w:rsid w:val="000112C1"/>
    <w:pPr>
      <w:numPr>
        <w:ilvl w:val="1"/>
        <w:numId w:val="22"/>
      </w:numPr>
    </w:pPr>
  </w:style>
  <w:style w:type="paragraph" w:customStyle="1" w:styleId="Opsommingbolletje3eniveauOpenbaarMinisterie">
    <w:name w:val="Opsomming bolletje 3e niveau Openbaar Ministerie"/>
    <w:basedOn w:val="ZsysbasisOpenbaarMinisterie"/>
    <w:uiPriority w:val="4"/>
    <w:semiHidden/>
    <w:qFormat/>
    <w:rsid w:val="002D3FEB"/>
    <w:pPr>
      <w:numPr>
        <w:ilvl w:val="2"/>
        <w:numId w:val="22"/>
      </w:numPr>
    </w:pPr>
  </w:style>
  <w:style w:type="numbering" w:customStyle="1" w:styleId="OpsommingbolletjeOpenbaarMinisterie">
    <w:name w:val="Opsomming bolletje Openbaar Ministerie"/>
    <w:uiPriority w:val="4"/>
    <w:semiHidden/>
    <w:rsid w:val="008B0E7D"/>
    <w:pPr>
      <w:numPr>
        <w:numId w:val="22"/>
      </w:numPr>
    </w:pPr>
  </w:style>
  <w:style w:type="paragraph" w:customStyle="1" w:styleId="Opsommingkleineletter1eniveauOpenbaarMinisterie">
    <w:name w:val="Opsomming kleine letter 1e niveau Openbaar Ministerie"/>
    <w:basedOn w:val="ZsysbasisOpenbaarMinisterie"/>
    <w:uiPriority w:val="4"/>
    <w:semiHidden/>
    <w:qFormat/>
    <w:rsid w:val="00656917"/>
    <w:pPr>
      <w:numPr>
        <w:numId w:val="23"/>
      </w:numPr>
    </w:pPr>
  </w:style>
  <w:style w:type="paragraph" w:customStyle="1" w:styleId="Opsommingkleineletter2eniveauOpenbaarMinisterie">
    <w:name w:val="Opsomming kleine letter 2e niveau Openbaar Ministerie"/>
    <w:basedOn w:val="ZsysbasisOpenbaarMinisterie"/>
    <w:uiPriority w:val="4"/>
    <w:semiHidden/>
    <w:qFormat/>
    <w:rsid w:val="00370A71"/>
    <w:pPr>
      <w:numPr>
        <w:ilvl w:val="1"/>
        <w:numId w:val="23"/>
      </w:numPr>
    </w:pPr>
  </w:style>
  <w:style w:type="paragraph" w:customStyle="1" w:styleId="Opsommingkleineletter3eniveauOpenbaarMinisterie">
    <w:name w:val="Opsomming kleine letter 3e niveau Openbaar Ministerie"/>
    <w:basedOn w:val="ZsysbasisOpenbaarMinisterie"/>
    <w:uiPriority w:val="4"/>
    <w:semiHidden/>
    <w:qFormat/>
    <w:rsid w:val="00A570B2"/>
    <w:pPr>
      <w:numPr>
        <w:ilvl w:val="2"/>
        <w:numId w:val="23"/>
      </w:numPr>
    </w:pPr>
  </w:style>
  <w:style w:type="numbering" w:customStyle="1" w:styleId="OpsommingkleineletterOpenbaarMinisterie">
    <w:name w:val="Opsomming kleine letter Openbaar Ministerie"/>
    <w:uiPriority w:val="4"/>
    <w:semiHidden/>
    <w:rsid w:val="003138B7"/>
    <w:pPr>
      <w:numPr>
        <w:numId w:val="23"/>
      </w:numPr>
    </w:pPr>
  </w:style>
  <w:style w:type="paragraph" w:customStyle="1" w:styleId="Opsommingnummer1eniveauOpenbaarMinisterie">
    <w:name w:val="Opsomming nummer 1e niveau Openbaar Ministerie"/>
    <w:basedOn w:val="ZsysbasisOpenbaarMinisterie"/>
    <w:uiPriority w:val="4"/>
    <w:semiHidden/>
    <w:qFormat/>
    <w:rsid w:val="005C5EC9"/>
    <w:pPr>
      <w:numPr>
        <w:numId w:val="1"/>
      </w:numPr>
    </w:pPr>
  </w:style>
  <w:style w:type="paragraph" w:customStyle="1" w:styleId="Opsommingnummer2eniveauOpenbaarMinisterie">
    <w:name w:val="Opsomming nummer 2e niveau Openbaar Ministerie"/>
    <w:basedOn w:val="ZsysbasisOpenbaarMinisterie"/>
    <w:uiPriority w:val="4"/>
    <w:semiHidden/>
    <w:qFormat/>
    <w:rsid w:val="002D5498"/>
    <w:pPr>
      <w:numPr>
        <w:ilvl w:val="1"/>
        <w:numId w:val="1"/>
      </w:numPr>
    </w:pPr>
  </w:style>
  <w:style w:type="paragraph" w:customStyle="1" w:styleId="Opsommingnummer3eniveauOpenbaarMinisterie">
    <w:name w:val="Opsomming nummer 3e niveau Openbaar Ministerie"/>
    <w:basedOn w:val="ZsysbasisOpenbaarMinisterie"/>
    <w:uiPriority w:val="4"/>
    <w:semiHidden/>
    <w:qFormat/>
    <w:rsid w:val="00383722"/>
    <w:pPr>
      <w:numPr>
        <w:ilvl w:val="2"/>
        <w:numId w:val="1"/>
      </w:numPr>
    </w:pPr>
  </w:style>
  <w:style w:type="numbering" w:customStyle="1" w:styleId="OpsommingnummerOpenbaarMinisterie">
    <w:name w:val="Opsomming nummer Openbaar Ministerie"/>
    <w:uiPriority w:val="4"/>
    <w:semiHidden/>
    <w:rsid w:val="00D37D76"/>
    <w:pPr>
      <w:numPr>
        <w:numId w:val="1"/>
      </w:numPr>
    </w:pPr>
  </w:style>
  <w:style w:type="paragraph" w:customStyle="1" w:styleId="Opsommingopenrondje1eniveauOpenbaarMinisterie">
    <w:name w:val="Opsomming open rondje 1e niveau Openbaar Ministerie"/>
    <w:basedOn w:val="ZsysbasisOpenbaarMinisterie"/>
    <w:semiHidden/>
    <w:rsid w:val="00A770F5"/>
    <w:pPr>
      <w:numPr>
        <w:numId w:val="2"/>
      </w:numPr>
    </w:pPr>
  </w:style>
  <w:style w:type="paragraph" w:customStyle="1" w:styleId="Opsommingopenrondje2eniveauOpenbaarMinisterie">
    <w:name w:val="Opsomming open rondje 2e niveau Openbaar Ministerie"/>
    <w:basedOn w:val="ZsysbasisOpenbaarMinisterie"/>
    <w:semiHidden/>
    <w:rsid w:val="0030122B"/>
    <w:pPr>
      <w:numPr>
        <w:ilvl w:val="1"/>
        <w:numId w:val="2"/>
      </w:numPr>
    </w:pPr>
  </w:style>
  <w:style w:type="paragraph" w:customStyle="1" w:styleId="Opsommingopenrondje3eniveauOpenbaarMinisterie">
    <w:name w:val="Opsomming open rondje 3e niveau Openbaar Ministerie"/>
    <w:basedOn w:val="ZsysbasisOpenbaarMinisterie"/>
    <w:semiHidden/>
    <w:rsid w:val="00DE09D8"/>
    <w:pPr>
      <w:numPr>
        <w:ilvl w:val="2"/>
        <w:numId w:val="2"/>
      </w:numPr>
    </w:pPr>
  </w:style>
  <w:style w:type="numbering" w:customStyle="1" w:styleId="OpsommingopenrondjeOpenbaarMinisterie">
    <w:name w:val="Opsomming open rondje Openbaar Ministerie"/>
    <w:uiPriority w:val="99"/>
    <w:semiHidden/>
    <w:rsid w:val="00D94EC7"/>
    <w:pPr>
      <w:numPr>
        <w:numId w:val="2"/>
      </w:numPr>
    </w:pPr>
  </w:style>
  <w:style w:type="paragraph" w:customStyle="1" w:styleId="Opsommingstreepje1eniveauOpenbaarMinisterie">
    <w:name w:val="Opsomming streepje 1e niveau Openbaar Ministerie"/>
    <w:basedOn w:val="ZsysbasisOpenbaarMinisterie"/>
    <w:uiPriority w:val="4"/>
    <w:semiHidden/>
    <w:qFormat/>
    <w:rsid w:val="00804379"/>
    <w:pPr>
      <w:numPr>
        <w:numId w:val="3"/>
      </w:numPr>
    </w:pPr>
  </w:style>
  <w:style w:type="paragraph" w:customStyle="1" w:styleId="Opsommingstreepje2eniveauOpenbaarMinisterie">
    <w:name w:val="Opsomming streepje 2e niveau Openbaar Ministerie"/>
    <w:basedOn w:val="ZsysbasisOpenbaarMinisterie"/>
    <w:uiPriority w:val="4"/>
    <w:semiHidden/>
    <w:qFormat/>
    <w:rsid w:val="00A41DCF"/>
    <w:pPr>
      <w:numPr>
        <w:ilvl w:val="1"/>
        <w:numId w:val="3"/>
      </w:numPr>
    </w:pPr>
  </w:style>
  <w:style w:type="paragraph" w:customStyle="1" w:styleId="Opsommingstreepje3eniveauOpenbaarMinisterie">
    <w:name w:val="Opsomming streepje 3e niveau Openbaar Ministerie"/>
    <w:basedOn w:val="ZsysbasisOpenbaarMinisterie"/>
    <w:uiPriority w:val="4"/>
    <w:semiHidden/>
    <w:qFormat/>
    <w:rsid w:val="00EF5802"/>
    <w:pPr>
      <w:numPr>
        <w:ilvl w:val="2"/>
        <w:numId w:val="3"/>
      </w:numPr>
    </w:pPr>
  </w:style>
  <w:style w:type="numbering" w:customStyle="1" w:styleId="OpsommingstreepjeOpenbaarMinisterie">
    <w:name w:val="Opsomming streepje Openbaar Ministerie"/>
    <w:uiPriority w:val="4"/>
    <w:semiHidden/>
    <w:rsid w:val="00914C79"/>
    <w:pPr>
      <w:numPr>
        <w:numId w:val="3"/>
      </w:numPr>
    </w:pPr>
  </w:style>
  <w:style w:type="character" w:styleId="Titelvanboek">
    <w:name w:val="Book Titl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rPr>
      <w:color w:val="321045"/>
    </w:rPr>
    <w:tblPr>
      <w:tblStyleRowBandSize w:val="1"/>
      <w:tblStyleColBandSize w:val="1"/>
      <w:tblBorders>
        <w:top w:val="single" w:sz="8" w:space="0" w:color="44165D"/>
        <w:bottom w:val="single" w:sz="8" w:space="0" w:color="44165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165D"/>
          <w:left w:val="nil"/>
          <w:bottom w:val="single" w:sz="8" w:space="0" w:color="44165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165D"/>
          <w:left w:val="nil"/>
          <w:bottom w:val="single" w:sz="8" w:space="0" w:color="44165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B0E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B0EC"/>
      </w:tcPr>
    </w:tblStylePr>
  </w:style>
  <w:style w:type="table" w:styleId="Lichtearcering-accent3">
    <w:name w:val="Light Shading Accent 3"/>
    <w:basedOn w:val="Standaardtabel"/>
    <w:uiPriority w:val="60"/>
    <w:rsid w:val="00E07762"/>
    <w:rPr>
      <w:color w:val="001327"/>
    </w:rPr>
    <w:tblPr>
      <w:tblStyleRowBandSize w:val="1"/>
      <w:tblStyleColBandSize w:val="1"/>
      <w:tblBorders>
        <w:top w:val="single" w:sz="8" w:space="0" w:color="001A35"/>
        <w:bottom w:val="single" w:sz="8" w:space="0" w:color="001A3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1A35"/>
          <w:left w:val="nil"/>
          <w:bottom w:val="single" w:sz="8" w:space="0" w:color="001A3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1A35"/>
          <w:left w:val="nil"/>
          <w:bottom w:val="single" w:sz="8" w:space="0" w:color="001A3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EC5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8EC5FF"/>
      </w:tcPr>
    </w:tblStylePr>
  </w:style>
  <w:style w:type="table" w:styleId="Lichtearcering-accent2">
    <w:name w:val="Light Shading Accent 2"/>
    <w:basedOn w:val="Standaardtabel"/>
    <w:uiPriority w:val="60"/>
    <w:rsid w:val="00E07762"/>
    <w:rPr>
      <w:color w:val="38ADE9"/>
    </w:rPr>
    <w:tblPr>
      <w:tblStyleRowBandSize w:val="1"/>
      <w:tblStyleColBandSize w:val="1"/>
      <w:tblBorders>
        <w:top w:val="single" w:sz="8" w:space="0" w:color="91D2F3"/>
        <w:bottom w:val="single" w:sz="8" w:space="0" w:color="91D2F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D2F3"/>
          <w:left w:val="nil"/>
          <w:bottom w:val="single" w:sz="8" w:space="0" w:color="91D2F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D2F3"/>
          <w:left w:val="nil"/>
          <w:bottom w:val="single" w:sz="8" w:space="0" w:color="91D2F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F3F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F3FC"/>
      </w:tcPr>
    </w:tblStylePr>
  </w:style>
  <w:style w:type="table" w:styleId="Lichtraster-accent6">
    <w:name w:val="Light Grid Accent 6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  <w:insideH w:val="single" w:sz="8" w:space="0" w:color="999999"/>
        <w:insideV w:val="single" w:sz="8" w:space="0" w:color="999999"/>
      </w:tblBorders>
    </w:tblPr>
    <w:tblStylePr w:type="fir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single" w:sz="8" w:space="0" w:color="999999"/>
          <w:left w:val="single" w:sz="8" w:space="0" w:color="999999"/>
          <w:bottom w:val="single" w:sz="18" w:space="0" w:color="999999"/>
          <w:right w:val="single" w:sz="8" w:space="0" w:color="999999"/>
          <w:insideH w:val="nil"/>
          <w:insideV w:val="single" w:sz="8" w:space="0" w:color="999999"/>
        </w:tcBorders>
      </w:tcPr>
    </w:tblStylePr>
    <w:tblStylePr w:type="la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double" w:sz="6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nil"/>
          <w:insideV w:val="single" w:sz="8" w:space="0" w:color="999999"/>
        </w:tcBorders>
      </w:tcPr>
    </w:tblStylePr>
    <w:tblStylePr w:type="firstCol">
      <w:rPr>
        <w:rFonts w:ascii="Verdana" w:eastAsia="SimSun" w:hAnsi="Verdana" w:cs="Times New Roman"/>
        <w:b/>
        <w:bCs/>
      </w:rPr>
    </w:tblStylePr>
    <w:tblStylePr w:type="lastCol">
      <w:rPr>
        <w:rFonts w:ascii="Verdana" w:eastAsia="SimSun" w:hAnsi="Verdana" w:cs="Times New Roman"/>
        <w:b/>
        <w:bCs/>
      </w:rPr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</w:tcPr>
    </w:tblStylePr>
    <w:tblStylePr w:type="band1Vert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  <w:shd w:val="clear" w:color="auto" w:fill="E5E5E5"/>
      </w:tcPr>
    </w:tblStylePr>
    <w:tblStylePr w:type="band1Horz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V w:val="single" w:sz="8" w:space="0" w:color="999999"/>
        </w:tcBorders>
        <w:shd w:val="clear" w:color="auto" w:fill="E5E5E5"/>
      </w:tcPr>
    </w:tblStylePr>
    <w:tblStylePr w:type="band2Horz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V w:val="single" w:sz="8" w:space="0" w:color="999999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ED6A00"/>
        <w:left w:val="single" w:sz="8" w:space="0" w:color="ED6A00"/>
        <w:bottom w:val="single" w:sz="8" w:space="0" w:color="ED6A00"/>
        <w:right w:val="single" w:sz="8" w:space="0" w:color="ED6A00"/>
        <w:insideH w:val="single" w:sz="8" w:space="0" w:color="ED6A00"/>
        <w:insideV w:val="single" w:sz="8" w:space="0" w:color="ED6A00"/>
      </w:tblBorders>
    </w:tblPr>
    <w:tblStylePr w:type="fir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single" w:sz="8" w:space="0" w:color="ED6A00"/>
          <w:left w:val="single" w:sz="8" w:space="0" w:color="ED6A00"/>
          <w:bottom w:val="single" w:sz="18" w:space="0" w:color="ED6A00"/>
          <w:right w:val="single" w:sz="8" w:space="0" w:color="ED6A00"/>
          <w:insideH w:val="nil"/>
          <w:insideV w:val="single" w:sz="8" w:space="0" w:color="ED6A00"/>
        </w:tcBorders>
      </w:tcPr>
    </w:tblStylePr>
    <w:tblStylePr w:type="la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double" w:sz="6" w:space="0" w:color="ED6A00"/>
          <w:left w:val="single" w:sz="8" w:space="0" w:color="ED6A00"/>
          <w:bottom w:val="single" w:sz="8" w:space="0" w:color="ED6A00"/>
          <w:right w:val="single" w:sz="8" w:space="0" w:color="ED6A00"/>
          <w:insideH w:val="nil"/>
          <w:insideV w:val="single" w:sz="8" w:space="0" w:color="ED6A00"/>
        </w:tcBorders>
      </w:tcPr>
    </w:tblStylePr>
    <w:tblStylePr w:type="firstCol">
      <w:rPr>
        <w:rFonts w:ascii="Verdana" w:eastAsia="SimSun" w:hAnsi="Verdana" w:cs="Times New Roman"/>
        <w:b/>
        <w:bCs/>
      </w:rPr>
    </w:tblStylePr>
    <w:tblStylePr w:type="lastCol">
      <w:rPr>
        <w:rFonts w:ascii="Verdana" w:eastAsia="SimSun" w:hAnsi="Verdana" w:cs="Times New Roman"/>
        <w:b/>
        <w:bCs/>
      </w:rPr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</w:tcPr>
    </w:tblStylePr>
    <w:tblStylePr w:type="band1Vert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  <w:shd w:val="clear" w:color="auto" w:fill="FFD9BB"/>
      </w:tcPr>
    </w:tblStylePr>
    <w:tblStylePr w:type="band1Horz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  <w:insideV w:val="single" w:sz="8" w:space="0" w:color="ED6A00"/>
        </w:tcBorders>
        <w:shd w:val="clear" w:color="auto" w:fill="FFD9BB"/>
      </w:tcPr>
    </w:tblStylePr>
    <w:tblStylePr w:type="band2Horz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  <w:insideV w:val="single" w:sz="8" w:space="0" w:color="ED6A00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44165D"/>
        <w:left w:val="single" w:sz="8" w:space="0" w:color="44165D"/>
        <w:bottom w:val="single" w:sz="8" w:space="0" w:color="44165D"/>
        <w:right w:val="single" w:sz="8" w:space="0" w:color="44165D"/>
        <w:insideH w:val="single" w:sz="8" w:space="0" w:color="44165D"/>
        <w:insideV w:val="single" w:sz="8" w:space="0" w:color="44165D"/>
      </w:tblBorders>
    </w:tblPr>
    <w:tblStylePr w:type="fir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single" w:sz="8" w:space="0" w:color="44165D"/>
          <w:left w:val="single" w:sz="8" w:space="0" w:color="44165D"/>
          <w:bottom w:val="single" w:sz="18" w:space="0" w:color="44165D"/>
          <w:right w:val="single" w:sz="8" w:space="0" w:color="44165D"/>
          <w:insideH w:val="nil"/>
          <w:insideV w:val="single" w:sz="8" w:space="0" w:color="44165D"/>
        </w:tcBorders>
      </w:tcPr>
    </w:tblStylePr>
    <w:tblStylePr w:type="la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double" w:sz="6" w:space="0" w:color="44165D"/>
          <w:left w:val="single" w:sz="8" w:space="0" w:color="44165D"/>
          <w:bottom w:val="single" w:sz="8" w:space="0" w:color="44165D"/>
          <w:right w:val="single" w:sz="8" w:space="0" w:color="44165D"/>
          <w:insideH w:val="nil"/>
          <w:insideV w:val="single" w:sz="8" w:space="0" w:color="44165D"/>
        </w:tcBorders>
      </w:tcPr>
    </w:tblStylePr>
    <w:tblStylePr w:type="firstCol">
      <w:rPr>
        <w:rFonts w:ascii="Verdana" w:eastAsia="SimSun" w:hAnsi="Verdana" w:cs="Times New Roman"/>
        <w:b/>
        <w:bCs/>
      </w:rPr>
    </w:tblStylePr>
    <w:tblStylePr w:type="lastCol">
      <w:rPr>
        <w:rFonts w:ascii="Verdana" w:eastAsia="SimSun" w:hAnsi="Verdana" w:cs="Times New Roman"/>
        <w:b/>
        <w:bCs/>
      </w:rPr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</w:tcPr>
    </w:tblStylePr>
    <w:tblStylePr w:type="band1Vert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  <w:shd w:val="clear" w:color="auto" w:fill="D7B0EC"/>
      </w:tcPr>
    </w:tblStylePr>
    <w:tblStylePr w:type="band1Horz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  <w:insideV w:val="single" w:sz="8" w:space="0" w:color="44165D"/>
        </w:tcBorders>
        <w:shd w:val="clear" w:color="auto" w:fill="D7B0EC"/>
      </w:tcPr>
    </w:tblStylePr>
    <w:tblStylePr w:type="band2Horz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  <w:insideV w:val="single" w:sz="8" w:space="0" w:color="44165D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001A35"/>
        <w:left w:val="single" w:sz="8" w:space="0" w:color="001A35"/>
        <w:bottom w:val="single" w:sz="8" w:space="0" w:color="001A35"/>
        <w:right w:val="single" w:sz="8" w:space="0" w:color="001A35"/>
        <w:insideH w:val="single" w:sz="8" w:space="0" w:color="001A35"/>
        <w:insideV w:val="single" w:sz="8" w:space="0" w:color="001A35"/>
      </w:tblBorders>
    </w:tblPr>
    <w:tblStylePr w:type="fir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single" w:sz="8" w:space="0" w:color="001A35"/>
          <w:left w:val="single" w:sz="8" w:space="0" w:color="001A35"/>
          <w:bottom w:val="single" w:sz="18" w:space="0" w:color="001A35"/>
          <w:right w:val="single" w:sz="8" w:space="0" w:color="001A35"/>
          <w:insideH w:val="nil"/>
          <w:insideV w:val="single" w:sz="8" w:space="0" w:color="001A35"/>
        </w:tcBorders>
      </w:tcPr>
    </w:tblStylePr>
    <w:tblStylePr w:type="la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double" w:sz="6" w:space="0" w:color="001A35"/>
          <w:left w:val="single" w:sz="8" w:space="0" w:color="001A35"/>
          <w:bottom w:val="single" w:sz="8" w:space="0" w:color="001A35"/>
          <w:right w:val="single" w:sz="8" w:space="0" w:color="001A35"/>
          <w:insideH w:val="nil"/>
          <w:insideV w:val="single" w:sz="8" w:space="0" w:color="001A35"/>
        </w:tcBorders>
      </w:tcPr>
    </w:tblStylePr>
    <w:tblStylePr w:type="firstCol">
      <w:rPr>
        <w:rFonts w:ascii="Verdana" w:eastAsia="SimSun" w:hAnsi="Verdana" w:cs="Times New Roman"/>
        <w:b/>
        <w:bCs/>
      </w:rPr>
    </w:tblStylePr>
    <w:tblStylePr w:type="lastCol">
      <w:rPr>
        <w:rFonts w:ascii="Verdana" w:eastAsia="SimSun" w:hAnsi="Verdana" w:cs="Times New Roman"/>
        <w:b/>
        <w:bCs/>
      </w:rPr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</w:tcPr>
    </w:tblStylePr>
    <w:tblStylePr w:type="band1Vert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  <w:shd w:val="clear" w:color="auto" w:fill="8EC5FF"/>
      </w:tcPr>
    </w:tblStylePr>
    <w:tblStylePr w:type="band1Horz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  <w:insideV w:val="single" w:sz="8" w:space="0" w:color="001A35"/>
        </w:tcBorders>
        <w:shd w:val="clear" w:color="auto" w:fill="8EC5FF"/>
      </w:tcPr>
    </w:tblStylePr>
    <w:tblStylePr w:type="band2Horz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  <w:insideV w:val="single" w:sz="8" w:space="0" w:color="001A35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91D2F3"/>
        <w:left w:val="single" w:sz="8" w:space="0" w:color="91D2F3"/>
        <w:bottom w:val="single" w:sz="8" w:space="0" w:color="91D2F3"/>
        <w:right w:val="single" w:sz="8" w:space="0" w:color="91D2F3"/>
        <w:insideH w:val="single" w:sz="8" w:space="0" w:color="91D2F3"/>
        <w:insideV w:val="single" w:sz="8" w:space="0" w:color="91D2F3"/>
      </w:tblBorders>
    </w:tblPr>
    <w:tblStylePr w:type="fir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single" w:sz="8" w:space="0" w:color="91D2F3"/>
          <w:left w:val="single" w:sz="8" w:space="0" w:color="91D2F3"/>
          <w:bottom w:val="single" w:sz="18" w:space="0" w:color="91D2F3"/>
          <w:right w:val="single" w:sz="8" w:space="0" w:color="91D2F3"/>
          <w:insideH w:val="nil"/>
          <w:insideV w:val="single" w:sz="8" w:space="0" w:color="91D2F3"/>
        </w:tcBorders>
      </w:tcPr>
    </w:tblStylePr>
    <w:tblStylePr w:type="la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double" w:sz="6" w:space="0" w:color="91D2F3"/>
          <w:left w:val="single" w:sz="8" w:space="0" w:color="91D2F3"/>
          <w:bottom w:val="single" w:sz="8" w:space="0" w:color="91D2F3"/>
          <w:right w:val="single" w:sz="8" w:space="0" w:color="91D2F3"/>
          <w:insideH w:val="nil"/>
          <w:insideV w:val="single" w:sz="8" w:space="0" w:color="91D2F3"/>
        </w:tcBorders>
      </w:tcPr>
    </w:tblStylePr>
    <w:tblStylePr w:type="firstCol">
      <w:rPr>
        <w:rFonts w:ascii="Verdana" w:eastAsia="SimSun" w:hAnsi="Verdana" w:cs="Times New Roman"/>
        <w:b/>
        <w:bCs/>
      </w:rPr>
    </w:tblStylePr>
    <w:tblStylePr w:type="lastCol">
      <w:rPr>
        <w:rFonts w:ascii="Verdana" w:eastAsia="SimSun" w:hAnsi="Verdana" w:cs="Times New Roman"/>
        <w:b/>
        <w:bCs/>
      </w:rPr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</w:tcPr>
    </w:tblStylePr>
    <w:tblStylePr w:type="band1Vert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  <w:shd w:val="clear" w:color="auto" w:fill="E3F3FC"/>
      </w:tcPr>
    </w:tblStylePr>
    <w:tblStylePr w:type="band1Horz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  <w:insideV w:val="single" w:sz="8" w:space="0" w:color="91D2F3"/>
        </w:tcBorders>
        <w:shd w:val="clear" w:color="auto" w:fill="E3F3FC"/>
      </w:tcPr>
    </w:tblStylePr>
    <w:tblStylePr w:type="band2Horz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  <w:insideV w:val="single" w:sz="8" w:space="0" w:color="91D2F3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F5F5F5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BD5400"/>
      </w:tcPr>
    </w:tblStylePr>
    <w:tblStylePr w:type="lastRow">
      <w:rPr>
        <w:b/>
        <w:bCs/>
        <w:color w:val="BD54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/>
      </w:tcPr>
    </w:tblStylePr>
    <w:tblStylePr w:type="band1Horz">
      <w:tblPr/>
      <w:tcPr>
        <w:shd w:val="clear" w:color="auto" w:fill="EAEAEA"/>
      </w:tcPr>
    </w:tblStylePr>
  </w:style>
  <w:style w:type="table" w:styleId="Kleurrijkelijst-accent5">
    <w:name w:val="Colorful List Accent 5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FFF0E4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A7A7A"/>
      </w:tcPr>
    </w:tblStylePr>
    <w:tblStylePr w:type="lastRow">
      <w:rPr>
        <w:b/>
        <w:bCs/>
        <w:color w:val="7A7A7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9BB"/>
      </w:tcPr>
    </w:tblStylePr>
    <w:tblStylePr w:type="band1Horz">
      <w:tblPr/>
      <w:tcPr>
        <w:shd w:val="clear" w:color="auto" w:fill="FFE0C8"/>
      </w:tcPr>
    </w:tblStylePr>
  </w:style>
  <w:style w:type="table" w:styleId="Kleurrijkelijst-accent4">
    <w:name w:val="Colorful List Accent 4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EFDFF7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142A"/>
      </w:tcPr>
    </w:tblStylePr>
    <w:tblStylePr w:type="lastRow">
      <w:rPr>
        <w:b/>
        <w:bCs/>
        <w:color w:val="00142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B0EC"/>
      </w:tcPr>
    </w:tblStylePr>
    <w:tblStylePr w:type="band1Horz">
      <w:tblPr/>
      <w:tcPr>
        <w:shd w:val="clear" w:color="auto" w:fill="DEBFF0"/>
      </w:tcPr>
    </w:tblStylePr>
  </w:style>
  <w:style w:type="table" w:styleId="Kleurrijkelijst-accent3">
    <w:name w:val="Colorful List Accent 3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D2E8FF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6114A"/>
      </w:tcPr>
    </w:tblStylePr>
    <w:tblStylePr w:type="lastRow">
      <w:rPr>
        <w:b/>
        <w:bCs/>
        <w:color w:val="36114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EC5FF"/>
      </w:tcPr>
    </w:tblStylePr>
    <w:tblStylePr w:type="band1Horz">
      <w:tblPr/>
      <w:tcPr>
        <w:shd w:val="clear" w:color="auto" w:fill="A3D0FF"/>
      </w:tcPr>
    </w:tblStylePr>
  </w:style>
  <w:style w:type="table" w:styleId="Kleurrijkelijst-accent2">
    <w:name w:val="Colorful List Accent 2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F4FAF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4AB5EB"/>
      </w:tcPr>
    </w:tblStylePr>
    <w:tblStylePr w:type="lastRow">
      <w:rPr>
        <w:b/>
        <w:bCs/>
        <w:color w:val="4AB5EB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3FC"/>
      </w:tcPr>
    </w:tblStylePr>
    <w:tblStylePr w:type="band1Horz">
      <w:tblPr/>
      <w:tcPr>
        <w:shd w:val="clear" w:color="auto" w:fill="E8F5FC"/>
      </w:tcPr>
    </w:tblStylePr>
  </w:style>
  <w:style w:type="table" w:styleId="Kleurrijkelijst-accent1">
    <w:name w:val="Colorful List Accent 1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FBFDF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4AB5EB"/>
      </w:tcPr>
    </w:tblStylePr>
    <w:tblStylePr w:type="lastRow">
      <w:rPr>
        <w:b/>
        <w:bCs/>
        <w:color w:val="4AB5EB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BFC"/>
      </w:tcPr>
    </w:tblStylePr>
    <w:tblStylePr w:type="band1Horz">
      <w:tblPr/>
      <w:tcPr>
        <w:shd w:val="clear" w:color="auto" w:fill="F7FCFD"/>
      </w:tcPr>
    </w:tblStylePr>
  </w:style>
  <w:style w:type="table" w:styleId="Kleurrijkearcering-accent6">
    <w:name w:val="Colorful Shading Accent 6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ED6A00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FFFFFF"/>
        <w:insideV w:val="single" w:sz="4" w:space="0" w:color="FFFFFF"/>
      </w:tblBorders>
    </w:tblPr>
    <w:tcPr>
      <w:shd w:val="clear" w:color="auto" w:fill="F5F5F5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6A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B5B5B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B5B5B"/>
          <w:insideV w:val="nil"/>
        </w:tcBorders>
        <w:shd w:val="clear" w:color="auto" w:fill="5B5B5B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5B5B"/>
      </w:tcPr>
    </w:tblStylePr>
    <w:tblStylePr w:type="band1Vert">
      <w:tblPr/>
      <w:tcPr>
        <w:shd w:val="clear" w:color="auto" w:fill="D6D6D6"/>
      </w:tcPr>
    </w:tblStylePr>
    <w:tblStylePr w:type="band1Horz">
      <w:tblPr/>
      <w:tcPr>
        <w:shd w:val="clear" w:color="auto" w:fill="CCCCCC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5">
    <w:name w:val="Colorful Shading Accent 5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999999"/>
        <w:left w:val="single" w:sz="4" w:space="0" w:color="ED6A00"/>
        <w:bottom w:val="single" w:sz="4" w:space="0" w:color="ED6A00"/>
        <w:right w:val="single" w:sz="4" w:space="0" w:color="ED6A00"/>
        <w:insideH w:val="single" w:sz="4" w:space="0" w:color="FFFFFF"/>
        <w:insideV w:val="single" w:sz="4" w:space="0" w:color="FFFFFF"/>
      </w:tblBorders>
    </w:tblPr>
    <w:tcPr>
      <w:shd w:val="clear" w:color="auto" w:fill="FFF0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9999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8E3F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8E3F00"/>
          <w:insideV w:val="nil"/>
        </w:tcBorders>
        <w:shd w:val="clear" w:color="auto" w:fill="8E3F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E3F00"/>
      </w:tcPr>
    </w:tblStylePr>
    <w:tblStylePr w:type="band1Vert">
      <w:tblPr/>
      <w:tcPr>
        <w:shd w:val="clear" w:color="auto" w:fill="FFC291"/>
      </w:tcPr>
    </w:tblStylePr>
    <w:tblStylePr w:type="band1Horz">
      <w:tblPr/>
      <w:tcPr>
        <w:shd w:val="clear" w:color="auto" w:fill="FFB377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4">
    <w:name w:val="Colorful Shading Accent 4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001A35"/>
        <w:left w:val="single" w:sz="4" w:space="0" w:color="44165D"/>
        <w:bottom w:val="single" w:sz="4" w:space="0" w:color="44165D"/>
        <w:right w:val="single" w:sz="4" w:space="0" w:color="44165D"/>
        <w:insideH w:val="single" w:sz="4" w:space="0" w:color="FFFFFF"/>
        <w:insideV w:val="single" w:sz="4" w:space="0" w:color="FFFFFF"/>
      </w:tblBorders>
    </w:tblPr>
    <w:tcPr>
      <w:shd w:val="clear" w:color="auto" w:fill="EFDFF7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1A3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80D37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80D37"/>
          <w:insideV w:val="nil"/>
        </w:tcBorders>
        <w:shd w:val="clear" w:color="auto" w:fill="280D37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0D37"/>
      </w:tcPr>
    </w:tblStylePr>
    <w:tblStylePr w:type="band1Vert">
      <w:tblPr/>
      <w:tcPr>
        <w:shd w:val="clear" w:color="auto" w:fill="BE7FE0"/>
      </w:tcPr>
    </w:tblStylePr>
    <w:tblStylePr w:type="band1Horz">
      <w:tblPr/>
      <w:tcPr>
        <w:shd w:val="clear" w:color="auto" w:fill="AE5FD9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3">
    <w:name w:val="Colorful Shading Accent 3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44165D"/>
        <w:left w:val="single" w:sz="4" w:space="0" w:color="001A35"/>
        <w:bottom w:val="single" w:sz="4" w:space="0" w:color="001A35"/>
        <w:right w:val="single" w:sz="4" w:space="0" w:color="001A35"/>
        <w:insideH w:val="single" w:sz="4" w:space="0" w:color="FFFFFF"/>
        <w:insideV w:val="single" w:sz="4" w:space="0" w:color="FFFFFF"/>
      </w:tblBorders>
    </w:tblPr>
    <w:tcPr>
      <w:shd w:val="clear" w:color="auto" w:fill="D2E8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165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F1F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F1F"/>
          <w:insideV w:val="nil"/>
        </w:tcBorders>
        <w:shd w:val="clear" w:color="auto" w:fill="000F1F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F1F"/>
      </w:tcPr>
    </w:tblStylePr>
    <w:tblStylePr w:type="band1Vert">
      <w:tblPr/>
      <w:tcPr>
        <w:shd w:val="clear" w:color="auto" w:fill="48A1FF"/>
      </w:tcPr>
    </w:tblStylePr>
    <w:tblStylePr w:type="band1Horz">
      <w:tblPr/>
      <w:tcPr>
        <w:shd w:val="clear" w:color="auto" w:fill="1B8AFF"/>
      </w:tcPr>
    </w:tblStylePr>
  </w:style>
  <w:style w:type="table" w:styleId="Kleurrijkearcering-accent2">
    <w:name w:val="Colorful Shading Accent 2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91D2F3"/>
        <w:left w:val="single" w:sz="4" w:space="0" w:color="91D2F3"/>
        <w:bottom w:val="single" w:sz="4" w:space="0" w:color="91D2F3"/>
        <w:right w:val="single" w:sz="4" w:space="0" w:color="91D2F3"/>
        <w:insideH w:val="single" w:sz="4" w:space="0" w:color="FFFFFF"/>
        <w:insideV w:val="single" w:sz="4" w:space="0" w:color="FFFFFF"/>
      </w:tblBorders>
    </w:tblPr>
    <w:tcPr>
      <w:shd w:val="clear" w:color="auto" w:fill="F4FAF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1D2F3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1792D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1792D1"/>
          <w:insideV w:val="nil"/>
        </w:tcBorders>
        <w:shd w:val="clear" w:color="auto" w:fill="1792D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792D1"/>
      </w:tcPr>
    </w:tblStylePr>
    <w:tblStylePr w:type="band1Vert">
      <w:tblPr/>
      <w:tcPr>
        <w:shd w:val="clear" w:color="auto" w:fill="D2ECFA"/>
      </w:tcPr>
    </w:tblStylePr>
    <w:tblStylePr w:type="band1Horz">
      <w:tblPr/>
      <w:tcPr>
        <w:shd w:val="clear" w:color="auto" w:fill="C8E8F9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1">
    <w:name w:val="Colorful Shading Accent 1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91D2F3"/>
        <w:left w:val="single" w:sz="4" w:space="0" w:color="DBF0F6"/>
        <w:bottom w:val="single" w:sz="4" w:space="0" w:color="DBF0F6"/>
        <w:right w:val="single" w:sz="4" w:space="0" w:color="DBF0F6"/>
        <w:insideH w:val="single" w:sz="4" w:space="0" w:color="FFFFFF"/>
        <w:insideV w:val="single" w:sz="4" w:space="0" w:color="FFFFFF"/>
      </w:tblBorders>
    </w:tblPr>
    <w:tcPr>
      <w:shd w:val="clear" w:color="auto" w:fill="FBFDF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1D2F3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6B1D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6B1D0"/>
          <w:insideV w:val="nil"/>
        </w:tcBorders>
        <w:shd w:val="clear" w:color="auto" w:fill="46B1D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B1D0"/>
      </w:tcPr>
    </w:tblStylePr>
    <w:tblStylePr w:type="band1Vert">
      <w:tblPr/>
      <w:tcPr>
        <w:shd w:val="clear" w:color="auto" w:fill="F0F9FB"/>
      </w:tcPr>
    </w:tblStylePr>
    <w:tblStylePr w:type="band1Horz">
      <w:tblPr/>
      <w:tcPr>
        <w:shd w:val="clear" w:color="auto" w:fill="ECF7F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raster-accent6">
    <w:name w:val="Colorful Grid Accent 6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EAEA"/>
    </w:tcPr>
    <w:tblStylePr w:type="firstRow">
      <w:rPr>
        <w:b/>
        <w:bCs/>
      </w:rPr>
      <w:tblPr/>
      <w:tcPr>
        <w:shd w:val="clear" w:color="auto" w:fill="D6D6D6"/>
      </w:tcPr>
    </w:tblStylePr>
    <w:tblStylePr w:type="lastRow">
      <w:rPr>
        <w:b/>
        <w:bCs/>
        <w:color w:val="000000"/>
      </w:rPr>
      <w:tblPr/>
      <w:tcPr>
        <w:shd w:val="clear" w:color="auto" w:fill="D6D6D6"/>
      </w:tcPr>
    </w:tblStylePr>
    <w:tblStylePr w:type="firstCol">
      <w:rPr>
        <w:color w:val="FFFFFF"/>
      </w:rPr>
      <w:tblPr/>
      <w:tcPr>
        <w:shd w:val="clear" w:color="auto" w:fill="727272"/>
      </w:tcPr>
    </w:tblStylePr>
    <w:tblStylePr w:type="lastCol">
      <w:rPr>
        <w:color w:val="FFFFFF"/>
      </w:rPr>
      <w:tblPr/>
      <w:tcPr>
        <w:shd w:val="clear" w:color="auto" w:fill="727272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Kleurrijkraster-accent5">
    <w:name w:val="Colorful Grid Accent 5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E0C8"/>
    </w:tcPr>
    <w:tblStylePr w:type="firstRow">
      <w:rPr>
        <w:b/>
        <w:bCs/>
      </w:rPr>
      <w:tblPr/>
      <w:tcPr>
        <w:shd w:val="clear" w:color="auto" w:fill="FFC291"/>
      </w:tcPr>
    </w:tblStylePr>
    <w:tblStylePr w:type="lastRow">
      <w:rPr>
        <w:b/>
        <w:bCs/>
        <w:color w:val="000000"/>
      </w:rPr>
      <w:tblPr/>
      <w:tcPr>
        <w:shd w:val="clear" w:color="auto" w:fill="FFC291"/>
      </w:tcPr>
    </w:tblStylePr>
    <w:tblStylePr w:type="firstCol">
      <w:rPr>
        <w:color w:val="FFFFFF"/>
      </w:rPr>
      <w:tblPr/>
      <w:tcPr>
        <w:shd w:val="clear" w:color="auto" w:fill="B14F00"/>
      </w:tcPr>
    </w:tblStylePr>
    <w:tblStylePr w:type="lastCol">
      <w:rPr>
        <w:color w:val="FFFFFF"/>
      </w:rPr>
      <w:tblPr/>
      <w:tcPr>
        <w:shd w:val="clear" w:color="auto" w:fill="B14F00"/>
      </w:tcPr>
    </w:tblStylePr>
    <w:tblStylePr w:type="band1Vert">
      <w:tblPr/>
      <w:tcPr>
        <w:shd w:val="clear" w:color="auto" w:fill="FFB377"/>
      </w:tcPr>
    </w:tblStylePr>
    <w:tblStylePr w:type="band1Horz">
      <w:tblPr/>
      <w:tcPr>
        <w:shd w:val="clear" w:color="auto" w:fill="FFB377"/>
      </w:tcPr>
    </w:tblStylePr>
  </w:style>
  <w:style w:type="table" w:styleId="Kleurrijkraster-accent4">
    <w:name w:val="Colorful Grid Accent 4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BFF0"/>
    </w:tcPr>
    <w:tblStylePr w:type="firstRow">
      <w:rPr>
        <w:b/>
        <w:bCs/>
      </w:rPr>
      <w:tblPr/>
      <w:tcPr>
        <w:shd w:val="clear" w:color="auto" w:fill="BE7FE0"/>
      </w:tcPr>
    </w:tblStylePr>
    <w:tblStylePr w:type="lastRow">
      <w:rPr>
        <w:b/>
        <w:bCs/>
        <w:color w:val="000000"/>
      </w:rPr>
      <w:tblPr/>
      <w:tcPr>
        <w:shd w:val="clear" w:color="auto" w:fill="BE7FE0"/>
      </w:tcPr>
    </w:tblStylePr>
    <w:tblStylePr w:type="firstCol">
      <w:rPr>
        <w:color w:val="FFFFFF"/>
      </w:rPr>
      <w:tblPr/>
      <w:tcPr>
        <w:shd w:val="clear" w:color="auto" w:fill="321045"/>
      </w:tcPr>
    </w:tblStylePr>
    <w:tblStylePr w:type="lastCol">
      <w:rPr>
        <w:color w:val="FFFFFF"/>
      </w:rPr>
      <w:tblPr/>
      <w:tcPr>
        <w:shd w:val="clear" w:color="auto" w:fill="321045"/>
      </w:tcPr>
    </w:tblStylePr>
    <w:tblStylePr w:type="band1Vert">
      <w:tblPr/>
      <w:tcPr>
        <w:shd w:val="clear" w:color="auto" w:fill="AE5FD9"/>
      </w:tcPr>
    </w:tblStylePr>
    <w:tblStylePr w:type="band1Horz">
      <w:tblPr/>
      <w:tcPr>
        <w:shd w:val="clear" w:color="auto" w:fill="AE5FD9"/>
      </w:tcPr>
    </w:tblStylePr>
  </w:style>
  <w:style w:type="table" w:styleId="Kleurrijkraster-accent3">
    <w:name w:val="Colorful Grid Accent 3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A3D0FF"/>
    </w:tcPr>
    <w:tblStylePr w:type="firstRow">
      <w:rPr>
        <w:b/>
        <w:bCs/>
      </w:rPr>
      <w:tblPr/>
      <w:tcPr>
        <w:shd w:val="clear" w:color="auto" w:fill="48A1FF"/>
      </w:tcPr>
    </w:tblStylePr>
    <w:tblStylePr w:type="lastRow">
      <w:rPr>
        <w:b/>
        <w:bCs/>
        <w:color w:val="000000"/>
      </w:rPr>
      <w:tblPr/>
      <w:tcPr>
        <w:shd w:val="clear" w:color="auto" w:fill="48A1FF"/>
      </w:tcPr>
    </w:tblStylePr>
    <w:tblStylePr w:type="firstCol">
      <w:rPr>
        <w:color w:val="FFFFFF"/>
      </w:rPr>
      <w:tblPr/>
      <w:tcPr>
        <w:shd w:val="clear" w:color="auto" w:fill="001327"/>
      </w:tcPr>
    </w:tblStylePr>
    <w:tblStylePr w:type="lastCol">
      <w:rPr>
        <w:color w:val="FFFFFF"/>
      </w:rPr>
      <w:tblPr/>
      <w:tcPr>
        <w:shd w:val="clear" w:color="auto" w:fill="001327"/>
      </w:tcPr>
    </w:tblStylePr>
    <w:tblStylePr w:type="band1Vert">
      <w:tblPr/>
      <w:tcPr>
        <w:shd w:val="clear" w:color="auto" w:fill="1B8AFF"/>
      </w:tcPr>
    </w:tblStylePr>
    <w:tblStylePr w:type="band1Horz">
      <w:tblPr/>
      <w:tcPr>
        <w:shd w:val="clear" w:color="auto" w:fill="1B8AFF"/>
      </w:tcPr>
    </w:tblStylePr>
  </w:style>
  <w:style w:type="table" w:styleId="Kleurrijkraster-accent2">
    <w:name w:val="Colorful Grid Accent 2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F5FC"/>
    </w:tcPr>
    <w:tblStylePr w:type="firstRow">
      <w:rPr>
        <w:b/>
        <w:bCs/>
      </w:rPr>
      <w:tblPr/>
      <w:tcPr>
        <w:shd w:val="clear" w:color="auto" w:fill="D2ECFA"/>
      </w:tcPr>
    </w:tblStylePr>
    <w:tblStylePr w:type="lastRow">
      <w:rPr>
        <w:b/>
        <w:bCs/>
        <w:color w:val="000000"/>
      </w:rPr>
      <w:tblPr/>
      <w:tcPr>
        <w:shd w:val="clear" w:color="auto" w:fill="D2ECFA"/>
      </w:tcPr>
    </w:tblStylePr>
    <w:tblStylePr w:type="firstCol">
      <w:rPr>
        <w:color w:val="FFFFFF"/>
      </w:rPr>
      <w:tblPr/>
      <w:tcPr>
        <w:shd w:val="clear" w:color="auto" w:fill="38ADE9"/>
      </w:tcPr>
    </w:tblStylePr>
    <w:tblStylePr w:type="lastCol">
      <w:rPr>
        <w:color w:val="FFFFFF"/>
      </w:rPr>
      <w:tblPr/>
      <w:tcPr>
        <w:shd w:val="clear" w:color="auto" w:fill="38ADE9"/>
      </w:tcPr>
    </w:tblStylePr>
    <w:tblStylePr w:type="band1Vert">
      <w:tblPr/>
      <w:tcPr>
        <w:shd w:val="clear" w:color="auto" w:fill="C8E8F9"/>
      </w:tcPr>
    </w:tblStylePr>
    <w:tblStylePr w:type="band1Horz">
      <w:tblPr/>
      <w:tcPr>
        <w:shd w:val="clear" w:color="auto" w:fill="C8E8F9"/>
      </w:tcPr>
    </w:tblStylePr>
  </w:style>
  <w:style w:type="table" w:styleId="Kleurrijkraster-accent1">
    <w:name w:val="Colorful Grid Accent 1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7FCFD"/>
    </w:tcPr>
    <w:tblStylePr w:type="firstRow">
      <w:rPr>
        <w:b/>
        <w:bCs/>
      </w:rPr>
      <w:tblPr/>
      <w:tcPr>
        <w:shd w:val="clear" w:color="auto" w:fill="F0F9FB"/>
      </w:tcPr>
    </w:tblStylePr>
    <w:tblStylePr w:type="lastRow">
      <w:rPr>
        <w:b/>
        <w:bCs/>
        <w:color w:val="000000"/>
      </w:rPr>
      <w:tblPr/>
      <w:tcPr>
        <w:shd w:val="clear" w:color="auto" w:fill="F0F9FB"/>
      </w:tcPr>
    </w:tblStylePr>
    <w:tblStylePr w:type="firstCol">
      <w:rPr>
        <w:color w:val="FFFFFF"/>
      </w:rPr>
      <w:tblPr/>
      <w:tcPr>
        <w:shd w:val="clear" w:color="auto" w:fill="7DC8DE"/>
      </w:tcPr>
    </w:tblStylePr>
    <w:tblStylePr w:type="lastCol">
      <w:rPr>
        <w:color w:val="FFFFFF"/>
      </w:rPr>
      <w:tblPr/>
      <w:tcPr>
        <w:shd w:val="clear" w:color="auto" w:fill="7DC8DE"/>
      </w:tcPr>
    </w:tblStylePr>
    <w:tblStylePr w:type="band1Vert">
      <w:tblPr/>
      <w:tcPr>
        <w:shd w:val="clear" w:color="auto" w:fill="ECF7FA"/>
      </w:tcPr>
    </w:tblStylePr>
    <w:tblStylePr w:type="band1Horz">
      <w:tblPr/>
      <w:tcPr>
        <w:shd w:val="clear" w:color="auto" w:fill="ECF7FA"/>
      </w:tcPr>
    </w:tblStylePr>
  </w:style>
  <w:style w:type="table" w:styleId="Gemiddeldelijst2-accent6">
    <w:name w:val="Medium List 2 Accent 6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9999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9999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9999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9999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5E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ED6A00"/>
        <w:left w:val="single" w:sz="8" w:space="0" w:color="ED6A00"/>
        <w:bottom w:val="single" w:sz="8" w:space="0" w:color="ED6A00"/>
        <w:right w:val="single" w:sz="8" w:space="0" w:color="ED6A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6A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6A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6A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6A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9B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9B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44165D"/>
        <w:left w:val="single" w:sz="8" w:space="0" w:color="44165D"/>
        <w:bottom w:val="single" w:sz="8" w:space="0" w:color="44165D"/>
        <w:right w:val="single" w:sz="8" w:space="0" w:color="44165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165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165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165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165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B0E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B0E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001A35"/>
        <w:left w:val="single" w:sz="8" w:space="0" w:color="001A35"/>
        <w:bottom w:val="single" w:sz="8" w:space="0" w:color="001A35"/>
        <w:right w:val="single" w:sz="8" w:space="0" w:color="001A3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1A3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1A3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1A3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1A3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EC5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8EC5F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91D2F3"/>
        <w:left w:val="single" w:sz="8" w:space="0" w:color="91D2F3"/>
        <w:bottom w:val="single" w:sz="8" w:space="0" w:color="91D2F3"/>
        <w:right w:val="single" w:sz="8" w:space="0" w:color="91D2F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D2F3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1D2F3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D2F3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1D2F3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F3F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F3F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DBF0F6"/>
        <w:left w:val="single" w:sz="8" w:space="0" w:color="DBF0F6"/>
        <w:bottom w:val="single" w:sz="8" w:space="0" w:color="DBF0F6"/>
        <w:right w:val="single" w:sz="8" w:space="0" w:color="DBF0F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BF0F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DBF0F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BF0F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DBF0F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BF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BF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999999"/>
        <w:bottom w:val="single" w:sz="8" w:space="0" w:color="999999"/>
      </w:tblBorders>
    </w:tblPr>
    <w:tblStylePr w:type="firstRow">
      <w:rPr>
        <w:rFonts w:ascii="Verdana" w:eastAsia="SimSun" w:hAnsi="Verdana" w:cs="Times New Roman"/>
      </w:rPr>
      <w:tblPr/>
      <w:tcPr>
        <w:tcBorders>
          <w:top w:val="nil"/>
          <w:bottom w:val="single" w:sz="8" w:space="0" w:color="999999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999999"/>
          <w:bottom w:val="single" w:sz="8" w:space="0" w:color="9999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99999"/>
          <w:bottom w:val="single" w:sz="8" w:space="0" w:color="999999"/>
        </w:tcBorders>
      </w:tcPr>
    </w:tblStylePr>
    <w:tblStylePr w:type="band1Vert">
      <w:tblPr/>
      <w:tcPr>
        <w:shd w:val="clear" w:color="auto" w:fill="E5E5E5"/>
      </w:tcPr>
    </w:tblStylePr>
    <w:tblStylePr w:type="band1Horz">
      <w:tblPr/>
      <w:tcPr>
        <w:shd w:val="clear" w:color="auto" w:fill="E5E5E5"/>
      </w:tcPr>
    </w:tblStylePr>
  </w:style>
  <w:style w:type="table" w:styleId="Gemiddeldelijst1-accent5">
    <w:name w:val="Medium List 1 Accent 5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ED6A00"/>
        <w:bottom w:val="single" w:sz="8" w:space="0" w:color="ED6A00"/>
      </w:tblBorders>
    </w:tblPr>
    <w:tblStylePr w:type="firstRow">
      <w:rPr>
        <w:rFonts w:ascii="Verdana" w:eastAsia="SimSun" w:hAnsi="Verdana" w:cs="Times New Roman"/>
      </w:rPr>
      <w:tblPr/>
      <w:tcPr>
        <w:tcBorders>
          <w:top w:val="nil"/>
          <w:bottom w:val="single" w:sz="8" w:space="0" w:color="ED6A00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ED6A00"/>
          <w:bottom w:val="single" w:sz="8" w:space="0" w:color="ED6A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6A00"/>
          <w:bottom w:val="single" w:sz="8" w:space="0" w:color="ED6A00"/>
        </w:tcBorders>
      </w:tcPr>
    </w:tblStylePr>
    <w:tblStylePr w:type="band1Vert">
      <w:tblPr/>
      <w:tcPr>
        <w:shd w:val="clear" w:color="auto" w:fill="FFD9BB"/>
      </w:tcPr>
    </w:tblStylePr>
    <w:tblStylePr w:type="band1Horz">
      <w:tblPr/>
      <w:tcPr>
        <w:shd w:val="clear" w:color="auto" w:fill="FFD9BB"/>
      </w:tcPr>
    </w:tblStylePr>
  </w:style>
  <w:style w:type="table" w:styleId="Gemiddeldelijst1-accent4">
    <w:name w:val="Medium List 1 Accent 4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44165D"/>
        <w:bottom w:val="single" w:sz="8" w:space="0" w:color="44165D"/>
      </w:tblBorders>
    </w:tblPr>
    <w:tblStylePr w:type="firstRow">
      <w:rPr>
        <w:rFonts w:ascii="Verdana" w:eastAsia="SimSun" w:hAnsi="Verdana" w:cs="Times New Roman"/>
      </w:rPr>
      <w:tblPr/>
      <w:tcPr>
        <w:tcBorders>
          <w:top w:val="nil"/>
          <w:bottom w:val="single" w:sz="8" w:space="0" w:color="44165D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44165D"/>
          <w:bottom w:val="single" w:sz="8" w:space="0" w:color="44165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165D"/>
          <w:bottom w:val="single" w:sz="8" w:space="0" w:color="44165D"/>
        </w:tcBorders>
      </w:tcPr>
    </w:tblStylePr>
    <w:tblStylePr w:type="band1Vert">
      <w:tblPr/>
      <w:tcPr>
        <w:shd w:val="clear" w:color="auto" w:fill="D7B0EC"/>
      </w:tcPr>
    </w:tblStylePr>
    <w:tblStylePr w:type="band1Horz">
      <w:tblPr/>
      <w:tcPr>
        <w:shd w:val="clear" w:color="auto" w:fill="D7B0EC"/>
      </w:tcPr>
    </w:tblStylePr>
  </w:style>
  <w:style w:type="table" w:styleId="Gemiddeldelijst1-accent3">
    <w:name w:val="Medium List 1 Accent 3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001A35"/>
        <w:bottom w:val="single" w:sz="8" w:space="0" w:color="001A35"/>
      </w:tblBorders>
    </w:tblPr>
    <w:tblStylePr w:type="firstRow">
      <w:rPr>
        <w:rFonts w:ascii="Verdana" w:eastAsia="SimSun" w:hAnsi="Verdana" w:cs="Times New Roman"/>
      </w:rPr>
      <w:tblPr/>
      <w:tcPr>
        <w:tcBorders>
          <w:top w:val="nil"/>
          <w:bottom w:val="single" w:sz="8" w:space="0" w:color="001A35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001A35"/>
          <w:bottom w:val="single" w:sz="8" w:space="0" w:color="001A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1A35"/>
          <w:bottom w:val="single" w:sz="8" w:space="0" w:color="001A35"/>
        </w:tcBorders>
      </w:tcPr>
    </w:tblStylePr>
    <w:tblStylePr w:type="band1Vert">
      <w:tblPr/>
      <w:tcPr>
        <w:shd w:val="clear" w:color="auto" w:fill="8EC5FF"/>
      </w:tcPr>
    </w:tblStylePr>
    <w:tblStylePr w:type="band1Horz">
      <w:tblPr/>
      <w:tcPr>
        <w:shd w:val="clear" w:color="auto" w:fill="8EC5FF"/>
      </w:tcPr>
    </w:tblStylePr>
  </w:style>
  <w:style w:type="table" w:styleId="Gemiddeldelijst1-accent2">
    <w:name w:val="Medium List 1 Accent 2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91D2F3"/>
        <w:bottom w:val="single" w:sz="8" w:space="0" w:color="91D2F3"/>
      </w:tblBorders>
    </w:tblPr>
    <w:tblStylePr w:type="firstRow">
      <w:rPr>
        <w:rFonts w:ascii="Verdana" w:eastAsia="SimSun" w:hAnsi="Verdana" w:cs="Times New Roman"/>
      </w:rPr>
      <w:tblPr/>
      <w:tcPr>
        <w:tcBorders>
          <w:top w:val="nil"/>
          <w:bottom w:val="single" w:sz="8" w:space="0" w:color="91D2F3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91D2F3"/>
          <w:bottom w:val="single" w:sz="8" w:space="0" w:color="91D2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D2F3"/>
          <w:bottom w:val="single" w:sz="8" w:space="0" w:color="91D2F3"/>
        </w:tcBorders>
      </w:tcPr>
    </w:tblStylePr>
    <w:tblStylePr w:type="band1Vert">
      <w:tblPr/>
      <w:tcPr>
        <w:shd w:val="clear" w:color="auto" w:fill="E3F3FC"/>
      </w:tcPr>
    </w:tblStylePr>
    <w:tblStylePr w:type="band1Horz">
      <w:tblPr/>
      <w:tcPr>
        <w:shd w:val="clear" w:color="auto" w:fill="E3F3FC"/>
      </w:tcPr>
    </w:tblStylePr>
  </w:style>
  <w:style w:type="table" w:styleId="Gemiddeldearcering2-accent6">
    <w:name w:val="Medium Shading 2 Accent 6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9999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9999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9999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6A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6A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6A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165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165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165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1A3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1A3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1A3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D2F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D2F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D2F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B2B2B2"/>
        <w:left w:val="single" w:sz="8" w:space="0" w:color="B2B2B2"/>
        <w:bottom w:val="single" w:sz="8" w:space="0" w:color="B2B2B2"/>
        <w:right w:val="single" w:sz="8" w:space="0" w:color="B2B2B2"/>
        <w:insideH w:val="single" w:sz="8" w:space="0" w:color="B2B2B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2B2B2"/>
          <w:left w:val="single" w:sz="8" w:space="0" w:color="B2B2B2"/>
          <w:bottom w:val="single" w:sz="8" w:space="0" w:color="B2B2B2"/>
          <w:right w:val="single" w:sz="8" w:space="0" w:color="B2B2B2"/>
          <w:insideH w:val="nil"/>
          <w:insideV w:val="nil"/>
        </w:tcBorders>
        <w:shd w:val="clear" w:color="auto" w:fill="99999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B2B2"/>
          <w:left w:val="single" w:sz="8" w:space="0" w:color="B2B2B2"/>
          <w:bottom w:val="single" w:sz="8" w:space="0" w:color="B2B2B2"/>
          <w:right w:val="single" w:sz="8" w:space="0" w:color="B2B2B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5E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FF8D32"/>
        <w:left w:val="single" w:sz="8" w:space="0" w:color="FF8D32"/>
        <w:bottom w:val="single" w:sz="8" w:space="0" w:color="FF8D32"/>
        <w:right w:val="single" w:sz="8" w:space="0" w:color="FF8D32"/>
        <w:insideH w:val="single" w:sz="8" w:space="0" w:color="FF8D3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8D32"/>
          <w:left w:val="single" w:sz="8" w:space="0" w:color="FF8D32"/>
          <w:bottom w:val="single" w:sz="8" w:space="0" w:color="FF8D32"/>
          <w:right w:val="single" w:sz="8" w:space="0" w:color="FF8D32"/>
          <w:insideH w:val="nil"/>
          <w:insideV w:val="nil"/>
        </w:tcBorders>
        <w:shd w:val="clear" w:color="auto" w:fill="ED6A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D32"/>
          <w:left w:val="single" w:sz="8" w:space="0" w:color="FF8D32"/>
          <w:bottom w:val="single" w:sz="8" w:space="0" w:color="FF8D32"/>
          <w:right w:val="single" w:sz="8" w:space="0" w:color="FF8D3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9BB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9B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7E29AD"/>
        <w:left w:val="single" w:sz="8" w:space="0" w:color="7E29AD"/>
        <w:bottom w:val="single" w:sz="8" w:space="0" w:color="7E29AD"/>
        <w:right w:val="single" w:sz="8" w:space="0" w:color="7E29AD"/>
        <w:insideH w:val="single" w:sz="8" w:space="0" w:color="7E29A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E29AD"/>
          <w:left w:val="single" w:sz="8" w:space="0" w:color="7E29AD"/>
          <w:bottom w:val="single" w:sz="8" w:space="0" w:color="7E29AD"/>
          <w:right w:val="single" w:sz="8" w:space="0" w:color="7E29AD"/>
          <w:insideH w:val="nil"/>
          <w:insideV w:val="nil"/>
        </w:tcBorders>
        <w:shd w:val="clear" w:color="auto" w:fill="44165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29AD"/>
          <w:left w:val="single" w:sz="8" w:space="0" w:color="7E29AD"/>
          <w:bottom w:val="single" w:sz="8" w:space="0" w:color="7E29AD"/>
          <w:right w:val="single" w:sz="8" w:space="0" w:color="7E29A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B0EC"/>
      </w:tcPr>
    </w:tblStylePr>
    <w:tblStylePr w:type="band1Horz">
      <w:tblPr/>
      <w:tcPr>
        <w:tcBorders>
          <w:insideH w:val="nil"/>
          <w:insideV w:val="nil"/>
        </w:tcBorders>
        <w:shd w:val="clear" w:color="auto" w:fill="D7B0E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0052A7"/>
        <w:left w:val="single" w:sz="8" w:space="0" w:color="0052A7"/>
        <w:bottom w:val="single" w:sz="8" w:space="0" w:color="0052A7"/>
        <w:right w:val="single" w:sz="8" w:space="0" w:color="0052A7"/>
        <w:insideH w:val="single" w:sz="8" w:space="0" w:color="0052A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0052A7"/>
          <w:left w:val="single" w:sz="8" w:space="0" w:color="0052A7"/>
          <w:bottom w:val="single" w:sz="8" w:space="0" w:color="0052A7"/>
          <w:right w:val="single" w:sz="8" w:space="0" w:color="0052A7"/>
          <w:insideH w:val="nil"/>
          <w:insideV w:val="nil"/>
        </w:tcBorders>
        <w:shd w:val="clear" w:color="auto" w:fill="001A3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A7"/>
          <w:left w:val="single" w:sz="8" w:space="0" w:color="0052A7"/>
          <w:bottom w:val="single" w:sz="8" w:space="0" w:color="0052A7"/>
          <w:right w:val="single" w:sz="8" w:space="0" w:color="0052A7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EC5FF"/>
      </w:tcPr>
    </w:tblStylePr>
    <w:tblStylePr w:type="band1Horz">
      <w:tblPr/>
      <w:tcPr>
        <w:tcBorders>
          <w:insideH w:val="nil"/>
          <w:insideV w:val="nil"/>
        </w:tcBorders>
        <w:shd w:val="clear" w:color="auto" w:fill="8EC5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ACDDF6"/>
        <w:left w:val="single" w:sz="8" w:space="0" w:color="ACDDF6"/>
        <w:bottom w:val="single" w:sz="8" w:space="0" w:color="ACDDF6"/>
        <w:right w:val="single" w:sz="8" w:space="0" w:color="ACDDF6"/>
        <w:insideH w:val="single" w:sz="8" w:space="0" w:color="ACDDF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CDDF6"/>
          <w:left w:val="single" w:sz="8" w:space="0" w:color="ACDDF6"/>
          <w:bottom w:val="single" w:sz="8" w:space="0" w:color="ACDDF6"/>
          <w:right w:val="single" w:sz="8" w:space="0" w:color="ACDDF6"/>
          <w:insideH w:val="nil"/>
          <w:insideV w:val="nil"/>
        </w:tcBorders>
        <w:shd w:val="clear" w:color="auto" w:fill="91D2F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CDDF6"/>
          <w:left w:val="single" w:sz="8" w:space="0" w:color="ACDDF6"/>
          <w:bottom w:val="single" w:sz="8" w:space="0" w:color="ACDDF6"/>
          <w:right w:val="single" w:sz="8" w:space="0" w:color="ACDDF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3FC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3F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5E5E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9999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9999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9999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9999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CCCC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CCCCC"/>
      </w:tcPr>
    </w:tblStylePr>
  </w:style>
  <w:style w:type="table" w:styleId="Gemiddeldraster3-accent5">
    <w:name w:val="Medium Grid 3 Accent 5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D9B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6A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6A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6A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6A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B377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B377"/>
      </w:tcPr>
    </w:tblStylePr>
  </w:style>
  <w:style w:type="table" w:styleId="Gemiddeldraster3-accent4">
    <w:name w:val="Medium Grid 3 Accent 4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7B0E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165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165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165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165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E5FD9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E5FD9"/>
      </w:tcPr>
    </w:tblStylePr>
  </w:style>
  <w:style w:type="table" w:styleId="Gemiddeldraster3-accent3">
    <w:name w:val="Medium Grid 3 Accent 3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8EC5F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1A3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1A3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1A3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1A3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1B8AF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1B8AFF"/>
      </w:tcPr>
    </w:tblStylePr>
  </w:style>
  <w:style w:type="table" w:styleId="Gemiddeldraster3-accent2">
    <w:name w:val="Medium Grid 3 Accent 2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3F3F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1D2F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1D2F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1D2F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1D2F3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8E8F9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8E8F9"/>
      </w:tcPr>
    </w:tblStylePr>
  </w:style>
  <w:style w:type="table" w:styleId="Gemiddeldraster3-accent1">
    <w:name w:val="Medium Grid 3 Accent 1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5FBF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BF0F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BF0F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DBF0F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DBF0F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ECF7F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ECF7FA"/>
      </w:tcPr>
    </w:tblStylePr>
  </w:style>
  <w:style w:type="table" w:styleId="Gemiddeldraster2-accent6">
    <w:name w:val="Medium Grid 2 Accent 6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  <w:insideH w:val="single" w:sz="8" w:space="0" w:color="999999"/>
        <w:insideV w:val="single" w:sz="8" w:space="0" w:color="999999"/>
      </w:tblBorders>
    </w:tblPr>
    <w:tcPr>
      <w:shd w:val="clear" w:color="auto" w:fill="E5E5E5"/>
    </w:tcPr>
    <w:tblStylePr w:type="firstRow">
      <w:rPr>
        <w:b/>
        <w:bCs/>
        <w:color w:val="000000"/>
      </w:rPr>
      <w:tblPr/>
      <w:tcPr>
        <w:shd w:val="clear" w:color="auto" w:fill="F5F5F5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AEA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tcBorders>
          <w:insideH w:val="single" w:sz="6" w:space="0" w:color="999999"/>
          <w:insideV w:val="single" w:sz="6" w:space="0" w:color="999999"/>
        </w:tcBorders>
        <w:shd w:val="clear" w:color="auto" w:fill="CCCCCC"/>
      </w:tcPr>
    </w:tblStylePr>
    <w:tblStylePr w:type="nwCell">
      <w:tblPr/>
      <w:tcPr>
        <w:shd w:val="clear" w:color="auto" w:fill="FFFFFF"/>
      </w:tcPr>
    </w:tblStylePr>
  </w:style>
  <w:style w:type="table" w:styleId="Gemiddeldraster2-accent5">
    <w:name w:val="Medium Grid 2 Accent 5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ED6A00"/>
        <w:left w:val="single" w:sz="8" w:space="0" w:color="ED6A00"/>
        <w:bottom w:val="single" w:sz="8" w:space="0" w:color="ED6A00"/>
        <w:right w:val="single" w:sz="8" w:space="0" w:color="ED6A00"/>
        <w:insideH w:val="single" w:sz="8" w:space="0" w:color="ED6A00"/>
        <w:insideV w:val="single" w:sz="8" w:space="0" w:color="ED6A00"/>
      </w:tblBorders>
    </w:tblPr>
    <w:tcPr>
      <w:shd w:val="clear" w:color="auto" w:fill="FFD9BB"/>
    </w:tcPr>
    <w:tblStylePr w:type="firstRow">
      <w:rPr>
        <w:b/>
        <w:bCs/>
        <w:color w:val="000000"/>
      </w:rPr>
      <w:tblPr/>
      <w:tcPr>
        <w:shd w:val="clear" w:color="auto" w:fill="FFF0E4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0C8"/>
      </w:tcPr>
    </w:tblStylePr>
    <w:tblStylePr w:type="band1Vert">
      <w:tblPr/>
      <w:tcPr>
        <w:shd w:val="clear" w:color="auto" w:fill="FFB377"/>
      </w:tcPr>
    </w:tblStylePr>
    <w:tblStylePr w:type="band1Horz">
      <w:tblPr/>
      <w:tcPr>
        <w:tcBorders>
          <w:insideH w:val="single" w:sz="6" w:space="0" w:color="ED6A00"/>
          <w:insideV w:val="single" w:sz="6" w:space="0" w:color="ED6A00"/>
        </w:tcBorders>
        <w:shd w:val="clear" w:color="auto" w:fill="FFB377"/>
      </w:tcPr>
    </w:tblStylePr>
    <w:tblStylePr w:type="nwCell">
      <w:tblPr/>
      <w:tcPr>
        <w:shd w:val="clear" w:color="auto" w:fill="FFFFFF"/>
      </w:tcPr>
    </w:tblStylePr>
  </w:style>
  <w:style w:type="table" w:styleId="Gemiddeldraster2-accent4">
    <w:name w:val="Medium Grid 2 Accent 4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44165D"/>
        <w:left w:val="single" w:sz="8" w:space="0" w:color="44165D"/>
        <w:bottom w:val="single" w:sz="8" w:space="0" w:color="44165D"/>
        <w:right w:val="single" w:sz="8" w:space="0" w:color="44165D"/>
        <w:insideH w:val="single" w:sz="8" w:space="0" w:color="44165D"/>
        <w:insideV w:val="single" w:sz="8" w:space="0" w:color="44165D"/>
      </w:tblBorders>
    </w:tblPr>
    <w:tcPr>
      <w:shd w:val="clear" w:color="auto" w:fill="D7B0EC"/>
    </w:tcPr>
    <w:tblStylePr w:type="firstRow">
      <w:rPr>
        <w:b/>
        <w:bCs/>
        <w:color w:val="000000"/>
      </w:rPr>
      <w:tblPr/>
      <w:tcPr>
        <w:shd w:val="clear" w:color="auto" w:fill="EFDFF7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BFF0"/>
      </w:tcPr>
    </w:tblStylePr>
    <w:tblStylePr w:type="band1Vert">
      <w:tblPr/>
      <w:tcPr>
        <w:shd w:val="clear" w:color="auto" w:fill="AE5FD9"/>
      </w:tcPr>
    </w:tblStylePr>
    <w:tblStylePr w:type="band1Horz">
      <w:tblPr/>
      <w:tcPr>
        <w:tcBorders>
          <w:insideH w:val="single" w:sz="6" w:space="0" w:color="44165D"/>
          <w:insideV w:val="single" w:sz="6" w:space="0" w:color="44165D"/>
        </w:tcBorders>
        <w:shd w:val="clear" w:color="auto" w:fill="AE5FD9"/>
      </w:tcPr>
    </w:tblStylePr>
    <w:tblStylePr w:type="nwCell">
      <w:tblPr/>
      <w:tcPr>
        <w:shd w:val="clear" w:color="auto" w:fill="FFFFFF"/>
      </w:tcPr>
    </w:tblStylePr>
  </w:style>
  <w:style w:type="table" w:styleId="Gemiddeldraster2-accent3">
    <w:name w:val="Medium Grid 2 Accent 3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001A35"/>
        <w:left w:val="single" w:sz="8" w:space="0" w:color="001A35"/>
        <w:bottom w:val="single" w:sz="8" w:space="0" w:color="001A35"/>
        <w:right w:val="single" w:sz="8" w:space="0" w:color="001A35"/>
        <w:insideH w:val="single" w:sz="8" w:space="0" w:color="001A35"/>
        <w:insideV w:val="single" w:sz="8" w:space="0" w:color="001A35"/>
      </w:tblBorders>
    </w:tblPr>
    <w:tcPr>
      <w:shd w:val="clear" w:color="auto" w:fill="8EC5FF"/>
    </w:tcPr>
    <w:tblStylePr w:type="firstRow">
      <w:rPr>
        <w:b/>
        <w:bCs/>
        <w:color w:val="000000"/>
      </w:rPr>
      <w:tblPr/>
      <w:tcPr>
        <w:shd w:val="clear" w:color="auto" w:fill="D2E8FF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D0FF"/>
      </w:tcPr>
    </w:tblStylePr>
    <w:tblStylePr w:type="band1Vert">
      <w:tblPr/>
      <w:tcPr>
        <w:shd w:val="clear" w:color="auto" w:fill="1B8AFF"/>
      </w:tcPr>
    </w:tblStylePr>
    <w:tblStylePr w:type="band1Horz">
      <w:tblPr/>
      <w:tcPr>
        <w:tcBorders>
          <w:insideH w:val="single" w:sz="6" w:space="0" w:color="001A35"/>
          <w:insideV w:val="single" w:sz="6" w:space="0" w:color="001A35"/>
        </w:tcBorders>
        <w:shd w:val="clear" w:color="auto" w:fill="1B8AFF"/>
      </w:tcPr>
    </w:tblStylePr>
    <w:tblStylePr w:type="nwCell">
      <w:tblPr/>
      <w:tcPr>
        <w:shd w:val="clear" w:color="auto" w:fill="FFFFFF"/>
      </w:tcPr>
    </w:tblStylePr>
  </w:style>
  <w:style w:type="table" w:styleId="Gemiddeldraster2-accent2">
    <w:name w:val="Medium Grid 2 Accent 2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91D2F3"/>
        <w:left w:val="single" w:sz="8" w:space="0" w:color="91D2F3"/>
        <w:bottom w:val="single" w:sz="8" w:space="0" w:color="91D2F3"/>
        <w:right w:val="single" w:sz="8" w:space="0" w:color="91D2F3"/>
        <w:insideH w:val="single" w:sz="8" w:space="0" w:color="91D2F3"/>
        <w:insideV w:val="single" w:sz="8" w:space="0" w:color="91D2F3"/>
      </w:tblBorders>
    </w:tblPr>
    <w:tcPr>
      <w:shd w:val="clear" w:color="auto" w:fill="E3F3FC"/>
    </w:tcPr>
    <w:tblStylePr w:type="firstRow">
      <w:rPr>
        <w:b/>
        <w:bCs/>
        <w:color w:val="000000"/>
      </w:rPr>
      <w:tblPr/>
      <w:tcPr>
        <w:shd w:val="clear" w:color="auto" w:fill="F4FAF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5FC"/>
      </w:tcPr>
    </w:tblStylePr>
    <w:tblStylePr w:type="band1Vert">
      <w:tblPr/>
      <w:tcPr>
        <w:shd w:val="clear" w:color="auto" w:fill="C8E8F9"/>
      </w:tcPr>
    </w:tblStylePr>
    <w:tblStylePr w:type="band1Horz">
      <w:tblPr/>
      <w:tcPr>
        <w:tcBorders>
          <w:insideH w:val="single" w:sz="6" w:space="0" w:color="91D2F3"/>
          <w:insideV w:val="single" w:sz="6" w:space="0" w:color="91D2F3"/>
        </w:tcBorders>
        <w:shd w:val="clear" w:color="auto" w:fill="C8E8F9"/>
      </w:tcPr>
    </w:tblStylePr>
    <w:tblStylePr w:type="nwCell">
      <w:tblPr/>
      <w:tcPr>
        <w:shd w:val="clear" w:color="auto" w:fill="FFFFFF"/>
      </w:tcPr>
    </w:tblStylePr>
  </w:style>
  <w:style w:type="table" w:styleId="Gemiddeldraster2-accent1">
    <w:name w:val="Medium Grid 2 Accent 1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DBF0F6"/>
        <w:left w:val="single" w:sz="8" w:space="0" w:color="DBF0F6"/>
        <w:bottom w:val="single" w:sz="8" w:space="0" w:color="DBF0F6"/>
        <w:right w:val="single" w:sz="8" w:space="0" w:color="DBF0F6"/>
        <w:insideH w:val="single" w:sz="8" w:space="0" w:color="DBF0F6"/>
        <w:insideV w:val="single" w:sz="8" w:space="0" w:color="DBF0F6"/>
      </w:tblBorders>
    </w:tblPr>
    <w:tcPr>
      <w:shd w:val="clear" w:color="auto" w:fill="F5FBFC"/>
    </w:tcPr>
    <w:tblStylePr w:type="firstRow">
      <w:rPr>
        <w:b/>
        <w:bCs/>
        <w:color w:val="000000"/>
      </w:rPr>
      <w:tblPr/>
      <w:tcPr>
        <w:shd w:val="clear" w:color="auto" w:fill="FBFDF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CFD"/>
      </w:tcPr>
    </w:tblStylePr>
    <w:tblStylePr w:type="band1Vert">
      <w:tblPr/>
      <w:tcPr>
        <w:shd w:val="clear" w:color="auto" w:fill="ECF7FA"/>
      </w:tcPr>
    </w:tblStylePr>
    <w:tblStylePr w:type="band1Horz">
      <w:tblPr/>
      <w:tcPr>
        <w:tcBorders>
          <w:insideH w:val="single" w:sz="6" w:space="0" w:color="DBF0F6"/>
          <w:insideV w:val="single" w:sz="6" w:space="0" w:color="DBF0F6"/>
        </w:tcBorders>
        <w:shd w:val="clear" w:color="auto" w:fill="ECF7FA"/>
      </w:tcPr>
    </w:tblStylePr>
    <w:tblStylePr w:type="nwCell">
      <w:tblPr/>
      <w:tcPr>
        <w:shd w:val="clear" w:color="auto" w:fill="FFFFFF"/>
      </w:tcPr>
    </w:tblStylePr>
  </w:style>
  <w:style w:type="table" w:styleId="Gemiddeldraster1-accent6">
    <w:name w:val="Medium Grid 1 Accent 6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B2B2B2"/>
        <w:left w:val="single" w:sz="8" w:space="0" w:color="B2B2B2"/>
        <w:bottom w:val="single" w:sz="8" w:space="0" w:color="B2B2B2"/>
        <w:right w:val="single" w:sz="8" w:space="0" w:color="B2B2B2"/>
        <w:insideH w:val="single" w:sz="8" w:space="0" w:color="B2B2B2"/>
        <w:insideV w:val="single" w:sz="8" w:space="0" w:color="B2B2B2"/>
      </w:tblBorders>
    </w:tblPr>
    <w:tcPr>
      <w:shd w:val="clear" w:color="auto" w:fill="E5E5E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2B2B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emiddeldraster1-accent5">
    <w:name w:val="Medium Grid 1 Accent 5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FF8D32"/>
        <w:left w:val="single" w:sz="8" w:space="0" w:color="FF8D32"/>
        <w:bottom w:val="single" w:sz="8" w:space="0" w:color="FF8D32"/>
        <w:right w:val="single" w:sz="8" w:space="0" w:color="FF8D32"/>
        <w:insideH w:val="single" w:sz="8" w:space="0" w:color="FF8D32"/>
        <w:insideV w:val="single" w:sz="8" w:space="0" w:color="FF8D32"/>
      </w:tblBorders>
    </w:tblPr>
    <w:tcPr>
      <w:shd w:val="clear" w:color="auto" w:fill="FFD9B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D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377"/>
      </w:tcPr>
    </w:tblStylePr>
    <w:tblStylePr w:type="band1Horz">
      <w:tblPr/>
      <w:tcPr>
        <w:shd w:val="clear" w:color="auto" w:fill="FFB377"/>
      </w:tcPr>
    </w:tblStylePr>
  </w:style>
  <w:style w:type="table" w:styleId="Gemiddeldraster1-accent4">
    <w:name w:val="Medium Grid 1 Accent 4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7E29AD"/>
        <w:left w:val="single" w:sz="8" w:space="0" w:color="7E29AD"/>
        <w:bottom w:val="single" w:sz="8" w:space="0" w:color="7E29AD"/>
        <w:right w:val="single" w:sz="8" w:space="0" w:color="7E29AD"/>
        <w:insideH w:val="single" w:sz="8" w:space="0" w:color="7E29AD"/>
        <w:insideV w:val="single" w:sz="8" w:space="0" w:color="7E29AD"/>
      </w:tblBorders>
    </w:tblPr>
    <w:tcPr>
      <w:shd w:val="clear" w:color="auto" w:fill="D7B0E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E29A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E5FD9"/>
      </w:tcPr>
    </w:tblStylePr>
    <w:tblStylePr w:type="band1Horz">
      <w:tblPr/>
      <w:tcPr>
        <w:shd w:val="clear" w:color="auto" w:fill="AE5FD9"/>
      </w:tcPr>
    </w:tblStylePr>
  </w:style>
  <w:style w:type="table" w:styleId="Gemiddeldraster1-accent3">
    <w:name w:val="Medium Grid 1 Accent 3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0052A7"/>
        <w:left w:val="single" w:sz="8" w:space="0" w:color="0052A7"/>
        <w:bottom w:val="single" w:sz="8" w:space="0" w:color="0052A7"/>
        <w:right w:val="single" w:sz="8" w:space="0" w:color="0052A7"/>
        <w:insideH w:val="single" w:sz="8" w:space="0" w:color="0052A7"/>
        <w:insideV w:val="single" w:sz="8" w:space="0" w:color="0052A7"/>
      </w:tblBorders>
    </w:tblPr>
    <w:tcPr>
      <w:shd w:val="clear" w:color="auto" w:fill="8EC5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2A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1B8AFF"/>
      </w:tcPr>
    </w:tblStylePr>
    <w:tblStylePr w:type="band1Horz">
      <w:tblPr/>
      <w:tcPr>
        <w:shd w:val="clear" w:color="auto" w:fill="1B8AFF"/>
      </w:tcPr>
    </w:tblStylePr>
  </w:style>
  <w:style w:type="table" w:styleId="Gemiddeldraster1-accent2">
    <w:name w:val="Medium Grid 1 Accent 2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ACDDF6"/>
        <w:left w:val="single" w:sz="8" w:space="0" w:color="ACDDF6"/>
        <w:bottom w:val="single" w:sz="8" w:space="0" w:color="ACDDF6"/>
        <w:right w:val="single" w:sz="8" w:space="0" w:color="ACDDF6"/>
        <w:insideH w:val="single" w:sz="8" w:space="0" w:color="ACDDF6"/>
        <w:insideV w:val="single" w:sz="8" w:space="0" w:color="ACDDF6"/>
      </w:tblBorders>
    </w:tblPr>
    <w:tcPr>
      <w:shd w:val="clear" w:color="auto" w:fill="E3F3F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CDDF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E8F9"/>
      </w:tcPr>
    </w:tblStylePr>
    <w:tblStylePr w:type="band1Horz">
      <w:tblPr/>
      <w:tcPr>
        <w:shd w:val="clear" w:color="auto" w:fill="C8E8F9"/>
      </w:tcPr>
    </w:tblStylePr>
  </w:style>
  <w:style w:type="table" w:styleId="Gemiddeldraster1-accent1">
    <w:name w:val="Medium Grid 1 Accent 1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E3F3F8"/>
        <w:left w:val="single" w:sz="8" w:space="0" w:color="E3F3F8"/>
        <w:bottom w:val="single" w:sz="8" w:space="0" w:color="E3F3F8"/>
        <w:right w:val="single" w:sz="8" w:space="0" w:color="E3F3F8"/>
        <w:insideH w:val="single" w:sz="8" w:space="0" w:color="E3F3F8"/>
        <w:insideV w:val="single" w:sz="8" w:space="0" w:color="E3F3F8"/>
      </w:tblBorders>
    </w:tblPr>
    <w:tcPr>
      <w:shd w:val="clear" w:color="auto" w:fill="F5FBF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3F3F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7FA"/>
      </w:tcPr>
    </w:tblStylePr>
    <w:tblStylePr w:type="band1Horz">
      <w:tblPr/>
      <w:tcPr>
        <w:shd w:val="clear" w:color="auto" w:fill="ECF7FA"/>
      </w:tcPr>
    </w:tblStylePr>
  </w:style>
  <w:style w:type="table" w:styleId="Donkerelijst-accent6">
    <w:name w:val="Dark List Accent 6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99999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C4C4C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27272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27272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2727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27272"/>
      </w:tcPr>
    </w:tblStylePr>
  </w:style>
  <w:style w:type="table" w:styleId="Donkerelijst-accent5">
    <w:name w:val="Dark List Accent 5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ED6A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634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14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14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4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4F00"/>
      </w:tcPr>
    </w:tblStylePr>
  </w:style>
  <w:style w:type="table" w:styleId="Donkerelijst-accent4">
    <w:name w:val="Dark List Accent 4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44165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10B2E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2104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2104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104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1045"/>
      </w:tcPr>
    </w:tblStylePr>
  </w:style>
  <w:style w:type="table" w:styleId="Donkerelijst-accent3">
    <w:name w:val="Dark List Accent 3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001A3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C1A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1327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1327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32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327"/>
      </w:tcPr>
    </w:tblStylePr>
  </w:style>
  <w:style w:type="table" w:styleId="Donkerelijst-accent2">
    <w:name w:val="Dark List Accent 2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91D2F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379AE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8ADE9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8ADE9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ADE9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ADE9"/>
      </w:tcPr>
    </w:tblStylePr>
  </w:style>
  <w:style w:type="table" w:styleId="Donkerelijst-accent1">
    <w:name w:val="Dark List Accent 1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DBF0F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E9AB9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DC8DE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DC8D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C8D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C8DE"/>
      </w:tcPr>
    </w:tblStylePr>
  </w:style>
  <w:style w:type="paragraph" w:styleId="Bibliografie">
    <w:name w:val="Bibliography"/>
    <w:basedOn w:val="ZsysbasisOpenbaarMinisterie"/>
    <w:next w:val="BasistekstOpenbaarMinisterie"/>
    <w:uiPriority w:val="98"/>
    <w:semiHidden/>
    <w:rsid w:val="00E07762"/>
  </w:style>
  <w:style w:type="paragraph" w:styleId="Citaat">
    <w:name w:val="Quote"/>
    <w:basedOn w:val="ZsysbasisOpenbaarMinisterie"/>
    <w:next w:val="BasistekstOpenbaarMinisterie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link w:val="Citaat"/>
    <w:uiPriority w:val="98"/>
    <w:semiHidden/>
    <w:rsid w:val="005C0748"/>
    <w:rPr>
      <w:rFonts w:ascii="Verdana" w:hAnsi="Verdana" w:cs="Maiandra GD"/>
      <w:i/>
      <w:iCs/>
      <w:color w:val="000000"/>
      <w:sz w:val="18"/>
      <w:szCs w:val="18"/>
    </w:rPr>
  </w:style>
  <w:style w:type="paragraph" w:styleId="Duidelijkcitaat">
    <w:name w:val="Intense Quote"/>
    <w:basedOn w:val="ZsysbasisOpenbaarMinisterie"/>
    <w:next w:val="BasistekstOpenbaarMinisterie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link w:val="Duidelijkcitaat"/>
    <w:uiPriority w:val="98"/>
    <w:semiHidden/>
    <w:rsid w:val="005C0748"/>
    <w:rPr>
      <w:rFonts w:ascii="Verdana" w:hAnsi="Verdana" w:cs="Maiandra GD"/>
      <w:b/>
      <w:bCs/>
      <w:i/>
      <w:iCs/>
      <w:color w:val="000000"/>
      <w:sz w:val="18"/>
      <w:szCs w:val="18"/>
    </w:rPr>
  </w:style>
  <w:style w:type="character" w:styleId="Eindnootmarkering">
    <w:name w:val="endnote reference"/>
    <w:aliases w:val="Eindnootmarkering Openbaar Ministerie"/>
    <w:uiPriority w:val="4"/>
    <w:semiHidden/>
    <w:rsid w:val="00E07762"/>
    <w:rPr>
      <w:vertAlign w:val="superscript"/>
    </w:rPr>
  </w:style>
  <w:style w:type="paragraph" w:styleId="Geenafstand">
    <w:name w:val="No Spacing"/>
    <w:basedOn w:val="ZsysbasisOpenbaarMinisterie"/>
    <w:next w:val="BasistekstOpenbaarMinisterie"/>
    <w:uiPriority w:val="98"/>
    <w:semiHidden/>
    <w:rsid w:val="00D27D0E"/>
  </w:style>
  <w:style w:type="character" w:styleId="HTMLCode">
    <w:name w:val="HTML Cod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uiPriority w:val="98"/>
    <w:semiHidden/>
    <w:rsid w:val="00E07762"/>
    <w:rPr>
      <w:i/>
      <w:iCs/>
    </w:rPr>
  </w:style>
  <w:style w:type="character" w:styleId="HTMLVariable">
    <w:name w:val="HTML Variabl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uiPriority w:val="98"/>
    <w:semiHidden/>
    <w:rsid w:val="00E07762"/>
    <w:rPr>
      <w:i/>
      <w:iCs/>
    </w:rPr>
  </w:style>
  <w:style w:type="character" w:styleId="HTML-schrijfmachine">
    <w:name w:val="HTML Typewriter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OpenbaarMinisterie"/>
    <w:next w:val="BasistekstOpenbaarMinisterie"/>
    <w:uiPriority w:val="98"/>
    <w:semiHidden/>
    <w:rsid w:val="00FC3FA5"/>
    <w:pPr>
      <w:keepLines/>
      <w:spacing w:before="480"/>
    </w:pPr>
    <w:rPr>
      <w:rFonts w:eastAsia="SimSun" w:cs="Times New Roman"/>
      <w:sz w:val="28"/>
      <w:szCs w:val="28"/>
    </w:rPr>
  </w:style>
  <w:style w:type="paragraph" w:styleId="Lijstalinea">
    <w:name w:val="List Paragraph"/>
    <w:basedOn w:val="ZsysbasisOpenbaarMinisterie"/>
    <w:next w:val="BasistekstOpenbaarMinisterie"/>
    <w:uiPriority w:val="34"/>
    <w:qFormat/>
    <w:rsid w:val="00876566"/>
    <w:pPr>
      <w:numPr>
        <w:numId w:val="27"/>
      </w:numPr>
    </w:pPr>
  </w:style>
  <w:style w:type="character" w:styleId="Nadruk">
    <w:name w:val="Emphasis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9"/>
    <w:semiHidden/>
    <w:rsid w:val="00E07762"/>
  </w:style>
  <w:style w:type="numbering" w:customStyle="1" w:styleId="KopnummeringOpenbaarMinisterie">
    <w:name w:val="Kopnummering Openbaar Ministerie"/>
    <w:uiPriority w:val="4"/>
    <w:semiHidden/>
    <w:rsid w:val="007832CA"/>
    <w:pPr>
      <w:numPr>
        <w:numId w:val="7"/>
      </w:numPr>
    </w:pPr>
  </w:style>
  <w:style w:type="paragraph" w:customStyle="1" w:styleId="ZsyseenpuntOpenbaarMinisterie">
    <w:name w:val="Zsyseenpunt Openbaar Ministerie"/>
    <w:basedOn w:val="ZsysbasisOpenbaarMinisterie"/>
    <w:link w:val="ZsyseenpuntOpenbaarMinisterieChar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OpenbaarMinisterie">
    <w:name w:val="Zsysbasisdocumentgegevens Openbaar Ministerie"/>
    <w:basedOn w:val="ZsysbasisOpenbaarMinisterie"/>
    <w:next w:val="BasistekstOpenbaarMinisterie"/>
    <w:link w:val="ZsysbasisdocumentgegevensOpenbaarMinisterieChar"/>
    <w:uiPriority w:val="4"/>
    <w:semiHidden/>
    <w:rsid w:val="0020548B"/>
    <w:rPr>
      <w:noProof/>
    </w:rPr>
  </w:style>
  <w:style w:type="paragraph" w:customStyle="1" w:styleId="DocumentgegevenskopjeOpenbaarMinisterie">
    <w:name w:val="Documentgegevens kopje Openbaar Ministerie"/>
    <w:basedOn w:val="ZsysbasisdocumentgegevensOpenbaarMinisterie"/>
    <w:link w:val="DocumentgegevenskopjeOpenbaarMinisterieChar"/>
    <w:uiPriority w:val="4"/>
    <w:semiHidden/>
    <w:rsid w:val="002E7190"/>
    <w:pPr>
      <w:spacing w:line="280" w:lineRule="exact"/>
      <w:jc w:val="right"/>
    </w:pPr>
    <w:rPr>
      <w:rFonts w:ascii="Arial Narrow" w:hAnsi="Arial Narrow"/>
      <w:sz w:val="17"/>
    </w:rPr>
  </w:style>
  <w:style w:type="paragraph" w:customStyle="1" w:styleId="DocumentgegevensOpenbaarMinisterie">
    <w:name w:val="Documentgegevens Openbaar Ministerie"/>
    <w:basedOn w:val="ZsysbasisdocumentgegevensOpenbaarMinisterie"/>
    <w:uiPriority w:val="4"/>
    <w:semiHidden/>
    <w:rsid w:val="004C5F18"/>
    <w:pPr>
      <w:spacing w:line="280" w:lineRule="exact"/>
    </w:pPr>
  </w:style>
  <w:style w:type="paragraph" w:customStyle="1" w:styleId="DocumentgegevensdatumOpenbaarMinisterie">
    <w:name w:val="Documentgegevens datum Openbaar Ministerie"/>
    <w:basedOn w:val="ZsysbasisdocumentgegevensOpenbaarMinisterie"/>
    <w:link w:val="DocumentgegevensdatumOpenbaarMinisterieChar"/>
    <w:uiPriority w:val="4"/>
    <w:semiHidden/>
    <w:rsid w:val="00360068"/>
    <w:pPr>
      <w:spacing w:line="280" w:lineRule="exact"/>
    </w:pPr>
  </w:style>
  <w:style w:type="paragraph" w:customStyle="1" w:styleId="DocumentgegevensonderwerpOpenbaarMinisterie">
    <w:name w:val="Documentgegevens onderwerp Openbaar Ministerie"/>
    <w:basedOn w:val="ZsysbasisdocumentgegevensOpenbaarMinisterie"/>
    <w:uiPriority w:val="4"/>
    <w:semiHidden/>
    <w:rsid w:val="00C87372"/>
    <w:rPr>
      <w:noProof w:val="0"/>
    </w:rPr>
  </w:style>
  <w:style w:type="paragraph" w:customStyle="1" w:styleId="DocumentgegevensversienummerOpenbaarMinisterie">
    <w:name w:val="Documentgegevens versienummer Openbaar Ministerie"/>
    <w:basedOn w:val="ZsysbasisdocumentgegevensOpenbaarMinisterie"/>
    <w:uiPriority w:val="4"/>
    <w:semiHidden/>
    <w:rsid w:val="00C741B5"/>
    <w:pPr>
      <w:spacing w:line="280" w:lineRule="exact"/>
    </w:pPr>
  </w:style>
  <w:style w:type="paragraph" w:customStyle="1" w:styleId="PaginanummerOpenbaarMinisterie">
    <w:name w:val="Paginanummer Openbaar Ministerie"/>
    <w:basedOn w:val="ZsysbasisdocumentgegevensOpenbaarMinisterie"/>
    <w:uiPriority w:val="4"/>
    <w:semiHidden/>
    <w:rsid w:val="007A7650"/>
    <w:pPr>
      <w:spacing w:line="280" w:lineRule="exact"/>
    </w:pPr>
    <w:rPr>
      <w:b/>
      <w:color w:val="001935"/>
      <w:sz w:val="15"/>
    </w:rPr>
  </w:style>
  <w:style w:type="paragraph" w:customStyle="1" w:styleId="AfzendergegevensOpenbaarMinisterie">
    <w:name w:val="Afzendergegevens Openbaar Ministerie"/>
    <w:basedOn w:val="ZsysbasisdocumentgegevensOpenbaarMinisterie"/>
    <w:link w:val="AfzendergegevensOpenbaarMinisterieChar"/>
    <w:uiPriority w:val="4"/>
    <w:semiHidden/>
    <w:rsid w:val="00A34476"/>
    <w:rPr>
      <w:rFonts w:ascii="Arial Narrow" w:hAnsi="Arial Narrow"/>
      <w:sz w:val="17"/>
    </w:rPr>
  </w:style>
  <w:style w:type="paragraph" w:customStyle="1" w:styleId="AfzendergegevenskopjeOpenbaarMinisterie">
    <w:name w:val="Afzendergegevens kopje Openbaar Ministerie"/>
    <w:basedOn w:val="ZsysbasisdocumentgegevensOpenbaarMinisterie"/>
    <w:uiPriority w:val="4"/>
    <w:semiHidden/>
    <w:rsid w:val="00C9444F"/>
    <w:rPr>
      <w:rFonts w:ascii="Arial Narrow" w:hAnsi="Arial Narrow"/>
      <w:b/>
      <w:sz w:val="17"/>
    </w:rPr>
  </w:style>
  <w:style w:type="numbering" w:customStyle="1" w:styleId="OpsommingtekenOpenbaarMinisterie">
    <w:name w:val="Opsomming teken Openbaar Ministerie"/>
    <w:uiPriority w:val="99"/>
    <w:semiHidden/>
    <w:rsid w:val="004A11DD"/>
    <w:pPr>
      <w:numPr>
        <w:numId w:val="24"/>
      </w:numPr>
    </w:pPr>
  </w:style>
  <w:style w:type="paragraph" w:customStyle="1" w:styleId="AlineavoorafbeeldingOpenbaarMinisterie">
    <w:name w:val="Alinea voor afbeelding Openbaar Ministerie"/>
    <w:basedOn w:val="ZsysbasisOpenbaarMinisterie"/>
    <w:next w:val="BasistekstOpenbaarMinisterie"/>
    <w:uiPriority w:val="4"/>
    <w:semiHidden/>
    <w:rsid w:val="00BB239A"/>
  </w:style>
  <w:style w:type="paragraph" w:customStyle="1" w:styleId="TitelOpenbaarMinisterie">
    <w:name w:val="Titel Openbaar Ministerie"/>
    <w:basedOn w:val="ZsysbasisOpenbaarMinisterie"/>
    <w:next w:val="BasistekstOpenbaarMinisterie"/>
    <w:link w:val="TitelOpenbaarMinisterieChar"/>
    <w:uiPriority w:val="4"/>
    <w:semiHidden/>
    <w:rsid w:val="00B96FD2"/>
    <w:pPr>
      <w:keepLines/>
      <w:spacing w:line="1200" w:lineRule="exact"/>
    </w:pPr>
    <w:rPr>
      <w:color w:val="FFFFFF"/>
      <w:sz w:val="120"/>
    </w:rPr>
  </w:style>
  <w:style w:type="paragraph" w:customStyle="1" w:styleId="SubtitelOpenbaarMinisterie">
    <w:name w:val="Subtitel Openbaar Ministerie"/>
    <w:basedOn w:val="ZsysbasisOpenbaarMinisterie"/>
    <w:uiPriority w:val="1"/>
    <w:rsid w:val="00857ED5"/>
    <w:pPr>
      <w:keepLines/>
      <w:spacing w:line="568" w:lineRule="atLeast"/>
    </w:pPr>
    <w:rPr>
      <w:color w:val="FFFFFF"/>
      <w:sz w:val="36"/>
    </w:rPr>
  </w:style>
  <w:style w:type="numbering" w:customStyle="1" w:styleId="BijlagenummeringOpenbaarMinisterie">
    <w:name w:val="Bijlagenummering Openbaar Ministerie"/>
    <w:uiPriority w:val="4"/>
    <w:semiHidden/>
    <w:rsid w:val="009E7E85"/>
    <w:pPr>
      <w:numPr>
        <w:numId w:val="8"/>
      </w:numPr>
    </w:pPr>
  </w:style>
  <w:style w:type="paragraph" w:customStyle="1" w:styleId="Bijlagekop1OpenbaarMinisterie">
    <w:name w:val="Bijlage kop 1 Openbaar Ministerie"/>
    <w:basedOn w:val="ZsysbasisOpenbaarMinisterie"/>
    <w:next w:val="BasistekstOpenbaarMinisterie"/>
    <w:uiPriority w:val="4"/>
    <w:semiHidden/>
    <w:rsid w:val="00EE10A9"/>
    <w:pPr>
      <w:keepNext/>
      <w:keepLines/>
      <w:numPr>
        <w:numId w:val="21"/>
      </w:numPr>
      <w:tabs>
        <w:tab w:val="left" w:pos="709"/>
      </w:tabs>
      <w:spacing w:before="740" w:after="520" w:line="426" w:lineRule="exact"/>
      <w:outlineLvl w:val="0"/>
    </w:pPr>
    <w:rPr>
      <w:bCs/>
      <w:color w:val="001935"/>
      <w:sz w:val="36"/>
      <w:szCs w:val="32"/>
    </w:rPr>
  </w:style>
  <w:style w:type="paragraph" w:customStyle="1" w:styleId="Bijlagekop2OpenbaarMinisterie">
    <w:name w:val="Bijlage kop 2 Openbaar Ministerie"/>
    <w:basedOn w:val="ZsysbasisOpenbaarMinisterie"/>
    <w:next w:val="BasistekstOpenbaarMinisterie"/>
    <w:uiPriority w:val="4"/>
    <w:semiHidden/>
    <w:rsid w:val="009E7E85"/>
    <w:pPr>
      <w:keepNext/>
      <w:keepLines/>
      <w:numPr>
        <w:ilvl w:val="1"/>
        <w:numId w:val="21"/>
      </w:numPr>
      <w:spacing w:before="560" w:after="280"/>
      <w:outlineLvl w:val="1"/>
    </w:pPr>
    <w:rPr>
      <w:bCs/>
      <w:iCs/>
      <w:color w:val="001935"/>
      <w:sz w:val="22"/>
      <w:szCs w:val="28"/>
    </w:rPr>
  </w:style>
  <w:style w:type="paragraph" w:styleId="Onderwerpvanopmerking">
    <w:name w:val="annotation subject"/>
    <w:basedOn w:val="ZsysbasisOpenbaarMinisterie"/>
    <w:next w:val="BasistekstOpenbaarMinisterie"/>
    <w:link w:val="OnderwerpvanopmerkingChar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link w:val="Onderwerpvanopmerking"/>
    <w:uiPriority w:val="98"/>
    <w:semiHidden/>
    <w:rsid w:val="005C0748"/>
    <w:rPr>
      <w:rFonts w:ascii="Verdana" w:hAnsi="Verdana" w:cs="Maiandra GD"/>
      <w:b/>
      <w:bCs/>
      <w:color w:val="000000"/>
      <w:sz w:val="18"/>
    </w:rPr>
  </w:style>
  <w:style w:type="character" w:customStyle="1" w:styleId="Plattetekst2Char">
    <w:name w:val="Platte tekst 2 Char"/>
    <w:link w:val="Plattetekst2"/>
    <w:uiPriority w:val="98"/>
    <w:semiHidden/>
    <w:rsid w:val="005C0748"/>
    <w:rPr>
      <w:rFonts w:ascii="Verdana" w:hAnsi="Verdana" w:cs="Maiandra GD"/>
      <w:color w:val="000000"/>
      <w:sz w:val="18"/>
      <w:szCs w:val="18"/>
    </w:rPr>
  </w:style>
  <w:style w:type="character" w:customStyle="1" w:styleId="PlattetekstChar">
    <w:name w:val="Platte tekst Char"/>
    <w:link w:val="Plattetekst"/>
    <w:semiHidden/>
    <w:rsid w:val="005C0748"/>
    <w:rPr>
      <w:rFonts w:ascii="Verdana" w:hAnsi="Verdana" w:cs="Maiandra GD"/>
      <w:color w:val="000000"/>
      <w:sz w:val="18"/>
      <w:szCs w:val="18"/>
    </w:rPr>
  </w:style>
  <w:style w:type="character" w:customStyle="1" w:styleId="Platteteksteersteinspringing2Char">
    <w:name w:val="Platte tekst eerste inspringing 2 Char"/>
    <w:link w:val="Platteteksteersteinspringing2"/>
    <w:uiPriority w:val="98"/>
    <w:semiHidden/>
    <w:rsid w:val="005C0748"/>
    <w:rPr>
      <w:rFonts w:ascii="Verdana" w:hAnsi="Verdana" w:cs="Maiandra GD"/>
      <w:color w:val="000000"/>
      <w:sz w:val="18"/>
      <w:szCs w:val="18"/>
    </w:rPr>
  </w:style>
  <w:style w:type="paragraph" w:styleId="Plattetekstinspringen2">
    <w:name w:val="Body Text Indent 2"/>
    <w:basedOn w:val="ZsysbasisOpenbaarMinisterie"/>
    <w:next w:val="BasistekstOpenbaarMinisterie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link w:val="Plattetekstinspringen2"/>
    <w:uiPriority w:val="98"/>
    <w:semiHidden/>
    <w:rsid w:val="005C0748"/>
    <w:rPr>
      <w:rFonts w:ascii="Verdana" w:hAnsi="Verdana" w:cs="Maiandra GD"/>
      <w:color w:val="000000"/>
      <w:sz w:val="18"/>
      <w:szCs w:val="18"/>
    </w:rPr>
  </w:style>
  <w:style w:type="paragraph" w:styleId="Plattetekstinspringen3">
    <w:name w:val="Body Text Indent 3"/>
    <w:basedOn w:val="ZsysbasisOpenbaarMinisterie"/>
    <w:next w:val="BasistekstOpenbaarMinisterie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link w:val="Plattetekstinspringen3"/>
    <w:uiPriority w:val="98"/>
    <w:semiHidden/>
    <w:rsid w:val="005C0748"/>
    <w:rPr>
      <w:rFonts w:ascii="Verdana" w:hAnsi="Verdana" w:cs="Maiandra GD"/>
      <w:color w:val="000000"/>
      <w:sz w:val="18"/>
      <w:szCs w:val="16"/>
    </w:rPr>
  </w:style>
  <w:style w:type="paragraph" w:styleId="Lijstmetafbeeldingen">
    <w:name w:val="table of figures"/>
    <w:basedOn w:val="Standaard"/>
    <w:next w:val="Standaard"/>
    <w:uiPriority w:val="98"/>
    <w:semiHidden/>
    <w:rsid w:val="00DD2A9E"/>
  </w:style>
  <w:style w:type="table" w:customStyle="1" w:styleId="TabelzonderopmaakOpenbaarMinisterie">
    <w:name w:val="Tabel zonder opmaak Openbaar Ministerie"/>
    <w:basedOn w:val="Standaardtabel"/>
    <w:uiPriority w:val="99"/>
    <w:qFormat/>
    <w:rsid w:val="00D16E87"/>
    <w:tblPr>
      <w:tblCellMar>
        <w:left w:w="0" w:type="dxa"/>
        <w:right w:w="0" w:type="dxa"/>
      </w:tblCellMar>
    </w:tblPr>
  </w:style>
  <w:style w:type="paragraph" w:customStyle="1" w:styleId="ZsysbasistocOpenbaarMinisterie">
    <w:name w:val="Zsysbasistoc Openbaar Ministerie"/>
    <w:basedOn w:val="ZsysbasisOpenbaarMinisterie"/>
    <w:next w:val="BasistekstOpenbaarMinisterie"/>
    <w:uiPriority w:val="4"/>
    <w:semiHidden/>
    <w:rsid w:val="007832CA"/>
    <w:pPr>
      <w:tabs>
        <w:tab w:val="right" w:pos="7484"/>
      </w:tabs>
      <w:ind w:right="567" w:hanging="992"/>
    </w:pPr>
    <w:rPr>
      <w:sz w:val="16"/>
    </w:rPr>
  </w:style>
  <w:style w:type="numbering" w:customStyle="1" w:styleId="AgendapuntlijstOpenbaarMinisterie">
    <w:name w:val="Agendapunt (lijst) Openbaar Ministerie"/>
    <w:uiPriority w:val="4"/>
    <w:semiHidden/>
    <w:rsid w:val="001C6232"/>
    <w:pPr>
      <w:numPr>
        <w:numId w:val="19"/>
      </w:numPr>
    </w:pPr>
  </w:style>
  <w:style w:type="paragraph" w:customStyle="1" w:styleId="AgendapuntOpenbaarMinisterie">
    <w:name w:val="Agendapunt Openbaar Ministerie"/>
    <w:basedOn w:val="ZsysbasisOpenbaarMinisterie"/>
    <w:uiPriority w:val="4"/>
    <w:semiHidden/>
    <w:rsid w:val="001C6232"/>
    <w:pPr>
      <w:numPr>
        <w:numId w:val="20"/>
      </w:numPr>
    </w:pPr>
  </w:style>
  <w:style w:type="paragraph" w:customStyle="1" w:styleId="ZsysbasistabeltekstOpenbaarMinisterie">
    <w:name w:val="Zsysbasistabeltekst Openbaar Ministerie"/>
    <w:basedOn w:val="ZsysbasisOpenbaarMinisterie"/>
    <w:next w:val="TabeltekstOpenbaarMinisterie"/>
    <w:uiPriority w:val="4"/>
    <w:semiHidden/>
    <w:rsid w:val="00A773CC"/>
    <w:rPr>
      <w:sz w:val="16"/>
    </w:rPr>
  </w:style>
  <w:style w:type="paragraph" w:customStyle="1" w:styleId="TabeltekstOpenbaarMinisterie">
    <w:name w:val="Tabeltekst Openbaar Ministerie"/>
    <w:basedOn w:val="ZsysbasistabeltekstOpenbaarMinisterie"/>
    <w:uiPriority w:val="11"/>
    <w:rsid w:val="00312D26"/>
  </w:style>
  <w:style w:type="paragraph" w:customStyle="1" w:styleId="TabelkopjeOpenbaarMinisterie">
    <w:name w:val="Tabelkopje Openbaar Ministerie"/>
    <w:basedOn w:val="ZsysbasistabeltekstOpenbaarMinisterie"/>
    <w:next w:val="TabeltekstOpenbaarMinisterie"/>
    <w:uiPriority w:val="10"/>
    <w:rsid w:val="00A773CC"/>
    <w:rPr>
      <w:b/>
      <w:color w:val="001935"/>
    </w:rPr>
  </w:style>
  <w:style w:type="paragraph" w:customStyle="1" w:styleId="DocumentnaamOpenbaarMinisterie">
    <w:name w:val="Documentnaam Openbaar Ministerie"/>
    <w:basedOn w:val="ZsysbasisOpenbaarMinisterie"/>
    <w:next w:val="BasistekstOpenbaarMinisterie"/>
    <w:uiPriority w:val="4"/>
    <w:semiHidden/>
    <w:rsid w:val="00C34E4D"/>
    <w:rPr>
      <w:b/>
      <w:sz w:val="20"/>
    </w:rPr>
  </w:style>
  <w:style w:type="paragraph" w:customStyle="1" w:styleId="RetouradresOpenbaarMinisterie">
    <w:name w:val="Retouradres Openbaar Ministerie"/>
    <w:basedOn w:val="ZsysbasisdocumentgegevensOpenbaarMinisterie"/>
    <w:uiPriority w:val="4"/>
    <w:semiHidden/>
    <w:rsid w:val="002E7190"/>
    <w:rPr>
      <w:rFonts w:ascii="Arial Narrow" w:hAnsi="Arial Narrow"/>
      <w:sz w:val="17"/>
    </w:rPr>
  </w:style>
  <w:style w:type="paragraph" w:customStyle="1" w:styleId="TussenkopjeOpenbaarMinisterie">
    <w:name w:val="Tussenkopje Openbaar Ministerie"/>
    <w:basedOn w:val="ZsysbasisOpenbaarMinisterie"/>
    <w:next w:val="BasistekstOpenbaarMinisterie"/>
    <w:uiPriority w:val="8"/>
    <w:rsid w:val="00374C85"/>
    <w:pPr>
      <w:keepNext/>
      <w:keepLines/>
      <w:spacing w:before="560"/>
    </w:pPr>
    <w:rPr>
      <w:i/>
      <w:color w:val="001935"/>
    </w:rPr>
  </w:style>
  <w:style w:type="paragraph" w:customStyle="1" w:styleId="DocumentgegevensOnsKenmerkOpenbaarMinisterie">
    <w:name w:val="Documentgegevens Ons Kenmerk Openbaar Ministerie"/>
    <w:basedOn w:val="ZsysbasisdocumentgegevensOpenbaarMinisterie"/>
    <w:next w:val="DocumentgegevensOpenbaarMinisterie"/>
    <w:link w:val="DocumentgegevensOnsKenmerkOpenbaarMinisterieChar"/>
    <w:uiPriority w:val="4"/>
    <w:semiHidden/>
    <w:rsid w:val="00360068"/>
    <w:pPr>
      <w:spacing w:line="280" w:lineRule="exact"/>
    </w:pPr>
  </w:style>
  <w:style w:type="character" w:customStyle="1" w:styleId="ZsysbasisdocumentgegevensOpenbaarMinisterieChar">
    <w:name w:val="Zsysbasisdocumentgegevens Openbaar Ministerie Char"/>
    <w:link w:val="ZsysbasisdocumentgegevensOpenbaarMinisterie"/>
    <w:uiPriority w:val="4"/>
    <w:semiHidden/>
    <w:rsid w:val="005C0748"/>
    <w:rPr>
      <w:rFonts w:ascii="Verdana" w:hAnsi="Verdana" w:cs="Maiandra GD"/>
      <w:noProof/>
      <w:color w:val="000000"/>
      <w:sz w:val="18"/>
      <w:szCs w:val="18"/>
    </w:rPr>
  </w:style>
  <w:style w:type="character" w:customStyle="1" w:styleId="DocumentgegevensdatumOpenbaarMinisterieChar">
    <w:name w:val="Documentgegevens datum Openbaar Ministerie Char"/>
    <w:link w:val="DocumentgegevensdatumOpenbaarMinisterie"/>
    <w:uiPriority w:val="4"/>
    <w:semiHidden/>
    <w:rsid w:val="005C0748"/>
    <w:rPr>
      <w:rFonts w:ascii="Verdana" w:hAnsi="Verdana" w:cs="Maiandra GD"/>
      <w:noProof/>
      <w:color w:val="000000"/>
      <w:sz w:val="18"/>
      <w:szCs w:val="18"/>
    </w:rPr>
  </w:style>
  <w:style w:type="character" w:customStyle="1" w:styleId="DocumentgegevensOnsKenmerkOpenbaarMinisterieChar">
    <w:name w:val="Documentgegevens Ons Kenmerk Openbaar Ministerie Char"/>
    <w:link w:val="DocumentgegevensOnsKenmerkOpenbaarMinisterie"/>
    <w:uiPriority w:val="4"/>
    <w:semiHidden/>
    <w:rsid w:val="005C0748"/>
    <w:rPr>
      <w:rFonts w:ascii="Verdana" w:hAnsi="Verdana" w:cs="Maiandra GD"/>
      <w:noProof/>
      <w:color w:val="000000"/>
      <w:sz w:val="18"/>
      <w:szCs w:val="18"/>
    </w:rPr>
  </w:style>
  <w:style w:type="paragraph" w:customStyle="1" w:styleId="DocumentgegevenskopjeOnsKenmerkOpenbaarMinisterie">
    <w:name w:val="Documentgegevens kopje Ons Kenmerk Openbaar Ministerie"/>
    <w:basedOn w:val="ZsysbasisdocumentgegevensOpenbaarMinisterie"/>
    <w:next w:val="DocumentgegevenskopjeOpenbaarMinisterie"/>
    <w:link w:val="DocumentgegevenskopjeOnsKenmerkOpenbaarMinisterieChar"/>
    <w:uiPriority w:val="4"/>
    <w:semiHidden/>
    <w:rsid w:val="00360068"/>
    <w:pPr>
      <w:spacing w:line="280" w:lineRule="exact"/>
      <w:jc w:val="right"/>
    </w:pPr>
    <w:rPr>
      <w:rFonts w:ascii="Arial Narrow" w:hAnsi="Arial Narrow"/>
      <w:sz w:val="17"/>
    </w:rPr>
  </w:style>
  <w:style w:type="character" w:customStyle="1" w:styleId="DocumentgegevenskopjeOpenbaarMinisterieChar">
    <w:name w:val="Documentgegevens kopje Openbaar Ministerie Char"/>
    <w:link w:val="DocumentgegevenskopjeOpenbaarMinisterie"/>
    <w:uiPriority w:val="4"/>
    <w:semiHidden/>
    <w:rsid w:val="005C0748"/>
    <w:rPr>
      <w:rFonts w:ascii="Arial Narrow" w:hAnsi="Arial Narrow" w:cs="Maiandra GD"/>
      <w:noProof/>
      <w:color w:val="000000"/>
      <w:sz w:val="17"/>
      <w:szCs w:val="18"/>
    </w:rPr>
  </w:style>
  <w:style w:type="character" w:customStyle="1" w:styleId="DocumentgegevenskopjeOnsKenmerkOpenbaarMinisterieChar">
    <w:name w:val="Documentgegevens kopje Ons Kenmerk Openbaar Ministerie Char"/>
    <w:link w:val="DocumentgegevenskopjeOnsKenmerkOpenbaarMinisterie"/>
    <w:uiPriority w:val="4"/>
    <w:semiHidden/>
    <w:rsid w:val="005C0748"/>
    <w:rPr>
      <w:rFonts w:ascii="Arial Narrow" w:hAnsi="Arial Narrow" w:cs="Maiandra GD"/>
      <w:noProof/>
      <w:color w:val="000000"/>
      <w:sz w:val="17"/>
      <w:szCs w:val="18"/>
    </w:rPr>
  </w:style>
  <w:style w:type="character" w:customStyle="1" w:styleId="Hashtag1">
    <w:name w:val="Hashtag1"/>
    <w:uiPriority w:val="98"/>
    <w:semiHidden/>
    <w:rsid w:val="00A322F3"/>
    <w:rPr>
      <w:color w:val="2B579A"/>
      <w:shd w:val="clear" w:color="auto" w:fill="E6E6E6"/>
    </w:rPr>
  </w:style>
  <w:style w:type="character" w:customStyle="1" w:styleId="Slimmehyperlink1">
    <w:name w:val="Slimme hyperlink1"/>
    <w:uiPriority w:val="98"/>
    <w:semiHidden/>
    <w:rsid w:val="00A322F3"/>
    <w:rPr>
      <w:u w:val="dotted"/>
    </w:rPr>
  </w:style>
  <w:style w:type="character" w:customStyle="1" w:styleId="Vermelding1">
    <w:name w:val="Vermelding1"/>
    <w:uiPriority w:val="98"/>
    <w:semiHidden/>
    <w:rsid w:val="00A322F3"/>
    <w:rPr>
      <w:color w:val="2B579A"/>
      <w:shd w:val="clear" w:color="auto" w:fill="E6E6E6"/>
    </w:rPr>
  </w:style>
  <w:style w:type="character" w:customStyle="1" w:styleId="AfzendergegevensOpenbaarMinisterieChar">
    <w:name w:val="Afzendergegevens Openbaar Ministerie Char"/>
    <w:link w:val="AfzendergegevensOpenbaarMinisterie"/>
    <w:uiPriority w:val="4"/>
    <w:semiHidden/>
    <w:rsid w:val="005C0748"/>
    <w:rPr>
      <w:rFonts w:ascii="Arial Narrow" w:hAnsi="Arial Narrow" w:cs="Maiandra GD"/>
      <w:noProof/>
      <w:color w:val="000000"/>
      <w:sz w:val="17"/>
      <w:szCs w:val="18"/>
    </w:rPr>
  </w:style>
  <w:style w:type="paragraph" w:customStyle="1" w:styleId="ZsyAlineaTussenTabellenOpenbaarMinisterie">
    <w:name w:val="ZsyAlineaTussenTabellen Openbaar Ministerie"/>
    <w:basedOn w:val="ZsysbasisOpenbaarMinisterie"/>
    <w:next w:val="ZsyseenpuntOpenbaarMinisterie"/>
    <w:link w:val="ZsyAlineaTussenTabellenOpenbaarMinisterieChar"/>
    <w:uiPriority w:val="4"/>
    <w:semiHidden/>
    <w:rsid w:val="00390E94"/>
    <w:pPr>
      <w:spacing w:line="200" w:lineRule="exact"/>
    </w:pPr>
    <w:rPr>
      <w:sz w:val="20"/>
    </w:rPr>
  </w:style>
  <w:style w:type="character" w:customStyle="1" w:styleId="ZsyseenpuntOpenbaarMinisterieChar">
    <w:name w:val="Zsyseenpunt Openbaar Ministerie Char"/>
    <w:link w:val="ZsyseenpuntOpenbaarMinisterie"/>
    <w:uiPriority w:val="4"/>
    <w:semiHidden/>
    <w:rsid w:val="005C0748"/>
    <w:rPr>
      <w:rFonts w:ascii="Verdana" w:hAnsi="Verdana" w:cs="Maiandra GD"/>
      <w:color w:val="000000"/>
      <w:sz w:val="2"/>
      <w:szCs w:val="18"/>
    </w:rPr>
  </w:style>
  <w:style w:type="character" w:customStyle="1" w:styleId="ZsyAlineaTussenTabellenOpenbaarMinisterieChar">
    <w:name w:val="ZsyAlineaTussenTabellen Openbaar Ministerie Char"/>
    <w:link w:val="ZsyAlineaTussenTabellenOpenbaarMinisterie"/>
    <w:uiPriority w:val="4"/>
    <w:semiHidden/>
    <w:rsid w:val="005C0748"/>
    <w:rPr>
      <w:rFonts w:ascii="Verdana" w:hAnsi="Verdana" w:cs="Maiandra GD"/>
      <w:color w:val="000000"/>
      <w:sz w:val="2"/>
      <w:szCs w:val="18"/>
    </w:rPr>
  </w:style>
  <w:style w:type="paragraph" w:customStyle="1" w:styleId="Titelreferentieveldpag2OpenbaarMinisterie">
    <w:name w:val="Titel referentieveld pag 2 Openbaar Ministerie"/>
    <w:basedOn w:val="ZsysbasisOpenbaarMinisterie"/>
    <w:next w:val="BasistekstOpenbaarMinisterie"/>
    <w:link w:val="Titelreferentieveldpag2OpenbaarMinisterieChar"/>
    <w:uiPriority w:val="4"/>
    <w:semiHidden/>
    <w:rsid w:val="00C741B5"/>
    <w:pPr>
      <w:keepLines/>
      <w:spacing w:line="440" w:lineRule="exact"/>
    </w:pPr>
    <w:rPr>
      <w:color w:val="001935"/>
      <w:sz w:val="36"/>
    </w:rPr>
  </w:style>
  <w:style w:type="character" w:customStyle="1" w:styleId="TitelOpenbaarMinisterieChar">
    <w:name w:val="Titel Openbaar Ministerie Char"/>
    <w:link w:val="TitelOpenbaarMinisterie"/>
    <w:uiPriority w:val="4"/>
    <w:semiHidden/>
    <w:rsid w:val="005C0748"/>
    <w:rPr>
      <w:rFonts w:ascii="Verdana" w:hAnsi="Verdana" w:cs="Maiandra GD"/>
      <w:color w:val="FFFFFF"/>
      <w:sz w:val="120"/>
      <w:szCs w:val="18"/>
    </w:rPr>
  </w:style>
  <w:style w:type="character" w:customStyle="1" w:styleId="Titelreferentieveldpag2OpenbaarMinisterieChar">
    <w:name w:val="Titel referentieveld pag 2 Openbaar Ministerie Char"/>
    <w:link w:val="Titelreferentieveldpag2OpenbaarMinisterie"/>
    <w:uiPriority w:val="4"/>
    <w:semiHidden/>
    <w:rsid w:val="005C0748"/>
    <w:rPr>
      <w:rFonts w:ascii="Verdana" w:hAnsi="Verdana" w:cs="Maiandra GD"/>
      <w:color w:val="001935"/>
      <w:sz w:val="36"/>
      <w:szCs w:val="18"/>
    </w:rPr>
  </w:style>
  <w:style w:type="paragraph" w:customStyle="1" w:styleId="InleidingOpenbaarMinisterie">
    <w:name w:val="Inleiding Openbaar Ministerie"/>
    <w:basedOn w:val="ZsysbasisOpenbaarMinisterie"/>
    <w:next w:val="BasistekstOpenbaarMinisterie"/>
    <w:link w:val="InleidingOpenbaarMinisterieChar"/>
    <w:uiPriority w:val="3"/>
    <w:rsid w:val="00DA749F"/>
    <w:rPr>
      <w:b/>
    </w:rPr>
  </w:style>
  <w:style w:type="character" w:customStyle="1" w:styleId="BasistekstOpenbaarMinisterieChar">
    <w:name w:val="Basistekst Openbaar Ministerie Char"/>
    <w:link w:val="BasistekstOpenbaarMinisterie"/>
    <w:uiPriority w:val="5"/>
    <w:rsid w:val="0003224F"/>
    <w:rPr>
      <w:rFonts w:ascii="Verdana" w:hAnsi="Verdana" w:cs="Maiandra GD"/>
      <w:color w:val="000000"/>
      <w:sz w:val="18"/>
      <w:szCs w:val="18"/>
    </w:rPr>
  </w:style>
  <w:style w:type="character" w:customStyle="1" w:styleId="InleidingOpenbaarMinisterieChar">
    <w:name w:val="Inleiding Openbaar Ministerie Char"/>
    <w:link w:val="InleidingOpenbaarMinisterie"/>
    <w:uiPriority w:val="3"/>
    <w:rsid w:val="005C0748"/>
    <w:rPr>
      <w:rFonts w:ascii="Verdana" w:hAnsi="Verdana" w:cs="Maiandra GD"/>
      <w:b/>
      <w:color w:val="000000"/>
      <w:sz w:val="18"/>
      <w:szCs w:val="18"/>
    </w:rPr>
  </w:style>
  <w:style w:type="paragraph" w:customStyle="1" w:styleId="Kop4zondernummerOpenbaarMinisterie">
    <w:name w:val="Kop 4 zonder nummer Openbaar Ministerie"/>
    <w:basedOn w:val="ZsysbasisOpenbaarMinisterie"/>
    <w:next w:val="BasistekstOpenbaarMinisterie"/>
    <w:link w:val="Kop4zondernummerOpenbaarMinisterieChar"/>
    <w:uiPriority w:val="4"/>
    <w:semiHidden/>
    <w:rsid w:val="00032805"/>
    <w:pPr>
      <w:keepNext/>
      <w:keepLines/>
    </w:pPr>
    <w:rPr>
      <w:i/>
      <w:color w:val="001935"/>
    </w:rPr>
  </w:style>
  <w:style w:type="character" w:customStyle="1" w:styleId="Kop3zondernummerOpenbaarMinisterieChar">
    <w:name w:val="Kop 3 zonder nummer Openbaar Ministerie Char"/>
    <w:link w:val="Kop3zondernummerOpenbaarMinisterie"/>
    <w:uiPriority w:val="4"/>
    <w:semiHidden/>
    <w:rsid w:val="005C0748"/>
    <w:rPr>
      <w:rFonts w:ascii="Verdana" w:hAnsi="Verdana" w:cs="Maiandra GD"/>
      <w:b/>
      <w:iCs/>
      <w:color w:val="001935"/>
      <w:sz w:val="18"/>
      <w:szCs w:val="18"/>
    </w:rPr>
  </w:style>
  <w:style w:type="character" w:customStyle="1" w:styleId="Kop4zondernummerOpenbaarMinisterieChar">
    <w:name w:val="Kop 4 zonder nummer Openbaar Ministerie Char"/>
    <w:link w:val="Kop4zondernummerOpenbaarMinisterie"/>
    <w:uiPriority w:val="4"/>
    <w:semiHidden/>
    <w:rsid w:val="005C0748"/>
    <w:rPr>
      <w:rFonts w:ascii="Verdana" w:hAnsi="Verdana" w:cs="Maiandra GD"/>
      <w:b w:val="0"/>
      <w:i/>
      <w:iCs w:val="0"/>
      <w:color w:val="001935"/>
      <w:sz w:val="18"/>
      <w:szCs w:val="18"/>
    </w:rPr>
  </w:style>
  <w:style w:type="paragraph" w:customStyle="1" w:styleId="CitaatOpenbaarMinisterie">
    <w:name w:val="Citaat Openbaar Ministerie"/>
    <w:basedOn w:val="ZsysbasisOpenbaarMinisterie"/>
    <w:next w:val="BasistekstOpenbaarMinisterie"/>
    <w:link w:val="CitaatOpenbaarMinisterieChar"/>
    <w:uiPriority w:val="7"/>
    <w:rsid w:val="00123B69"/>
    <w:pPr>
      <w:spacing w:before="560" w:after="560"/>
      <w:ind w:left="-1520" w:right="2320"/>
    </w:pPr>
    <w:rPr>
      <w:i/>
      <w:color w:val="ED6A00"/>
      <w:sz w:val="22"/>
    </w:rPr>
  </w:style>
  <w:style w:type="character" w:customStyle="1" w:styleId="CitaatOpenbaarMinisterieChar">
    <w:name w:val="Citaat Openbaar Ministerie Char"/>
    <w:link w:val="CitaatOpenbaarMinisterie"/>
    <w:uiPriority w:val="7"/>
    <w:rsid w:val="005C0748"/>
    <w:rPr>
      <w:rFonts w:ascii="Verdana" w:hAnsi="Verdana" w:cs="Maiandra GD"/>
      <w:i/>
      <w:color w:val="ED6A00"/>
      <w:sz w:val="22"/>
      <w:szCs w:val="18"/>
    </w:rPr>
  </w:style>
  <w:style w:type="paragraph" w:customStyle="1" w:styleId="KopInhoudsopgaveOpenbaarMinisterie">
    <w:name w:val="Kop Inhoudsopgave Openbaar Ministerie"/>
    <w:basedOn w:val="ZsysbasisOpenbaarMinisterie"/>
    <w:next w:val="BasistekstOpenbaarMinisterie"/>
    <w:link w:val="KopInhoudsopgaveOpenbaarMinisterieChar"/>
    <w:uiPriority w:val="4"/>
    <w:semiHidden/>
    <w:rsid w:val="007832CA"/>
    <w:pPr>
      <w:spacing w:after="780" w:line="360" w:lineRule="exact"/>
    </w:pPr>
    <w:rPr>
      <w:sz w:val="36"/>
    </w:rPr>
  </w:style>
  <w:style w:type="character" w:customStyle="1" w:styleId="KopInhoudsopgaveOpenbaarMinisterieChar">
    <w:name w:val="Kop Inhoudsopgave Openbaar Ministerie Char"/>
    <w:link w:val="KopInhoudsopgaveOpenbaarMinisterie"/>
    <w:uiPriority w:val="4"/>
    <w:semiHidden/>
    <w:rsid w:val="005C0748"/>
    <w:rPr>
      <w:rFonts w:ascii="Verdana" w:hAnsi="Verdana" w:cs="Maiandra GD"/>
      <w:color w:val="000000"/>
      <w:sz w:val="36"/>
      <w:szCs w:val="18"/>
    </w:rPr>
  </w:style>
  <w:style w:type="paragraph" w:customStyle="1" w:styleId="VestigingOpenbaarMinisterie">
    <w:name w:val="Vestiging Openbaar Ministerie"/>
    <w:basedOn w:val="ZsysbasisOpenbaarMinisterie"/>
    <w:uiPriority w:val="4"/>
    <w:semiHidden/>
    <w:rsid w:val="00B96FD2"/>
    <w:pPr>
      <w:spacing w:line="280" w:lineRule="exact"/>
    </w:pPr>
    <w:rPr>
      <w:spacing w:val="2"/>
      <w:sz w:val="19"/>
    </w:rPr>
  </w:style>
  <w:style w:type="character" w:customStyle="1" w:styleId="Kop1Char">
    <w:name w:val="Kop 1 Char"/>
    <w:aliases w:val="Kop 1 Openbaar Ministerie Char"/>
    <w:link w:val="Kop1"/>
    <w:rsid w:val="0003224F"/>
    <w:rPr>
      <w:rFonts w:ascii="Verdana" w:hAnsi="Verdana" w:cs="Maiandra GD"/>
      <w:bCs/>
      <w:color w:val="001935"/>
      <w:sz w:val="36"/>
      <w:szCs w:val="32"/>
    </w:rPr>
  </w:style>
  <w:style w:type="table" w:customStyle="1" w:styleId="TabelstijlOpenbaarMinisterie">
    <w:name w:val="Tabelstijl Openbaar Ministerie"/>
    <w:basedOn w:val="Standaardtabel"/>
    <w:uiPriority w:val="99"/>
    <w:rsid w:val="00A773CC"/>
    <w:tblPr>
      <w:tblBorders>
        <w:insideH w:val="single" w:sz="4" w:space="0" w:color="auto"/>
      </w:tblBorders>
    </w:tblPr>
    <w:tblStylePr w:type="firstRow">
      <w:tblPr/>
      <w:tcPr>
        <w:tcBorders>
          <w:bottom w:val="nil"/>
        </w:tcBorders>
      </w:tcPr>
    </w:tblStylePr>
  </w:style>
  <w:style w:type="paragraph" w:customStyle="1" w:styleId="TabeltitelOpenbaarMinisterie">
    <w:name w:val="Tabeltitel Openbaar Ministerie"/>
    <w:basedOn w:val="ZsysbasistabeltekstOpenbaarMinisterie"/>
    <w:next w:val="TabeltekstOpenbaarMinisterie"/>
    <w:uiPriority w:val="9"/>
    <w:rsid w:val="00374C85"/>
    <w:pPr>
      <w:keepNext/>
      <w:spacing w:before="280" w:after="280"/>
    </w:pPr>
    <w:rPr>
      <w:b/>
      <w:color w:val="001935"/>
    </w:rPr>
  </w:style>
  <w:style w:type="paragraph" w:customStyle="1" w:styleId="TitelvoorbladOpenbaarMinisterie">
    <w:name w:val="Titel voorblad Openbaar Ministerie"/>
    <w:basedOn w:val="ZsysbasisOpenbaarMinisterie"/>
    <w:rsid w:val="00B452BD"/>
    <w:pPr>
      <w:spacing w:line="1200" w:lineRule="exact"/>
    </w:pPr>
    <w:rPr>
      <w:color w:val="FFFFFF"/>
      <w:sz w:val="120"/>
    </w:rPr>
  </w:style>
  <w:style w:type="paragraph" w:customStyle="1" w:styleId="CharCharCharCharCharCharCharCharCharChar">
    <w:name w:val="Char Char Char Char Char Char Char Char Char Char"/>
    <w:basedOn w:val="Standaard"/>
    <w:rsid w:val="00C07DB9"/>
    <w:pPr>
      <w:spacing w:after="160" w:line="240" w:lineRule="exact"/>
    </w:pPr>
    <w:rPr>
      <w:rFonts w:ascii="Utopia" w:eastAsia="MS Mincho" w:hAnsi="Utopia" w:cs="Utopia"/>
      <w:sz w:val="22"/>
      <w:szCs w:val="22"/>
    </w:rPr>
  </w:style>
  <w:style w:type="paragraph" w:customStyle="1" w:styleId="CharChar1CharChar">
    <w:name w:val="Char Char1 Char Char"/>
    <w:basedOn w:val="Standaard"/>
    <w:rsid w:val="00C07DB9"/>
    <w:pPr>
      <w:spacing w:after="160" w:line="240" w:lineRule="exact"/>
    </w:pPr>
    <w:rPr>
      <w:rFonts w:ascii="Utopia" w:eastAsia="MS Mincho" w:hAnsi="Utopia" w:cs="Utopia"/>
      <w:sz w:val="22"/>
      <w:szCs w:val="22"/>
    </w:rPr>
  </w:style>
  <w:style w:type="paragraph" w:customStyle="1" w:styleId="Char2CharCharCharCharCharCharCharCharCharCharCharCharCharCharCharCharCharCharCharCharCharChar">
    <w:name w:val="Char2 Char Char Char Char Char Char Char Char Char Char Char Char Char Char Char Char Char Char Char Char Char Char"/>
    <w:basedOn w:val="Standaard"/>
    <w:rsid w:val="00C07DB9"/>
    <w:pPr>
      <w:spacing w:after="160" w:line="240" w:lineRule="exact"/>
    </w:pPr>
    <w:rPr>
      <w:rFonts w:ascii="Utopia" w:eastAsia="MS Mincho" w:hAnsi="Utopia"/>
      <w:sz w:val="22"/>
    </w:rPr>
  </w:style>
  <w:style w:type="paragraph" w:customStyle="1" w:styleId="Tabeltekst">
    <w:name w:val="Tabel (tekst)"/>
    <w:basedOn w:val="Standaard"/>
    <w:qFormat/>
    <w:rsid w:val="00C07DB9"/>
    <w:pPr>
      <w:keepLines/>
      <w:widowControl w:val="0"/>
      <w:overflowPunct w:val="0"/>
      <w:autoSpaceDE w:val="0"/>
      <w:autoSpaceDN w:val="0"/>
      <w:adjustRightInd w:val="0"/>
      <w:textAlignment w:val="baseline"/>
    </w:pPr>
    <w:rPr>
      <w:sz w:val="16"/>
      <w:szCs w:val="20"/>
      <w:lang w:val="nl"/>
    </w:rPr>
  </w:style>
  <w:style w:type="paragraph" w:customStyle="1" w:styleId="Char2CharCharCharCharCharCharCharCharCharCharCharChar">
    <w:name w:val="Char2 Char Char Char Char Char Char Char Char Char Char Char Char"/>
    <w:basedOn w:val="Standaard"/>
    <w:rsid w:val="00C07DB9"/>
    <w:pPr>
      <w:spacing w:after="160" w:line="240" w:lineRule="exact"/>
    </w:pPr>
    <w:rPr>
      <w:rFonts w:ascii="Tahoma" w:eastAsia="PMingLiU" w:hAnsi="Tahoma" w:cs="Tahoma"/>
      <w:sz w:val="20"/>
      <w:szCs w:val="20"/>
      <w:lang w:val="en-US" w:eastAsia="en-US"/>
    </w:rPr>
  </w:style>
  <w:style w:type="paragraph" w:customStyle="1" w:styleId="Char2CharCharCharCharCharCharCharCharCharCharCharCharCharCharChar">
    <w:name w:val="Char2 Char Char Char Char Char Char Char Char Char Char Char Char Char Char Char"/>
    <w:basedOn w:val="Standaard"/>
    <w:rsid w:val="00C07DB9"/>
    <w:pPr>
      <w:spacing w:after="160" w:line="240" w:lineRule="exact"/>
    </w:pPr>
    <w:rPr>
      <w:rFonts w:ascii="Utopia" w:eastAsia="MS Mincho" w:hAnsi="Utopia"/>
      <w:sz w:val="22"/>
    </w:rPr>
  </w:style>
  <w:style w:type="table" w:customStyle="1" w:styleId="Tabelraster10">
    <w:name w:val="Tabelraster1"/>
    <w:basedOn w:val="Standaardtabel"/>
    <w:next w:val="Tabelraster"/>
    <w:uiPriority w:val="59"/>
    <w:rsid w:val="00C07DB9"/>
    <w:pPr>
      <w:spacing w:line="240" w:lineRule="atLeast"/>
    </w:pPr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3Char">
    <w:name w:val="Kop 3 Char"/>
    <w:aliases w:val="Kop 3 Openbaar Ministerie Char"/>
    <w:link w:val="Kop3"/>
    <w:uiPriority w:val="9"/>
    <w:rsid w:val="002A5BA1"/>
    <w:rPr>
      <w:rFonts w:ascii="Verdana" w:hAnsi="Verdana" w:cs="Maiandra GD"/>
      <w:b/>
      <w:iCs/>
      <w:color w:val="001935"/>
      <w:sz w:val="18"/>
      <w:szCs w:val="18"/>
    </w:rPr>
  </w:style>
  <w:style w:type="character" w:customStyle="1" w:styleId="TitelChar">
    <w:name w:val="Titel Char"/>
    <w:link w:val="Titel"/>
    <w:uiPriority w:val="10"/>
    <w:rsid w:val="00C07DB9"/>
    <w:rPr>
      <w:rFonts w:ascii="Verdana" w:hAnsi="Verdana" w:cs="Maiandra GD"/>
      <w:color w:val="000000"/>
      <w:sz w:val="18"/>
      <w:szCs w:val="18"/>
    </w:rPr>
  </w:style>
  <w:style w:type="character" w:customStyle="1" w:styleId="Kop4Char">
    <w:name w:val="Kop 4 Char"/>
    <w:aliases w:val="Kop 4 Openbaar Ministerie Char"/>
    <w:link w:val="Kop4"/>
    <w:uiPriority w:val="9"/>
    <w:rsid w:val="00C07DB9"/>
    <w:rPr>
      <w:rFonts w:ascii="Verdana" w:hAnsi="Verdana" w:cs="Maiandra GD"/>
      <w:bCs/>
      <w:i/>
      <w:color w:val="001935"/>
      <w:sz w:val="18"/>
      <w:szCs w:val="24"/>
    </w:rPr>
  </w:style>
  <w:style w:type="table" w:styleId="Lichtelijst-accent1">
    <w:name w:val="Light List Accent 1"/>
    <w:basedOn w:val="Standaardtabel"/>
    <w:uiPriority w:val="61"/>
    <w:rsid w:val="00C07DB9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VoettekstChar">
    <w:name w:val="Voettekst Char"/>
    <w:link w:val="Voettekst"/>
    <w:rsid w:val="002A5BA1"/>
    <w:rPr>
      <w:rFonts w:ascii="Verdana" w:hAnsi="Verdana" w:cs="Maiandra GD"/>
      <w:color w:val="000000"/>
      <w:sz w:val="18"/>
      <w:szCs w:val="18"/>
    </w:rPr>
  </w:style>
  <w:style w:type="table" w:styleId="Lichtelijst">
    <w:name w:val="Light List"/>
    <w:basedOn w:val="Standaardtabel"/>
    <w:uiPriority w:val="61"/>
    <w:rsid w:val="00317089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KoptekstChar">
    <w:name w:val="Koptekst Char"/>
    <w:link w:val="Koptekst"/>
    <w:rsid w:val="005C503B"/>
    <w:rPr>
      <w:rFonts w:ascii="Verdana" w:hAnsi="Verdana" w:cs="Maiandra GD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ema OM MS Word">
  <a:themeElements>
    <a:clrScheme name="Kleuren Openbaar Ministeri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01935"/>
      </a:accent1>
      <a:accent2>
        <a:srgbClr val="ED6A00"/>
      </a:accent2>
      <a:accent3>
        <a:srgbClr val="91D2F3"/>
      </a:accent3>
      <a:accent4>
        <a:srgbClr val="44165D"/>
      </a:accent4>
      <a:accent5>
        <a:srgbClr val="999999"/>
      </a:accent5>
      <a:accent6>
        <a:srgbClr val="882CBA"/>
      </a:accent6>
      <a:hlink>
        <a:srgbClr val="000000"/>
      </a:hlink>
      <a:folHlink>
        <a:srgbClr val="000000"/>
      </a:folHlink>
    </a:clrScheme>
    <a:fontScheme name="Lettertypen Openbaar Ministerie">
      <a:majorFont>
        <a:latin typeface="Verdan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donker blauw">
      <a:srgbClr val="001935"/>
    </a:custClr>
    <a:custClr name="oranje">
      <a:srgbClr val="ED6A00"/>
    </a:custClr>
    <a:custClr name="licht blauw">
      <a:srgbClr val="91D2F3"/>
    </a:custClr>
    <a:custClr name="paars">
      <a:srgbClr val="44165D"/>
    </a:custClr>
    <a:custClr name="grijs">
      <a:srgbClr val="999999"/>
    </a:custClr>
    <a:custClr name="licht paars">
      <a:srgbClr val="882CBA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532</Words>
  <Characters>3591</Characters>
  <Application>Microsoft Office Word</Application>
  <DocSecurity>0</DocSecurity>
  <Lines>29</Lines>
  <Paragraphs>8</Paragraphs>
  <ScaleCrop>false</ScaleCrop>
  <Company/>
  <LinksUpToDate>false</LinksUpToDate>
  <CharactersWithSpaces>4115</CharactersWithSpaces>
  <SharedDoc>false</SharedDoc>
  <HLinks>
    <vt:vector size="6" baseType="variant">
      <vt:variant>
        <vt:i4>393299</vt:i4>
      </vt:variant>
      <vt:variant>
        <vt:i4>13</vt:i4>
      </vt:variant>
      <vt:variant>
        <vt:i4>0</vt:i4>
      </vt:variant>
      <vt:variant>
        <vt:i4>5</vt:i4>
      </vt:variant>
      <vt:variant>
        <vt:lpwstr>http://www.om.nl/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2026-02-28T15:39:00Z</dcterms:created>
  <dcterms:modified xsi:type="dcterms:W3CDTF">2026-03-03T07:21:00Z</dcterms:modified>
</cp:coreProperties>
</file>